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DE12B" w14:textId="77777777" w:rsidR="0096734F" w:rsidRDefault="003B73AB" w:rsidP="003B73AB">
      <w:pPr>
        <w:pStyle w:val="BijlageGenummerdKop"/>
        <w:numPr>
          <w:ilvl w:val="0"/>
          <w:numId w:val="0"/>
        </w:numPr>
      </w:pPr>
      <w:bookmarkStart w:id="0" w:name="_Toc60931684"/>
      <w:r>
        <w:t xml:space="preserve">Bijlage B </w:t>
      </w:r>
      <w:r w:rsidR="0096734F">
        <w:t>Aanmeldingsformulier</w:t>
      </w:r>
      <w:bookmarkEnd w:id="0"/>
      <w:r w:rsidR="005C6860">
        <w:t xml:space="preserve"> SROK PPB</w:t>
      </w:r>
    </w:p>
    <w:p w14:paraId="5C642049" w14:textId="77777777" w:rsidR="0096734F" w:rsidRDefault="0096734F" w:rsidP="0096734F">
      <w:pPr>
        <w:tabs>
          <w:tab w:val="left" w:pos="360"/>
        </w:tabs>
        <w:spacing w:line="260" w:lineRule="atLeast"/>
        <w:rPr>
          <w:rFonts w:cs="V&amp;W Syntax (Adobe)"/>
          <w:spacing w:val="4"/>
          <w:szCs w:val="18"/>
        </w:rPr>
      </w:pPr>
      <w:r>
        <w:rPr>
          <w:rFonts w:cs="V&amp;W Syntax (Adobe)"/>
          <w:spacing w:val="4"/>
          <w:szCs w:val="18"/>
        </w:rPr>
        <w:t>Let op: inschrijver dient per perceel een aanmeldingsformulier in te vullen en bij de inschrijving te voegen.</w:t>
      </w:r>
    </w:p>
    <w:p w14:paraId="08377F6B" w14:textId="77777777" w:rsidR="0096734F" w:rsidRDefault="0096734F" w:rsidP="0096734F">
      <w:pPr>
        <w:tabs>
          <w:tab w:val="left" w:pos="360"/>
        </w:tabs>
        <w:spacing w:line="260" w:lineRule="atLeast"/>
        <w:rPr>
          <w:rFonts w:cs="V&amp;W Syntax (Adobe)"/>
          <w:spacing w:val="4"/>
          <w:szCs w:val="18"/>
        </w:rPr>
      </w:pPr>
    </w:p>
    <w:p w14:paraId="541FD8C1" w14:textId="77777777" w:rsidR="0096734F" w:rsidRDefault="0096734F" w:rsidP="0096734F">
      <w:pPr>
        <w:tabs>
          <w:tab w:val="left" w:pos="360"/>
        </w:tabs>
        <w:spacing w:line="260" w:lineRule="atLeast"/>
        <w:rPr>
          <w:rFonts w:cs="V&amp;W Syntax (Adobe)"/>
          <w:spacing w:val="4"/>
          <w:szCs w:val="18"/>
        </w:rPr>
      </w:pPr>
      <w:r w:rsidRPr="00F82201">
        <w:rPr>
          <w:rFonts w:cs="V&amp;W Syntax (Adobe)"/>
          <w:spacing w:val="4"/>
          <w:szCs w:val="18"/>
        </w:rPr>
        <w:t xml:space="preserve">Ter zake van </w:t>
      </w:r>
      <w:r w:rsidRPr="0079509A">
        <w:rPr>
          <w:rFonts w:cs="V&amp;W Syntax (Adobe)"/>
          <w:spacing w:val="4"/>
          <w:szCs w:val="18"/>
        </w:rPr>
        <w:t>de selectie voor</w:t>
      </w:r>
      <w:r w:rsidRPr="00F82201">
        <w:rPr>
          <w:rFonts w:cs="V&amp;W Syntax (Adobe)"/>
          <w:spacing w:val="4"/>
          <w:szCs w:val="18"/>
        </w:rPr>
        <w:t xml:space="preserve"> de aanbesteding volgens de </w:t>
      </w:r>
      <w:bookmarkStart w:id="1" w:name="bwNietOpenbareProcedure2"/>
      <w:r w:rsidRPr="00231432">
        <w:rPr>
          <w:rFonts w:cs="V&amp;W Syntax (Adobe)"/>
          <w:color w:val="000000"/>
          <w:spacing w:val="4"/>
          <w:szCs w:val="18"/>
        </w:rPr>
        <w:t xml:space="preserve">openbare </w:t>
      </w:r>
      <w:r w:rsidRPr="00231432">
        <w:rPr>
          <w:rFonts w:cs="V&amp;W Syntax (Adobe)"/>
          <w:spacing w:val="4"/>
          <w:szCs w:val="18"/>
        </w:rPr>
        <w:t>procedure</w:t>
      </w:r>
      <w:bookmarkEnd w:id="1"/>
      <w:r w:rsidRPr="00F82201">
        <w:rPr>
          <w:rFonts w:cs="V&amp;W Syntax (Adobe)"/>
          <w:spacing w:val="4"/>
          <w:szCs w:val="18"/>
        </w:rPr>
        <w:t xml:space="preserve">, zoals omschreven in hoofdstuk </w:t>
      </w:r>
      <w:bookmarkStart w:id="2" w:name="bwVerwijzingHoofdstuk3"/>
      <w:r w:rsidRPr="00231432">
        <w:rPr>
          <w:rFonts w:cs="V&amp;W Syntax (Adobe)"/>
          <w:color w:val="000000"/>
          <w:spacing w:val="4"/>
          <w:szCs w:val="18"/>
        </w:rPr>
        <w:t>3</w:t>
      </w:r>
      <w:bookmarkStart w:id="3" w:name="bwVerwijzingHoofdstuk4"/>
      <w:bookmarkEnd w:id="2"/>
      <w:r>
        <w:rPr>
          <w:rFonts w:cs="V&amp;W Syntax (Adobe)"/>
          <w:color w:val="000000"/>
          <w:spacing w:val="4"/>
          <w:szCs w:val="18"/>
        </w:rPr>
        <w:t xml:space="preserve"> </w:t>
      </w:r>
      <w:bookmarkEnd w:id="3"/>
      <w:r w:rsidRPr="00F82201">
        <w:rPr>
          <w:rFonts w:cs="V&amp;W Syntax (Adobe)"/>
          <w:spacing w:val="4"/>
          <w:szCs w:val="18"/>
        </w:rPr>
        <w:t>van het ARW 20</w:t>
      </w:r>
      <w:r>
        <w:rPr>
          <w:rFonts w:cs="V&amp;W Syntax (Adobe)"/>
          <w:spacing w:val="4"/>
          <w:szCs w:val="18"/>
        </w:rPr>
        <w:t>16</w:t>
      </w:r>
      <w:r w:rsidRPr="00F82201">
        <w:rPr>
          <w:rFonts w:cs="V&amp;W Syntax (Adobe)"/>
          <w:spacing w:val="4"/>
          <w:szCs w:val="18"/>
        </w:rPr>
        <w:t xml:space="preserve">, van </w:t>
      </w:r>
      <w:r>
        <w:rPr>
          <w:rFonts w:cs="V&amp;W Syntax (Adobe)"/>
          <w:spacing w:val="4"/>
          <w:szCs w:val="18"/>
        </w:rPr>
        <w:t xml:space="preserve">de SROK Project- en procesbeheersing met zaaknummer </w:t>
      </w:r>
      <w:r>
        <w:fldChar w:fldCharType="begin"/>
      </w:r>
      <w:r w:rsidRPr="00A12536">
        <w:instrText xml:space="preserve"> DOCPROPERTY  PS_REFERENCE  \* MERGEFORMAT </w:instrText>
      </w:r>
      <w:r>
        <w:fldChar w:fldCharType="separate"/>
      </w:r>
      <w:r>
        <w:t>31164963</w:t>
      </w:r>
      <w:r>
        <w:fldChar w:fldCharType="end"/>
      </w:r>
      <w:r>
        <w:t xml:space="preserve">, </w:t>
      </w:r>
      <w:r>
        <w:rPr>
          <w:rFonts w:cs="V&amp;W Syntax (Adobe)"/>
          <w:spacing w:val="4"/>
          <w:szCs w:val="18"/>
        </w:rPr>
        <w:t>betreffende</w:t>
      </w:r>
      <w:r w:rsidRPr="004F637D">
        <w:t xml:space="preserve"> </w:t>
      </w:r>
      <w:r>
        <w:t>&lt;</w:t>
      </w:r>
      <w:r w:rsidRPr="004F637D">
        <w:rPr>
          <w:color w:val="FF0000"/>
        </w:rPr>
        <w:t xml:space="preserve">vul in: </w:t>
      </w:r>
      <w:r w:rsidRPr="004F637D">
        <w:rPr>
          <w:rFonts w:cs="V&amp;W Syntax (Adobe)"/>
          <w:color w:val="FF0000"/>
          <w:spacing w:val="4"/>
          <w:szCs w:val="18"/>
        </w:rPr>
        <w:t>Perceel 1: Projectbeheersing en Systeemgerichte contractbeheersing met zaaknummer: 31164059 / Perceel 2: Integrale veiligheid met zaaknummer: 31164060</w:t>
      </w:r>
      <w:r w:rsidRPr="004F637D">
        <w:rPr>
          <w:rFonts w:cs="V&amp;W Syntax (Adobe)"/>
          <w:spacing w:val="4"/>
          <w:szCs w:val="18"/>
        </w:rPr>
        <w:t>&gt;</w:t>
      </w:r>
      <w:r>
        <w:rPr>
          <w:rFonts w:cs="V&amp;W Syntax (Adobe)"/>
          <w:spacing w:val="4"/>
          <w:szCs w:val="18"/>
        </w:rPr>
        <w:t>.</w:t>
      </w:r>
    </w:p>
    <w:p w14:paraId="64CB3662" w14:textId="77777777" w:rsidR="0096734F" w:rsidRPr="00F82201" w:rsidRDefault="0096734F" w:rsidP="0096734F">
      <w:pPr>
        <w:tabs>
          <w:tab w:val="left" w:pos="360"/>
        </w:tabs>
        <w:spacing w:line="260" w:lineRule="atLeast"/>
        <w:rPr>
          <w:rFonts w:cs="Verdana"/>
          <w:spacing w:val="4"/>
          <w:szCs w:val="18"/>
          <w:highlight w:val="green"/>
        </w:rPr>
      </w:pPr>
    </w:p>
    <w:p w14:paraId="62F2385F" w14:textId="77777777" w:rsidR="0096734F" w:rsidRPr="00DB2B8A" w:rsidRDefault="0096734F" w:rsidP="0096734F">
      <w:pPr>
        <w:numPr>
          <w:ilvl w:val="0"/>
          <w:numId w:val="27"/>
        </w:numPr>
        <w:tabs>
          <w:tab w:val="left" w:pos="360"/>
        </w:tabs>
        <w:spacing w:line="260" w:lineRule="atLeast"/>
        <w:ind w:left="360" w:hanging="360"/>
        <w:rPr>
          <w:rFonts w:cs="Verdana"/>
          <w:b/>
          <w:bCs/>
          <w:spacing w:val="4"/>
          <w:szCs w:val="18"/>
        </w:rPr>
      </w:pPr>
      <w:r w:rsidRPr="00F82201">
        <w:rPr>
          <w:rFonts w:cs="Verdana"/>
          <w:b/>
          <w:bCs/>
          <w:spacing w:val="4"/>
          <w:szCs w:val="18"/>
        </w:rPr>
        <w:t xml:space="preserve">Gegevens </w:t>
      </w:r>
      <w:r>
        <w:rPr>
          <w:rFonts w:cs="Verdana"/>
          <w:b/>
          <w:bCs/>
          <w:spacing w:val="4"/>
          <w:szCs w:val="18"/>
        </w:rPr>
        <w:t>Aanbesteder</w:t>
      </w:r>
      <w:r w:rsidRPr="00F82201">
        <w:rPr>
          <w:rFonts w:cs="Verdana"/>
          <w:b/>
          <w:bCs/>
          <w:spacing w:val="4"/>
          <w:szCs w:val="18"/>
        </w:rPr>
        <w:t>:</w:t>
      </w:r>
    </w:p>
    <w:p w14:paraId="01698E80" w14:textId="77777777" w:rsidR="0096734F" w:rsidRPr="00F82201" w:rsidRDefault="0096734F" w:rsidP="0096734F">
      <w:pPr>
        <w:tabs>
          <w:tab w:val="left" w:pos="360"/>
        </w:tabs>
        <w:spacing w:line="260" w:lineRule="atLeast"/>
        <w:rPr>
          <w:rFonts w:cs="Verdana"/>
          <w:spacing w:val="4"/>
          <w:szCs w:val="18"/>
        </w:rPr>
      </w:pPr>
      <w:r w:rsidRPr="00F82201">
        <w:rPr>
          <w:szCs w:val="18"/>
        </w:rPr>
        <w:t xml:space="preserve">Rijkswaterstaat </w:t>
      </w:r>
      <w:r>
        <w:t>Grote Projecten en Onderhoud</w:t>
      </w:r>
    </w:p>
    <w:p w14:paraId="498C6CE3" w14:textId="77777777" w:rsidR="0096734F" w:rsidRDefault="0096734F" w:rsidP="0096734F">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t>Postbus 2232</w:t>
      </w:r>
    </w:p>
    <w:p w14:paraId="2B3A16A3" w14:textId="77777777" w:rsidR="0096734F" w:rsidRPr="00F82201" w:rsidRDefault="0096734F" w:rsidP="0096734F">
      <w:pPr>
        <w:tabs>
          <w:tab w:val="left" w:pos="360"/>
          <w:tab w:val="left" w:pos="1800"/>
          <w:tab w:val="left" w:pos="1980"/>
        </w:tabs>
        <w:spacing w:line="260" w:lineRule="atLeast"/>
        <w:rPr>
          <w:rFonts w:cs="Verdana"/>
          <w:spacing w:val="4"/>
          <w:szCs w:val="18"/>
        </w:rPr>
      </w:pPr>
      <w:r>
        <w:tab/>
      </w:r>
      <w:r>
        <w:tab/>
      </w:r>
      <w:r>
        <w:tab/>
        <w:t>3500 GE  Utrecht</w:t>
      </w:r>
    </w:p>
    <w:p w14:paraId="6E8325CE" w14:textId="77777777" w:rsidR="0096734F" w:rsidRPr="006669A0" w:rsidRDefault="0096734F" w:rsidP="0096734F">
      <w:pPr>
        <w:tabs>
          <w:tab w:val="left" w:pos="360"/>
        </w:tabs>
        <w:spacing w:line="260" w:lineRule="atLeast"/>
        <w:rPr>
          <w:rFonts w:cs="Verdana"/>
          <w:spacing w:val="4"/>
          <w:szCs w:val="18"/>
          <w:lang w:val="de-DE"/>
        </w:rPr>
      </w:pPr>
    </w:p>
    <w:p w14:paraId="384E51B0" w14:textId="77777777" w:rsidR="0096734F" w:rsidRPr="00F82201"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Pr>
          <w:rFonts w:cs="Verdana"/>
          <w:b/>
          <w:bCs/>
          <w:spacing w:val="4"/>
          <w:szCs w:val="18"/>
        </w:rPr>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Pr="00D61DCB">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454FEA26" w14:textId="77777777" w:rsidTr="00EC3B28">
        <w:tc>
          <w:tcPr>
            <w:tcW w:w="2808" w:type="dxa"/>
            <w:tcBorders>
              <w:top w:val="single" w:sz="4" w:space="0" w:color="auto"/>
              <w:left w:val="single" w:sz="4" w:space="0" w:color="auto"/>
              <w:bottom w:val="single" w:sz="4" w:space="0" w:color="auto"/>
              <w:right w:val="single" w:sz="4" w:space="0" w:color="auto"/>
            </w:tcBorders>
          </w:tcPr>
          <w:p w14:paraId="2FA09E89"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3FEEC031"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5E1BF87" w14:textId="77777777" w:rsidTr="00EC3B28">
        <w:tc>
          <w:tcPr>
            <w:tcW w:w="2808" w:type="dxa"/>
            <w:tcBorders>
              <w:top w:val="single" w:sz="4" w:space="0" w:color="auto"/>
              <w:left w:val="single" w:sz="4" w:space="0" w:color="auto"/>
              <w:bottom w:val="single" w:sz="4" w:space="0" w:color="auto"/>
              <w:right w:val="single" w:sz="4" w:space="0" w:color="auto"/>
            </w:tcBorders>
          </w:tcPr>
          <w:p w14:paraId="25D67F2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30D9FD9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0B0FD1D2" w14:textId="77777777" w:rsidTr="00EC3B28">
        <w:tc>
          <w:tcPr>
            <w:tcW w:w="2808" w:type="dxa"/>
            <w:tcBorders>
              <w:top w:val="single" w:sz="4" w:space="0" w:color="auto"/>
              <w:left w:val="single" w:sz="4" w:space="0" w:color="auto"/>
              <w:bottom w:val="single" w:sz="4" w:space="0" w:color="auto"/>
              <w:right w:val="single" w:sz="4" w:space="0" w:color="auto"/>
            </w:tcBorders>
          </w:tcPr>
          <w:p w14:paraId="307D70B1"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14:paraId="5758F730" w14:textId="77777777" w:rsidR="0096734F" w:rsidRPr="00F82201" w:rsidRDefault="0096734F" w:rsidP="00EC3B28">
            <w:pPr>
              <w:tabs>
                <w:tab w:val="left" w:pos="360"/>
              </w:tabs>
              <w:spacing w:line="260" w:lineRule="atLeast"/>
              <w:rPr>
                <w:rFonts w:cs="Verdana"/>
                <w:bCs/>
                <w:iCs/>
                <w:spacing w:val="4"/>
                <w:szCs w:val="18"/>
              </w:rPr>
            </w:pPr>
          </w:p>
        </w:tc>
      </w:tr>
      <w:tr w:rsidR="0096734F" w:rsidRPr="00F82201" w14:paraId="1CD0D24A" w14:textId="77777777" w:rsidTr="00EC3B28">
        <w:tc>
          <w:tcPr>
            <w:tcW w:w="2808" w:type="dxa"/>
            <w:tcBorders>
              <w:top w:val="single" w:sz="4" w:space="0" w:color="auto"/>
              <w:left w:val="single" w:sz="4" w:space="0" w:color="auto"/>
              <w:bottom w:val="single" w:sz="4" w:space="0" w:color="auto"/>
              <w:right w:val="single" w:sz="4" w:space="0" w:color="auto"/>
            </w:tcBorders>
          </w:tcPr>
          <w:p w14:paraId="78F10F8C"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52EE58C8"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621FD2B" w14:textId="77777777" w:rsidTr="00EC3B28">
        <w:tc>
          <w:tcPr>
            <w:tcW w:w="2808" w:type="dxa"/>
            <w:tcBorders>
              <w:top w:val="single" w:sz="4" w:space="0" w:color="auto"/>
              <w:left w:val="single" w:sz="4" w:space="0" w:color="auto"/>
              <w:bottom w:val="single" w:sz="4" w:space="0" w:color="auto"/>
              <w:right w:val="single" w:sz="4" w:space="0" w:color="auto"/>
            </w:tcBorders>
          </w:tcPr>
          <w:p w14:paraId="12202E5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779F5237"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09270EB7" w14:textId="77777777" w:rsidTr="00EC3B28">
        <w:tc>
          <w:tcPr>
            <w:tcW w:w="2808" w:type="dxa"/>
            <w:tcBorders>
              <w:top w:val="single" w:sz="4" w:space="0" w:color="auto"/>
              <w:left w:val="single" w:sz="4" w:space="0" w:color="auto"/>
              <w:bottom w:val="single" w:sz="4" w:space="0" w:color="auto"/>
              <w:right w:val="single" w:sz="4" w:space="0" w:color="auto"/>
            </w:tcBorders>
          </w:tcPr>
          <w:p w14:paraId="50FA37C2"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2A39DED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34CAE22" w14:textId="77777777" w:rsidTr="00EC3B28">
        <w:tc>
          <w:tcPr>
            <w:tcW w:w="2808" w:type="dxa"/>
            <w:tcBorders>
              <w:top w:val="single" w:sz="4" w:space="0" w:color="auto"/>
              <w:left w:val="single" w:sz="4" w:space="0" w:color="auto"/>
              <w:bottom w:val="single" w:sz="4" w:space="0" w:color="auto"/>
              <w:right w:val="single" w:sz="4" w:space="0" w:color="auto"/>
            </w:tcBorders>
          </w:tcPr>
          <w:p w14:paraId="3A6C3AD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6519A145"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EA6D1BE" w14:textId="77777777" w:rsidTr="00EC3B28">
        <w:tc>
          <w:tcPr>
            <w:tcW w:w="2808" w:type="dxa"/>
            <w:tcBorders>
              <w:top w:val="single" w:sz="4" w:space="0" w:color="auto"/>
              <w:left w:val="single" w:sz="4" w:space="0" w:color="auto"/>
              <w:bottom w:val="single" w:sz="4" w:space="0" w:color="auto"/>
              <w:right w:val="single" w:sz="4" w:space="0" w:color="auto"/>
            </w:tcBorders>
          </w:tcPr>
          <w:p w14:paraId="4FC10E91"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3C589DB4" w14:textId="77777777" w:rsidR="0096734F" w:rsidRPr="00F82201" w:rsidRDefault="0096734F" w:rsidP="00EC3B28">
            <w:pPr>
              <w:tabs>
                <w:tab w:val="left" w:pos="360"/>
              </w:tabs>
              <w:spacing w:line="260" w:lineRule="atLeast"/>
              <w:rPr>
                <w:rFonts w:cs="Verdana"/>
                <w:bCs/>
                <w:iCs/>
                <w:spacing w:val="4"/>
                <w:szCs w:val="18"/>
              </w:rPr>
            </w:pPr>
          </w:p>
        </w:tc>
      </w:tr>
      <w:tr w:rsidR="0096734F" w:rsidRPr="00F82201" w14:paraId="1662C45E" w14:textId="77777777" w:rsidTr="00EC3B28">
        <w:tc>
          <w:tcPr>
            <w:tcW w:w="2808" w:type="dxa"/>
            <w:tcBorders>
              <w:top w:val="single" w:sz="4" w:space="0" w:color="auto"/>
              <w:left w:val="single" w:sz="4" w:space="0" w:color="auto"/>
              <w:bottom w:val="single" w:sz="4" w:space="0" w:color="auto"/>
              <w:right w:val="single" w:sz="4" w:space="0" w:color="auto"/>
            </w:tcBorders>
          </w:tcPr>
          <w:p w14:paraId="50C9273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FF21D81"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C5C6462" w14:textId="77777777" w:rsidTr="00EC3B28">
        <w:tc>
          <w:tcPr>
            <w:tcW w:w="2808" w:type="dxa"/>
            <w:tcBorders>
              <w:top w:val="single" w:sz="4" w:space="0" w:color="auto"/>
              <w:left w:val="single" w:sz="4" w:space="0" w:color="auto"/>
              <w:bottom w:val="single" w:sz="4" w:space="0" w:color="auto"/>
              <w:right w:val="single" w:sz="4" w:space="0" w:color="auto"/>
            </w:tcBorders>
          </w:tcPr>
          <w:p w14:paraId="6614103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2ABE94BA" w14:textId="77777777" w:rsidR="0096734F" w:rsidRPr="00F82201" w:rsidRDefault="0096734F" w:rsidP="00EC3B28">
            <w:pPr>
              <w:tabs>
                <w:tab w:val="right" w:pos="5839"/>
              </w:tabs>
              <w:spacing w:line="260" w:lineRule="atLeast"/>
              <w:rPr>
                <w:rFonts w:cs="Verdana"/>
                <w:spacing w:val="4"/>
                <w:szCs w:val="18"/>
              </w:rPr>
            </w:pPr>
            <w:r>
              <w:rPr>
                <w:rFonts w:cs="Verdana"/>
                <w:spacing w:val="4"/>
                <w:szCs w:val="18"/>
              </w:rPr>
              <w:tab/>
              <w:t>(8 cijfers)</w:t>
            </w:r>
          </w:p>
        </w:tc>
      </w:tr>
      <w:tr w:rsidR="0096734F" w:rsidRPr="00F82201" w14:paraId="31F012EE" w14:textId="77777777" w:rsidTr="00EC3B28">
        <w:tc>
          <w:tcPr>
            <w:tcW w:w="2808" w:type="dxa"/>
            <w:tcBorders>
              <w:top w:val="single" w:sz="4" w:space="0" w:color="auto"/>
              <w:left w:val="single" w:sz="4" w:space="0" w:color="auto"/>
              <w:bottom w:val="single" w:sz="4" w:space="0" w:color="auto"/>
              <w:right w:val="single" w:sz="4" w:space="0" w:color="auto"/>
            </w:tcBorders>
          </w:tcPr>
          <w:p w14:paraId="2F83E203"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718261D5" w14:textId="77777777" w:rsidR="0096734F" w:rsidRPr="00F82201" w:rsidRDefault="0096734F" w:rsidP="00EC3B28">
            <w:pPr>
              <w:tabs>
                <w:tab w:val="right" w:pos="5839"/>
              </w:tabs>
              <w:spacing w:line="260" w:lineRule="atLeast"/>
              <w:rPr>
                <w:rFonts w:cs="Verdana"/>
                <w:spacing w:val="4"/>
                <w:szCs w:val="18"/>
              </w:rPr>
            </w:pPr>
            <w:r>
              <w:rPr>
                <w:rFonts w:cs="Verdana"/>
                <w:spacing w:val="4"/>
                <w:szCs w:val="18"/>
              </w:rPr>
              <w:tab/>
              <w:t>(12 cijfers)</w:t>
            </w:r>
          </w:p>
        </w:tc>
      </w:tr>
    </w:tbl>
    <w:p w14:paraId="6212F353" w14:textId="77777777" w:rsidR="0096734F" w:rsidRPr="00F82201" w:rsidRDefault="0096734F" w:rsidP="0096734F">
      <w:pPr>
        <w:tabs>
          <w:tab w:val="left" w:pos="360"/>
        </w:tabs>
        <w:spacing w:line="260" w:lineRule="atLeast"/>
        <w:rPr>
          <w:rFonts w:cs="Verdana"/>
          <w:spacing w:val="4"/>
          <w:szCs w:val="18"/>
        </w:rPr>
      </w:pPr>
    </w:p>
    <w:p w14:paraId="0C0DA035" w14:textId="77777777" w:rsidR="0096734F"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Pr>
          <w:rFonts w:cs="Verdana"/>
          <w:b/>
          <w:bCs/>
          <w:spacing w:val="4"/>
          <w:szCs w:val="18"/>
        </w:rPr>
        <w:t>samenwerkingsverband van ondernemers (</w:t>
      </w:r>
      <w:r w:rsidRPr="00F82201">
        <w:rPr>
          <w:rFonts w:cs="Verdana"/>
          <w:b/>
          <w:bCs/>
          <w:spacing w:val="4"/>
          <w:szCs w:val="18"/>
        </w:rPr>
        <w:t>combinatie</w:t>
      </w:r>
      <w:r>
        <w:rPr>
          <w:rFonts w:cs="Verdana"/>
          <w:b/>
          <w:bCs/>
          <w:spacing w:val="4"/>
          <w:szCs w:val="18"/>
        </w:rPr>
        <w:t>)</w:t>
      </w:r>
      <w:r w:rsidRPr="00F82201">
        <w:rPr>
          <w:rFonts w:cs="Verdana"/>
          <w:b/>
          <w:bCs/>
          <w:spacing w:val="4"/>
          <w:szCs w:val="18"/>
        </w:rPr>
        <w:t>:</w:t>
      </w:r>
      <w:r w:rsidRPr="00F82201">
        <w:rPr>
          <w:rFonts w:cs="Verdana"/>
          <w:spacing w:val="4"/>
          <w:szCs w:val="18"/>
        </w:rPr>
        <w:t xml:space="preserve"> </w:t>
      </w:r>
    </w:p>
    <w:p w14:paraId="01C7B7B2" w14:textId="77777777" w:rsidR="0096734F" w:rsidRPr="00F82201" w:rsidRDefault="0096734F" w:rsidP="0096734F">
      <w:pPr>
        <w:tabs>
          <w:tab w:val="left" w:pos="360"/>
        </w:tabs>
        <w:spacing w:line="260" w:lineRule="atLeast"/>
        <w:rPr>
          <w:rFonts w:cs="Verdana"/>
          <w:spacing w:val="4"/>
          <w:szCs w:val="18"/>
        </w:rPr>
      </w:pPr>
      <w:r w:rsidRPr="00F82201">
        <w:rPr>
          <w:rFonts w:cs="Verdana"/>
          <w:spacing w:val="4"/>
          <w:szCs w:val="18"/>
        </w:rPr>
        <w:t>(in te vullen in geval van een aanmelding</w:t>
      </w:r>
      <w:r>
        <w:rPr>
          <w:rFonts w:cs="Verdana"/>
          <w:spacing w:val="4"/>
          <w:szCs w:val="18"/>
        </w:rPr>
        <w:t xml:space="preserve"> als samenwerkingsverband van ondernemers</w:t>
      </w:r>
      <w:r w:rsidRPr="00F82201">
        <w:rPr>
          <w:rFonts w:cs="Verdana"/>
          <w:spacing w:val="4"/>
          <w:szCs w:val="18"/>
        </w:rPr>
        <w:t>)</w:t>
      </w:r>
    </w:p>
    <w:tbl>
      <w:tblPr>
        <w:tblW w:w="891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18"/>
      </w:tblGrid>
      <w:tr w:rsidR="0096734F" w:rsidRPr="00F82201" w14:paraId="1D08BEFA" w14:textId="77777777" w:rsidTr="00B27E38">
        <w:tc>
          <w:tcPr>
            <w:tcW w:w="2795" w:type="dxa"/>
          </w:tcPr>
          <w:p w14:paraId="65DEE21B"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Combinatie</w:t>
            </w:r>
          </w:p>
        </w:tc>
        <w:tc>
          <w:tcPr>
            <w:tcW w:w="6118" w:type="dxa"/>
          </w:tcPr>
          <w:p w14:paraId="329519B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2DBDC1F5" w14:textId="77777777" w:rsidTr="00B27E38">
        <w:tc>
          <w:tcPr>
            <w:tcW w:w="2795" w:type="dxa"/>
          </w:tcPr>
          <w:p w14:paraId="73933E7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18" w:type="dxa"/>
          </w:tcPr>
          <w:p w14:paraId="72CFECD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C2B846F" w14:textId="77777777" w:rsidTr="00B27E38">
        <w:tc>
          <w:tcPr>
            <w:tcW w:w="2795" w:type="dxa"/>
          </w:tcPr>
          <w:p w14:paraId="63C6A35A"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1 </w:t>
            </w:r>
          </w:p>
          <w:p w14:paraId="56759B3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(Penvoerder)</w:t>
            </w:r>
          </w:p>
        </w:tc>
        <w:tc>
          <w:tcPr>
            <w:tcW w:w="6118" w:type="dxa"/>
          </w:tcPr>
          <w:p w14:paraId="78D19AC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9586CB6" w14:textId="77777777" w:rsidTr="00B27E38">
        <w:tc>
          <w:tcPr>
            <w:tcW w:w="2795" w:type="dxa"/>
          </w:tcPr>
          <w:p w14:paraId="4C845C62"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1</w:t>
            </w:r>
          </w:p>
        </w:tc>
        <w:tc>
          <w:tcPr>
            <w:tcW w:w="6118" w:type="dxa"/>
          </w:tcPr>
          <w:p w14:paraId="0CD8EF1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336DA497" w14:textId="77777777" w:rsidTr="00B27E38">
        <w:tc>
          <w:tcPr>
            <w:tcW w:w="2795" w:type="dxa"/>
          </w:tcPr>
          <w:p w14:paraId="504F86E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2 </w:t>
            </w:r>
          </w:p>
        </w:tc>
        <w:tc>
          <w:tcPr>
            <w:tcW w:w="6118" w:type="dxa"/>
          </w:tcPr>
          <w:p w14:paraId="15F6AD9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40C5C436" w14:textId="77777777" w:rsidTr="00B27E38">
        <w:tc>
          <w:tcPr>
            <w:tcW w:w="2795" w:type="dxa"/>
          </w:tcPr>
          <w:p w14:paraId="104FF393"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2</w:t>
            </w:r>
          </w:p>
        </w:tc>
        <w:tc>
          <w:tcPr>
            <w:tcW w:w="6118" w:type="dxa"/>
          </w:tcPr>
          <w:p w14:paraId="66400326"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0A5ABBE" w14:textId="77777777" w:rsidTr="00B27E38">
        <w:tc>
          <w:tcPr>
            <w:tcW w:w="2795" w:type="dxa"/>
          </w:tcPr>
          <w:p w14:paraId="7E052BAC"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Naam </w:t>
            </w:r>
            <w:proofErr w:type="spellStart"/>
            <w:r w:rsidRPr="00F82201">
              <w:rPr>
                <w:rFonts w:cs="Verdana"/>
                <w:spacing w:val="4"/>
                <w:szCs w:val="18"/>
              </w:rPr>
              <w:t>Combinant</w:t>
            </w:r>
            <w:proofErr w:type="spellEnd"/>
            <w:r w:rsidRPr="00F82201">
              <w:rPr>
                <w:rFonts w:cs="Verdana"/>
                <w:spacing w:val="4"/>
                <w:szCs w:val="18"/>
              </w:rPr>
              <w:t xml:space="preserve"> 3 </w:t>
            </w:r>
          </w:p>
        </w:tc>
        <w:tc>
          <w:tcPr>
            <w:tcW w:w="6118" w:type="dxa"/>
          </w:tcPr>
          <w:p w14:paraId="27696072"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69B8FC1" w14:textId="77777777" w:rsidTr="00B27E38">
        <w:trPr>
          <w:trHeight w:val="70"/>
        </w:trPr>
        <w:tc>
          <w:tcPr>
            <w:tcW w:w="2795" w:type="dxa"/>
          </w:tcPr>
          <w:p w14:paraId="3EBA3F9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 xml:space="preserve">Vestigingsplaats </w:t>
            </w:r>
            <w:proofErr w:type="spellStart"/>
            <w:r w:rsidRPr="00F82201">
              <w:rPr>
                <w:rFonts w:cs="Verdana"/>
                <w:spacing w:val="4"/>
                <w:szCs w:val="18"/>
              </w:rPr>
              <w:t>Combinant</w:t>
            </w:r>
            <w:proofErr w:type="spellEnd"/>
            <w:r w:rsidRPr="00F82201">
              <w:rPr>
                <w:rFonts w:cs="Verdana"/>
                <w:spacing w:val="4"/>
                <w:szCs w:val="18"/>
              </w:rPr>
              <w:t xml:space="preserve"> 3</w:t>
            </w:r>
          </w:p>
        </w:tc>
        <w:tc>
          <w:tcPr>
            <w:tcW w:w="6118" w:type="dxa"/>
          </w:tcPr>
          <w:p w14:paraId="0A2633BD" w14:textId="77777777" w:rsidR="0096734F" w:rsidRPr="00F82201" w:rsidRDefault="0096734F" w:rsidP="00EC3B28">
            <w:pPr>
              <w:tabs>
                <w:tab w:val="left" w:pos="360"/>
              </w:tabs>
              <w:spacing w:line="260" w:lineRule="atLeast"/>
              <w:rPr>
                <w:rFonts w:cs="Verdana"/>
                <w:spacing w:val="4"/>
                <w:szCs w:val="18"/>
              </w:rPr>
            </w:pPr>
          </w:p>
        </w:tc>
      </w:tr>
    </w:tbl>
    <w:p w14:paraId="48E6E4DC" w14:textId="77777777" w:rsidR="0096734F" w:rsidRPr="000929D0" w:rsidRDefault="0096734F" w:rsidP="0096734F">
      <w:pPr>
        <w:rPr>
          <w:rFonts w:cs="Verdana"/>
          <w:color w:val="000000"/>
          <w:szCs w:val="18"/>
        </w:rPr>
      </w:pPr>
      <w:r w:rsidRPr="000929D0">
        <w:rPr>
          <w:rFonts w:cs="Verdana"/>
          <w:color w:val="000000"/>
          <w:szCs w:val="18"/>
        </w:rPr>
        <w:t>Vul de tabel aan indien nodig.</w:t>
      </w:r>
    </w:p>
    <w:p w14:paraId="5CE6AE9A" w14:textId="77777777" w:rsidR="00EC3B28" w:rsidRDefault="004155E9">
      <w:pPr>
        <w:spacing w:line="240" w:lineRule="auto"/>
        <w:rPr>
          <w:rFonts w:cs="Verdana"/>
          <w:b/>
          <w:bCs/>
          <w:spacing w:val="4"/>
          <w:szCs w:val="18"/>
        </w:rPr>
      </w:pPr>
      <w:r>
        <w:rPr>
          <w:rFonts w:cs="Verdana"/>
          <w:b/>
          <w:bCs/>
          <w:spacing w:val="4"/>
          <w:szCs w:val="18"/>
        </w:rPr>
        <w:br w:type="page"/>
      </w:r>
    </w:p>
    <w:p w14:paraId="18C52C41" w14:textId="77777777" w:rsidR="0096734F" w:rsidRPr="00F82201" w:rsidRDefault="0096734F" w:rsidP="0096734F">
      <w:pPr>
        <w:numPr>
          <w:ilvl w:val="0"/>
          <w:numId w:val="27"/>
        </w:numPr>
        <w:tabs>
          <w:tab w:val="left" w:pos="360"/>
        </w:tabs>
        <w:spacing w:line="260" w:lineRule="atLeast"/>
        <w:ind w:left="360" w:hanging="360"/>
        <w:rPr>
          <w:rFonts w:cs="Verdana"/>
          <w:spacing w:val="4"/>
          <w:szCs w:val="18"/>
        </w:rPr>
      </w:pPr>
      <w:r w:rsidRPr="00F82201">
        <w:rPr>
          <w:rFonts w:cs="Verdana"/>
          <w:b/>
          <w:bCs/>
          <w:spacing w:val="4"/>
          <w:szCs w:val="18"/>
        </w:rPr>
        <w:lastRenderedPageBreak/>
        <w:t>Gegevens van elk van de ondernemers (gegadigden) in het</w:t>
      </w:r>
      <w:r>
        <w:rPr>
          <w:rFonts w:cs="Verdana"/>
          <w:b/>
          <w:bCs/>
          <w:spacing w:val="4"/>
          <w:szCs w:val="18"/>
        </w:rPr>
        <w:t xml:space="preserve"> s</w:t>
      </w:r>
      <w:r w:rsidRPr="00F82201">
        <w:rPr>
          <w:rFonts w:cs="Verdana"/>
          <w:b/>
          <w:bCs/>
          <w:spacing w:val="4"/>
          <w:szCs w:val="18"/>
        </w:rPr>
        <w:t>amenwerkingsverband:</w:t>
      </w:r>
    </w:p>
    <w:p w14:paraId="5F3F7913" w14:textId="77777777" w:rsidR="0096734F" w:rsidRPr="00F82201" w:rsidRDefault="0096734F" w:rsidP="0096734F">
      <w:pPr>
        <w:tabs>
          <w:tab w:val="left" w:pos="360"/>
        </w:tabs>
        <w:spacing w:line="260" w:lineRule="atLeast"/>
        <w:rPr>
          <w:rFonts w:cs="Verdana"/>
          <w:spacing w:val="4"/>
          <w:szCs w:val="18"/>
        </w:rPr>
      </w:pPr>
    </w:p>
    <w:p w14:paraId="2114C856" w14:textId="77777777" w:rsidR="0096734F" w:rsidRPr="00EC3B28" w:rsidRDefault="0096734F" w:rsidP="0096734F">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1</w:t>
      </w:r>
      <w:r>
        <w:rPr>
          <w:rFonts w:cs="Verdana"/>
          <w:b/>
          <w:bCs/>
          <w:spacing w:val="4"/>
          <w:szCs w:val="18"/>
        </w:rPr>
        <w:t xml:space="preserve"> / </w:t>
      </w:r>
      <w:r w:rsidRPr="00F82201">
        <w:rPr>
          <w:rFonts w:cs="Verdana"/>
          <w:b/>
          <w:bCs/>
          <w:spacing w:val="4"/>
          <w:szCs w:val="18"/>
        </w:rPr>
        <w:t>PENVOERDER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62E73A83" w14:textId="77777777" w:rsidTr="00EC3B28">
        <w:tc>
          <w:tcPr>
            <w:tcW w:w="2808" w:type="dxa"/>
            <w:tcBorders>
              <w:top w:val="single" w:sz="4" w:space="0" w:color="auto"/>
              <w:left w:val="single" w:sz="4" w:space="0" w:color="auto"/>
              <w:bottom w:val="single" w:sz="4" w:space="0" w:color="auto"/>
              <w:right w:val="single" w:sz="4" w:space="0" w:color="auto"/>
            </w:tcBorders>
          </w:tcPr>
          <w:p w14:paraId="35565D71"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4D4B757E"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11A4CFD" w14:textId="77777777" w:rsidTr="00EC3B28">
        <w:tc>
          <w:tcPr>
            <w:tcW w:w="2808" w:type="dxa"/>
            <w:tcBorders>
              <w:top w:val="single" w:sz="4" w:space="0" w:color="auto"/>
              <w:left w:val="single" w:sz="4" w:space="0" w:color="auto"/>
              <w:bottom w:val="single" w:sz="4" w:space="0" w:color="auto"/>
              <w:right w:val="single" w:sz="4" w:space="0" w:color="auto"/>
            </w:tcBorders>
          </w:tcPr>
          <w:p w14:paraId="5BBCA854"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6F927834"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8F37F40" w14:textId="77777777" w:rsidTr="00EC3B28">
        <w:tc>
          <w:tcPr>
            <w:tcW w:w="2808" w:type="dxa"/>
            <w:tcBorders>
              <w:top w:val="single" w:sz="4" w:space="0" w:color="auto"/>
              <w:left w:val="single" w:sz="4" w:space="0" w:color="auto"/>
              <w:bottom w:val="single" w:sz="4" w:space="0" w:color="auto"/>
              <w:right w:val="single" w:sz="4" w:space="0" w:color="auto"/>
            </w:tcBorders>
          </w:tcPr>
          <w:p w14:paraId="4908678B"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62790CF8"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E78C806" w14:textId="77777777" w:rsidTr="00EC3B28">
        <w:tc>
          <w:tcPr>
            <w:tcW w:w="2808" w:type="dxa"/>
            <w:tcBorders>
              <w:top w:val="single" w:sz="4" w:space="0" w:color="auto"/>
              <w:left w:val="single" w:sz="4" w:space="0" w:color="auto"/>
              <w:bottom w:val="single" w:sz="4" w:space="0" w:color="auto"/>
              <w:right w:val="single" w:sz="4" w:space="0" w:color="auto"/>
            </w:tcBorders>
          </w:tcPr>
          <w:p w14:paraId="1065AF71"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280838D3"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5C965726" w14:textId="77777777" w:rsidTr="00EC3B28">
        <w:tc>
          <w:tcPr>
            <w:tcW w:w="2808" w:type="dxa"/>
            <w:tcBorders>
              <w:top w:val="single" w:sz="4" w:space="0" w:color="auto"/>
              <w:left w:val="single" w:sz="4" w:space="0" w:color="auto"/>
              <w:bottom w:val="single" w:sz="4" w:space="0" w:color="auto"/>
              <w:right w:val="single" w:sz="4" w:space="0" w:color="auto"/>
            </w:tcBorders>
          </w:tcPr>
          <w:p w14:paraId="5A9E720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0B8A8829"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7452F318" w14:textId="77777777" w:rsidTr="00EC3B28">
        <w:tc>
          <w:tcPr>
            <w:tcW w:w="2808" w:type="dxa"/>
            <w:tcBorders>
              <w:top w:val="single" w:sz="4" w:space="0" w:color="auto"/>
              <w:left w:val="single" w:sz="4" w:space="0" w:color="auto"/>
              <w:bottom w:val="single" w:sz="4" w:space="0" w:color="auto"/>
              <w:right w:val="single" w:sz="4" w:space="0" w:color="auto"/>
            </w:tcBorders>
          </w:tcPr>
          <w:p w14:paraId="0E9A26D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4AD1F93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18CE905A" w14:textId="77777777" w:rsidTr="00EC3B28">
        <w:tc>
          <w:tcPr>
            <w:tcW w:w="2808" w:type="dxa"/>
            <w:tcBorders>
              <w:top w:val="single" w:sz="4" w:space="0" w:color="auto"/>
              <w:left w:val="single" w:sz="4" w:space="0" w:color="auto"/>
              <w:bottom w:val="single" w:sz="4" w:space="0" w:color="auto"/>
              <w:right w:val="single" w:sz="4" w:space="0" w:color="auto"/>
            </w:tcBorders>
          </w:tcPr>
          <w:p w14:paraId="2D44D56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44BCC496" w14:textId="77777777" w:rsidR="0096734F" w:rsidRPr="00956500" w:rsidRDefault="0096734F" w:rsidP="00EC3B28">
            <w:pPr>
              <w:tabs>
                <w:tab w:val="left" w:pos="360"/>
              </w:tabs>
              <w:spacing w:line="260" w:lineRule="atLeast"/>
              <w:rPr>
                <w:rFonts w:cs="Verdana"/>
                <w:bCs/>
                <w:iCs/>
                <w:spacing w:val="4"/>
                <w:szCs w:val="18"/>
              </w:rPr>
            </w:pPr>
          </w:p>
        </w:tc>
      </w:tr>
      <w:tr w:rsidR="0096734F" w:rsidRPr="00F82201" w14:paraId="67ACD2F4" w14:textId="77777777" w:rsidTr="00EC3B28">
        <w:tc>
          <w:tcPr>
            <w:tcW w:w="2808" w:type="dxa"/>
            <w:tcBorders>
              <w:top w:val="single" w:sz="4" w:space="0" w:color="auto"/>
              <w:left w:val="single" w:sz="4" w:space="0" w:color="auto"/>
              <w:bottom w:val="single" w:sz="4" w:space="0" w:color="auto"/>
              <w:right w:val="single" w:sz="4" w:space="0" w:color="auto"/>
            </w:tcBorders>
          </w:tcPr>
          <w:p w14:paraId="478488B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27D9AEA" w14:textId="77777777" w:rsidR="0096734F" w:rsidRPr="00F82201" w:rsidRDefault="0096734F" w:rsidP="00EC3B28">
            <w:pPr>
              <w:tabs>
                <w:tab w:val="left" w:pos="360"/>
              </w:tabs>
              <w:spacing w:line="260" w:lineRule="atLeast"/>
              <w:rPr>
                <w:rFonts w:cs="Verdana"/>
                <w:spacing w:val="4"/>
                <w:szCs w:val="18"/>
              </w:rPr>
            </w:pPr>
          </w:p>
        </w:tc>
      </w:tr>
      <w:tr w:rsidR="0096734F" w:rsidRPr="00F82201" w14:paraId="6898B925" w14:textId="77777777" w:rsidTr="00EC3B28">
        <w:tc>
          <w:tcPr>
            <w:tcW w:w="2808" w:type="dxa"/>
            <w:tcBorders>
              <w:top w:val="single" w:sz="4" w:space="0" w:color="auto"/>
              <w:left w:val="single" w:sz="4" w:space="0" w:color="auto"/>
              <w:bottom w:val="single" w:sz="4" w:space="0" w:color="auto"/>
              <w:right w:val="single" w:sz="4" w:space="0" w:color="auto"/>
            </w:tcBorders>
          </w:tcPr>
          <w:p w14:paraId="6C25D393"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02328EB0"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77ED9D8C" w14:textId="77777777" w:rsidTr="00EC3B28">
        <w:tc>
          <w:tcPr>
            <w:tcW w:w="2808" w:type="dxa"/>
            <w:tcBorders>
              <w:top w:val="single" w:sz="4" w:space="0" w:color="auto"/>
              <w:left w:val="single" w:sz="4" w:space="0" w:color="auto"/>
              <w:bottom w:val="single" w:sz="4" w:space="0" w:color="auto"/>
              <w:right w:val="single" w:sz="4" w:space="0" w:color="auto"/>
            </w:tcBorders>
          </w:tcPr>
          <w:p w14:paraId="4603BE06"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89DC725"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71C1EC28" w14:textId="77777777" w:rsidR="0096734F" w:rsidRPr="00F82201" w:rsidRDefault="0096734F" w:rsidP="0096734F">
      <w:pPr>
        <w:tabs>
          <w:tab w:val="left" w:pos="360"/>
        </w:tabs>
        <w:spacing w:line="260" w:lineRule="atLeast"/>
        <w:rPr>
          <w:rFonts w:cs="Verdana"/>
          <w:spacing w:val="4"/>
          <w:szCs w:val="18"/>
        </w:rPr>
      </w:pPr>
    </w:p>
    <w:p w14:paraId="378DB4BD" w14:textId="77777777" w:rsidR="0096734F" w:rsidRPr="00F82201" w:rsidRDefault="0096734F" w:rsidP="0096734F">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45361AF1" w14:textId="77777777" w:rsidTr="00EC3B28">
        <w:tc>
          <w:tcPr>
            <w:tcW w:w="2808" w:type="dxa"/>
            <w:tcBorders>
              <w:top w:val="single" w:sz="4" w:space="0" w:color="auto"/>
              <w:left w:val="single" w:sz="4" w:space="0" w:color="auto"/>
              <w:bottom w:val="single" w:sz="4" w:space="0" w:color="auto"/>
              <w:right w:val="single" w:sz="4" w:space="0" w:color="auto"/>
            </w:tcBorders>
          </w:tcPr>
          <w:p w14:paraId="525B9A6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F3EBF1A"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5F93B27" w14:textId="77777777" w:rsidTr="00EC3B28">
        <w:tc>
          <w:tcPr>
            <w:tcW w:w="2808" w:type="dxa"/>
            <w:tcBorders>
              <w:top w:val="single" w:sz="4" w:space="0" w:color="auto"/>
              <w:left w:val="single" w:sz="4" w:space="0" w:color="auto"/>
              <w:bottom w:val="single" w:sz="4" w:space="0" w:color="auto"/>
              <w:right w:val="single" w:sz="4" w:space="0" w:color="auto"/>
            </w:tcBorders>
          </w:tcPr>
          <w:p w14:paraId="47B468D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6F27D3E7"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247FF605" w14:textId="77777777" w:rsidTr="00EC3B28">
        <w:tc>
          <w:tcPr>
            <w:tcW w:w="2808" w:type="dxa"/>
            <w:tcBorders>
              <w:top w:val="single" w:sz="4" w:space="0" w:color="auto"/>
              <w:left w:val="single" w:sz="4" w:space="0" w:color="auto"/>
              <w:bottom w:val="single" w:sz="4" w:space="0" w:color="auto"/>
              <w:right w:val="single" w:sz="4" w:space="0" w:color="auto"/>
            </w:tcBorders>
          </w:tcPr>
          <w:p w14:paraId="255F3949"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5125717F"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573A98B" w14:textId="77777777" w:rsidTr="00EC3B28">
        <w:tc>
          <w:tcPr>
            <w:tcW w:w="2808" w:type="dxa"/>
            <w:tcBorders>
              <w:top w:val="single" w:sz="4" w:space="0" w:color="auto"/>
              <w:left w:val="single" w:sz="4" w:space="0" w:color="auto"/>
              <w:bottom w:val="single" w:sz="4" w:space="0" w:color="auto"/>
              <w:right w:val="single" w:sz="4" w:space="0" w:color="auto"/>
            </w:tcBorders>
          </w:tcPr>
          <w:p w14:paraId="5C0DF25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E16A2E3"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3FFD0D2E" w14:textId="77777777" w:rsidTr="00EC3B28">
        <w:tc>
          <w:tcPr>
            <w:tcW w:w="2808" w:type="dxa"/>
            <w:tcBorders>
              <w:top w:val="single" w:sz="4" w:space="0" w:color="auto"/>
              <w:left w:val="single" w:sz="4" w:space="0" w:color="auto"/>
              <w:bottom w:val="single" w:sz="4" w:space="0" w:color="auto"/>
              <w:right w:val="single" w:sz="4" w:space="0" w:color="auto"/>
            </w:tcBorders>
          </w:tcPr>
          <w:p w14:paraId="213C137D"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18C45BA8"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4B6D896F" w14:textId="77777777" w:rsidTr="00EC3B28">
        <w:tc>
          <w:tcPr>
            <w:tcW w:w="2808" w:type="dxa"/>
            <w:tcBorders>
              <w:top w:val="single" w:sz="4" w:space="0" w:color="auto"/>
              <w:left w:val="single" w:sz="4" w:space="0" w:color="auto"/>
              <w:bottom w:val="single" w:sz="4" w:space="0" w:color="auto"/>
              <w:right w:val="single" w:sz="4" w:space="0" w:color="auto"/>
            </w:tcBorders>
          </w:tcPr>
          <w:p w14:paraId="69EF6CAF"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212960A6"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8C3491B" w14:textId="77777777" w:rsidTr="00EC3B28">
        <w:tc>
          <w:tcPr>
            <w:tcW w:w="2808" w:type="dxa"/>
            <w:tcBorders>
              <w:top w:val="single" w:sz="4" w:space="0" w:color="auto"/>
              <w:left w:val="single" w:sz="4" w:space="0" w:color="auto"/>
              <w:bottom w:val="single" w:sz="4" w:space="0" w:color="auto"/>
              <w:right w:val="single" w:sz="4" w:space="0" w:color="auto"/>
            </w:tcBorders>
          </w:tcPr>
          <w:p w14:paraId="443E4BF4" w14:textId="77777777" w:rsidR="0096734F" w:rsidRPr="00DB2B8A" w:rsidRDefault="0096734F" w:rsidP="00EC3B28">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24F4A74F" w14:textId="77777777" w:rsidR="0096734F" w:rsidRPr="00DB2B8A" w:rsidRDefault="0096734F" w:rsidP="00EC3B28">
            <w:pPr>
              <w:tabs>
                <w:tab w:val="left" w:pos="360"/>
              </w:tabs>
              <w:spacing w:line="260" w:lineRule="atLeast"/>
              <w:rPr>
                <w:rFonts w:cs="Verdana"/>
                <w:bCs/>
                <w:iCs/>
                <w:spacing w:val="4"/>
                <w:szCs w:val="18"/>
              </w:rPr>
            </w:pPr>
          </w:p>
        </w:tc>
      </w:tr>
      <w:tr w:rsidR="0096734F" w:rsidRPr="00F82201" w14:paraId="70EAC36A" w14:textId="77777777" w:rsidTr="00EC3B28">
        <w:tc>
          <w:tcPr>
            <w:tcW w:w="2808" w:type="dxa"/>
            <w:tcBorders>
              <w:top w:val="single" w:sz="4" w:space="0" w:color="auto"/>
              <w:left w:val="single" w:sz="4" w:space="0" w:color="auto"/>
              <w:bottom w:val="single" w:sz="4" w:space="0" w:color="auto"/>
              <w:right w:val="single" w:sz="4" w:space="0" w:color="auto"/>
            </w:tcBorders>
          </w:tcPr>
          <w:p w14:paraId="56D86E9E"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8188D1F"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20B52AC" w14:textId="77777777" w:rsidTr="00EC3B28">
        <w:tc>
          <w:tcPr>
            <w:tcW w:w="2808" w:type="dxa"/>
            <w:tcBorders>
              <w:top w:val="single" w:sz="4" w:space="0" w:color="auto"/>
              <w:left w:val="single" w:sz="4" w:space="0" w:color="auto"/>
              <w:bottom w:val="single" w:sz="4" w:space="0" w:color="auto"/>
              <w:right w:val="single" w:sz="4" w:space="0" w:color="auto"/>
            </w:tcBorders>
          </w:tcPr>
          <w:p w14:paraId="79579B9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30F8C0DB"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6900A1AD" w14:textId="77777777" w:rsidTr="00EC3B28">
        <w:tc>
          <w:tcPr>
            <w:tcW w:w="2808" w:type="dxa"/>
            <w:tcBorders>
              <w:top w:val="single" w:sz="4" w:space="0" w:color="auto"/>
              <w:left w:val="single" w:sz="4" w:space="0" w:color="auto"/>
              <w:bottom w:val="single" w:sz="4" w:space="0" w:color="auto"/>
              <w:right w:val="single" w:sz="4" w:space="0" w:color="auto"/>
            </w:tcBorders>
          </w:tcPr>
          <w:p w14:paraId="176F6468"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276BAE0B"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58476734" w14:textId="77777777" w:rsidR="0096734F" w:rsidRPr="00F82201" w:rsidRDefault="0096734F" w:rsidP="0096734F">
      <w:pPr>
        <w:tabs>
          <w:tab w:val="left" w:pos="360"/>
        </w:tabs>
        <w:spacing w:line="260" w:lineRule="atLeast"/>
        <w:rPr>
          <w:rFonts w:cs="Verdana"/>
          <w:b/>
          <w:bCs/>
          <w:spacing w:val="4"/>
          <w:szCs w:val="18"/>
        </w:rPr>
      </w:pPr>
      <w:r w:rsidRPr="00F82201">
        <w:rPr>
          <w:rFonts w:cs="Verdana"/>
          <w:spacing w:val="4"/>
          <w:szCs w:val="18"/>
        </w:rPr>
        <w:br/>
      </w:r>
      <w:r>
        <w:rPr>
          <w:rFonts w:cs="Verdana"/>
          <w:b/>
          <w:bCs/>
          <w:spacing w:val="4"/>
          <w:szCs w:val="18"/>
        </w:rPr>
        <w:t>Onderneming</w:t>
      </w:r>
      <w:r w:rsidRPr="00F82201">
        <w:rPr>
          <w:rFonts w:cs="Verdana"/>
          <w:b/>
          <w:bCs/>
          <w:spacing w:val="4"/>
          <w:szCs w:val="18"/>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96734F" w:rsidRPr="00F82201" w14:paraId="61CF8E26" w14:textId="77777777" w:rsidTr="00EC3B28">
        <w:tc>
          <w:tcPr>
            <w:tcW w:w="2808" w:type="dxa"/>
            <w:tcBorders>
              <w:top w:val="single" w:sz="4" w:space="0" w:color="auto"/>
              <w:left w:val="single" w:sz="4" w:space="0" w:color="auto"/>
              <w:bottom w:val="single" w:sz="4" w:space="0" w:color="auto"/>
              <w:right w:val="single" w:sz="4" w:space="0" w:color="auto"/>
            </w:tcBorders>
          </w:tcPr>
          <w:p w14:paraId="464F0B4F"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6171B23C"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00A36DA6" w14:textId="77777777" w:rsidTr="00EC3B28">
        <w:tc>
          <w:tcPr>
            <w:tcW w:w="2808" w:type="dxa"/>
            <w:tcBorders>
              <w:top w:val="single" w:sz="4" w:space="0" w:color="auto"/>
              <w:left w:val="single" w:sz="4" w:space="0" w:color="auto"/>
              <w:bottom w:val="single" w:sz="4" w:space="0" w:color="auto"/>
              <w:right w:val="single" w:sz="4" w:space="0" w:color="auto"/>
            </w:tcBorders>
          </w:tcPr>
          <w:p w14:paraId="728D2649"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2C02C099"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AA38675" w14:textId="77777777" w:rsidTr="00EC3B28">
        <w:tc>
          <w:tcPr>
            <w:tcW w:w="2808" w:type="dxa"/>
            <w:tcBorders>
              <w:top w:val="single" w:sz="4" w:space="0" w:color="auto"/>
              <w:left w:val="single" w:sz="4" w:space="0" w:color="auto"/>
              <w:bottom w:val="single" w:sz="4" w:space="0" w:color="auto"/>
              <w:right w:val="single" w:sz="4" w:space="0" w:color="auto"/>
            </w:tcBorders>
          </w:tcPr>
          <w:p w14:paraId="18B23866"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082A524A"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B5053B8" w14:textId="77777777" w:rsidTr="00EC3B28">
        <w:tc>
          <w:tcPr>
            <w:tcW w:w="2808" w:type="dxa"/>
            <w:tcBorders>
              <w:top w:val="single" w:sz="4" w:space="0" w:color="auto"/>
              <w:left w:val="single" w:sz="4" w:space="0" w:color="auto"/>
              <w:bottom w:val="single" w:sz="4" w:space="0" w:color="auto"/>
              <w:right w:val="single" w:sz="4" w:space="0" w:color="auto"/>
            </w:tcBorders>
          </w:tcPr>
          <w:p w14:paraId="4E6A2715"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596A3A6D"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25EA7444" w14:textId="77777777" w:rsidTr="00EC3B28">
        <w:tc>
          <w:tcPr>
            <w:tcW w:w="2808" w:type="dxa"/>
            <w:tcBorders>
              <w:top w:val="single" w:sz="4" w:space="0" w:color="auto"/>
              <w:left w:val="single" w:sz="4" w:space="0" w:color="auto"/>
              <w:bottom w:val="single" w:sz="4" w:space="0" w:color="auto"/>
              <w:right w:val="single" w:sz="4" w:space="0" w:color="auto"/>
            </w:tcBorders>
          </w:tcPr>
          <w:p w14:paraId="33A897CE"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65D48B22"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5ACB91DF" w14:textId="77777777" w:rsidTr="00EC3B28">
        <w:tc>
          <w:tcPr>
            <w:tcW w:w="2808" w:type="dxa"/>
            <w:tcBorders>
              <w:top w:val="single" w:sz="4" w:space="0" w:color="auto"/>
              <w:left w:val="single" w:sz="4" w:space="0" w:color="auto"/>
              <w:bottom w:val="single" w:sz="4" w:space="0" w:color="auto"/>
              <w:right w:val="single" w:sz="4" w:space="0" w:color="auto"/>
            </w:tcBorders>
          </w:tcPr>
          <w:p w14:paraId="2E7B112C"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424E8EDD"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6C77AC5C" w14:textId="77777777" w:rsidTr="00EC3B28">
        <w:tc>
          <w:tcPr>
            <w:tcW w:w="2808" w:type="dxa"/>
            <w:tcBorders>
              <w:top w:val="single" w:sz="4" w:space="0" w:color="auto"/>
              <w:left w:val="single" w:sz="4" w:space="0" w:color="auto"/>
              <w:bottom w:val="single" w:sz="4" w:space="0" w:color="auto"/>
              <w:right w:val="single" w:sz="4" w:space="0" w:color="auto"/>
            </w:tcBorders>
          </w:tcPr>
          <w:p w14:paraId="4EA7ECD4"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B357289" w14:textId="77777777" w:rsidR="0096734F" w:rsidRPr="00DB2B8A" w:rsidRDefault="0096734F" w:rsidP="00EC3B28">
            <w:pPr>
              <w:tabs>
                <w:tab w:val="left" w:pos="360"/>
              </w:tabs>
              <w:spacing w:line="260" w:lineRule="atLeast"/>
              <w:rPr>
                <w:rFonts w:cs="Verdana"/>
                <w:bCs/>
                <w:iCs/>
                <w:spacing w:val="4"/>
                <w:szCs w:val="18"/>
              </w:rPr>
            </w:pPr>
          </w:p>
        </w:tc>
      </w:tr>
      <w:tr w:rsidR="0096734F" w:rsidRPr="00F82201" w14:paraId="4DDE50F7" w14:textId="77777777" w:rsidTr="00EC3B28">
        <w:tc>
          <w:tcPr>
            <w:tcW w:w="2808" w:type="dxa"/>
            <w:tcBorders>
              <w:top w:val="single" w:sz="4" w:space="0" w:color="auto"/>
              <w:left w:val="single" w:sz="4" w:space="0" w:color="auto"/>
              <w:bottom w:val="single" w:sz="4" w:space="0" w:color="auto"/>
              <w:right w:val="single" w:sz="4" w:space="0" w:color="auto"/>
            </w:tcBorders>
          </w:tcPr>
          <w:p w14:paraId="461C4746" w14:textId="77777777" w:rsidR="0096734F" w:rsidRPr="00F82201" w:rsidRDefault="0096734F" w:rsidP="00EC3B28">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45E71A07" w14:textId="77777777" w:rsidR="0096734F" w:rsidRPr="00DB2B8A" w:rsidRDefault="0096734F" w:rsidP="00EC3B28">
            <w:pPr>
              <w:tabs>
                <w:tab w:val="left" w:pos="360"/>
              </w:tabs>
              <w:spacing w:line="260" w:lineRule="atLeast"/>
              <w:rPr>
                <w:rFonts w:cs="Verdana"/>
                <w:spacing w:val="4"/>
                <w:szCs w:val="18"/>
              </w:rPr>
            </w:pPr>
          </w:p>
        </w:tc>
      </w:tr>
      <w:tr w:rsidR="0096734F" w:rsidRPr="00F82201" w14:paraId="3AD48171" w14:textId="77777777" w:rsidTr="00EC3B28">
        <w:tc>
          <w:tcPr>
            <w:tcW w:w="2808" w:type="dxa"/>
            <w:tcBorders>
              <w:top w:val="single" w:sz="4" w:space="0" w:color="auto"/>
              <w:left w:val="single" w:sz="4" w:space="0" w:color="auto"/>
              <w:bottom w:val="single" w:sz="4" w:space="0" w:color="auto"/>
              <w:right w:val="single" w:sz="4" w:space="0" w:color="auto"/>
            </w:tcBorders>
          </w:tcPr>
          <w:p w14:paraId="64D4E613" w14:textId="77777777" w:rsidR="0096734F" w:rsidRPr="00F82201" w:rsidRDefault="0096734F" w:rsidP="00EC3B28">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568B58A4" w14:textId="77777777" w:rsidR="0096734F" w:rsidRPr="00F82201"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96734F" w:rsidRPr="00F82201" w14:paraId="583CFA86" w14:textId="77777777" w:rsidTr="00EC3B28">
        <w:tc>
          <w:tcPr>
            <w:tcW w:w="2808" w:type="dxa"/>
            <w:tcBorders>
              <w:top w:val="single" w:sz="4" w:space="0" w:color="auto"/>
              <w:left w:val="single" w:sz="4" w:space="0" w:color="auto"/>
              <w:bottom w:val="single" w:sz="4" w:space="0" w:color="auto"/>
              <w:right w:val="single" w:sz="4" w:space="0" w:color="auto"/>
            </w:tcBorders>
          </w:tcPr>
          <w:p w14:paraId="05769B2E" w14:textId="77777777" w:rsidR="0096734F" w:rsidRDefault="0096734F" w:rsidP="00EC3B28">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322BDFFF" w14:textId="77777777" w:rsidR="0096734F" w:rsidRDefault="0096734F" w:rsidP="00EC3B28">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3663CC0F" w14:textId="77777777" w:rsidR="0096734F" w:rsidRDefault="0096734F" w:rsidP="0096734F">
      <w:pPr>
        <w:rPr>
          <w:rFonts w:cs="Verdana"/>
          <w:color w:val="000000"/>
          <w:szCs w:val="18"/>
        </w:rPr>
      </w:pPr>
      <w:r w:rsidRPr="000929D0">
        <w:rPr>
          <w:rFonts w:cs="Verdana"/>
          <w:color w:val="000000"/>
          <w:szCs w:val="18"/>
        </w:rPr>
        <w:t>Vul de tabel aan indien nodig.</w:t>
      </w:r>
    </w:p>
    <w:p w14:paraId="2D982C13" w14:textId="77777777" w:rsidR="005C6860" w:rsidRDefault="005C6860" w:rsidP="0096734F">
      <w:pPr>
        <w:rPr>
          <w:rFonts w:cs="Verdana"/>
          <w:color w:val="000000"/>
          <w:szCs w:val="18"/>
        </w:rPr>
      </w:pPr>
    </w:p>
    <w:p w14:paraId="41DF9976" w14:textId="77777777" w:rsidR="00EC3B28" w:rsidRDefault="005C6860" w:rsidP="0096734F">
      <w:pPr>
        <w:rPr>
          <w:rFonts w:cs="Verdana"/>
          <w:color w:val="000000"/>
          <w:szCs w:val="18"/>
        </w:rPr>
      </w:pPr>
      <w:r w:rsidRPr="005C6860">
        <w:rPr>
          <w:rFonts w:cs="Verdana"/>
          <w:b/>
          <w:color w:val="000000"/>
          <w:szCs w:val="18"/>
        </w:rPr>
        <w:t>Ondertekening</w:t>
      </w:r>
      <w:r>
        <w:rPr>
          <w:rFonts w:cs="Verdana"/>
          <w:color w:val="000000"/>
          <w:szCs w:val="18"/>
        </w:rPr>
        <w:t xml:space="preserve"> </w:t>
      </w:r>
    </w:p>
    <w:p w14:paraId="3A0F256D" w14:textId="77777777" w:rsidR="005C6860" w:rsidRPr="000929D0" w:rsidRDefault="005C6860" w:rsidP="0096734F">
      <w:pPr>
        <w:rPr>
          <w:rFonts w:cs="Verdana"/>
          <w:color w:val="000000"/>
          <w:szCs w:val="18"/>
        </w:rPr>
      </w:pPr>
      <w:r>
        <w:rPr>
          <w:rFonts w:cs="Verdana"/>
          <w:color w:val="000000"/>
          <w:szCs w:val="18"/>
        </w:rPr>
        <w:t>Het aanmeldingsformulier dient digitaal te worden ondertekend conform paragraaf 4.3.1 van de aanbestedingsleidraad.</w:t>
      </w:r>
    </w:p>
    <w:p w14:paraId="721B8D1A" w14:textId="77777777" w:rsidR="0096734F" w:rsidRPr="00EC5580" w:rsidRDefault="0096734F" w:rsidP="0096734F">
      <w:pPr>
        <w:rPr>
          <w:rStyle w:val="Verborgentekst"/>
        </w:rPr>
      </w:pPr>
      <w:bookmarkStart w:id="4" w:name="bwBijlageB_HT"/>
    </w:p>
    <w:p w14:paraId="26011BBA" w14:textId="77777777" w:rsidR="0096734F" w:rsidRPr="00EC5580" w:rsidRDefault="0096734F" w:rsidP="0096734F">
      <w:pPr>
        <w:rPr>
          <w:rStyle w:val="Verborgentekst"/>
        </w:rPr>
      </w:pPr>
    </w:p>
    <w:p w14:paraId="13917D06" w14:textId="77777777" w:rsidR="0096734F" w:rsidRPr="00300406" w:rsidRDefault="003B73AB" w:rsidP="003B73AB">
      <w:pPr>
        <w:pStyle w:val="BijlageGenummerdKop"/>
        <w:numPr>
          <w:ilvl w:val="0"/>
          <w:numId w:val="0"/>
        </w:numPr>
        <w:ind w:left="-1134" w:firstLine="1134"/>
      </w:pPr>
      <w:bookmarkStart w:id="5" w:name="_Toc496111699"/>
      <w:bookmarkStart w:id="6" w:name="_Toc60931686"/>
      <w:bookmarkEnd w:id="4"/>
      <w:r>
        <w:lastRenderedPageBreak/>
        <w:t xml:space="preserve">Bijlage D </w:t>
      </w:r>
      <w:r w:rsidR="0096734F" w:rsidRPr="00300406">
        <w:t>Aanvullende eigen verklaring</w:t>
      </w:r>
      <w:bookmarkEnd w:id="5"/>
      <w:bookmarkEnd w:id="6"/>
      <w:r w:rsidR="00EC3B28">
        <w:t xml:space="preserve"> SROK PPB</w:t>
      </w:r>
    </w:p>
    <w:p w14:paraId="4F760979" w14:textId="2624591A" w:rsidR="0096734F" w:rsidRPr="00A86317" w:rsidRDefault="0096734F" w:rsidP="0096734F">
      <w:pPr>
        <w:tabs>
          <w:tab w:val="num" w:pos="900"/>
        </w:tabs>
        <w:rPr>
          <w:rFonts w:cs="V&amp;W Syntax (Adobe)"/>
          <w:bCs/>
          <w:szCs w:val="18"/>
        </w:rPr>
      </w:pPr>
      <w:r w:rsidRPr="00A86317">
        <w:rPr>
          <w:rFonts w:cs="V&amp;W Syntax (Adobe)"/>
          <w:bCs/>
          <w:szCs w:val="18"/>
        </w:rPr>
        <w:t xml:space="preserve">Let op: inschrijver dient per perceel een </w:t>
      </w:r>
      <w:r>
        <w:rPr>
          <w:rFonts w:cs="V&amp;W Syntax (Adobe)"/>
          <w:bCs/>
          <w:szCs w:val="18"/>
        </w:rPr>
        <w:t xml:space="preserve">aanvullende eigen verklaring </w:t>
      </w:r>
      <w:r w:rsidRPr="00A86317">
        <w:rPr>
          <w:rFonts w:cs="V&amp;W Syntax (Adobe)"/>
          <w:bCs/>
          <w:szCs w:val="18"/>
        </w:rPr>
        <w:t>in te vullen en bij de inschrijving te voegen.</w:t>
      </w:r>
      <w:r w:rsidR="00F532EE" w:rsidRPr="00F532EE">
        <w:t xml:space="preserve"> </w:t>
      </w:r>
      <w:r w:rsidR="00F532EE" w:rsidRPr="00F532EE">
        <w:rPr>
          <w:rFonts w:cs="V&amp;W Syntax (Adobe)"/>
          <w:bCs/>
          <w:szCs w:val="18"/>
        </w:rPr>
        <w:t>In geval inschrijver bestaat uit een combinatie van ondernemingen, dient per ondernemer 1 ingevulde en ondertekende verklaring te worden aangeleverd.</w:t>
      </w:r>
    </w:p>
    <w:p w14:paraId="7E564CEE" w14:textId="77777777" w:rsidR="0096734F" w:rsidRPr="00A86317" w:rsidRDefault="0096734F" w:rsidP="0096734F">
      <w:pPr>
        <w:tabs>
          <w:tab w:val="num" w:pos="900"/>
        </w:tabs>
        <w:rPr>
          <w:rFonts w:cs="V&amp;W Syntax (Adobe)"/>
          <w:bCs/>
          <w:szCs w:val="18"/>
        </w:rPr>
      </w:pPr>
    </w:p>
    <w:p w14:paraId="4FD24ED4" w14:textId="77777777" w:rsidR="0096734F" w:rsidRDefault="0096734F" w:rsidP="0096734F">
      <w:pPr>
        <w:tabs>
          <w:tab w:val="num" w:pos="900"/>
        </w:tabs>
        <w:rPr>
          <w:rFonts w:cs="V&amp;W Syntax (Adobe)"/>
          <w:bCs/>
          <w:szCs w:val="18"/>
        </w:rPr>
      </w:pPr>
      <w:r w:rsidRPr="00A86317">
        <w:rPr>
          <w:rFonts w:cs="V&amp;W Syntax (Adobe)"/>
          <w:bCs/>
          <w:szCs w:val="18"/>
        </w:rPr>
        <w:t>Ter zake van de selectie voor de aanbesteding volgens de openbare procedure, zoals omschreven in hoofdstuk 3 van het ARW 2016, van de opdracht met zaaknummer &lt;</w:t>
      </w:r>
      <w:r w:rsidRPr="00A86317">
        <w:rPr>
          <w:rFonts w:cs="V&amp;W Syntax (Adobe)"/>
          <w:bCs/>
          <w:color w:val="FF0000"/>
          <w:szCs w:val="18"/>
        </w:rPr>
        <w:t>vul in: Perceel 1: Projectbeheersing en Systeemgerichte contractbeheersing met zaaknummer: 31164059 / Perceel 2: Integrale veiligheid met zaaknummer: 31164060</w:t>
      </w:r>
      <w:r w:rsidRPr="00A86317">
        <w:rPr>
          <w:rFonts w:cs="V&amp;W Syntax (Adobe)"/>
          <w:bCs/>
          <w:szCs w:val="18"/>
        </w:rPr>
        <w:t>&gt;.</w:t>
      </w:r>
    </w:p>
    <w:p w14:paraId="52270B55" w14:textId="77777777" w:rsidR="0096734F" w:rsidRDefault="0096734F" w:rsidP="0096734F">
      <w:pPr>
        <w:tabs>
          <w:tab w:val="num" w:pos="900"/>
        </w:tabs>
        <w:rPr>
          <w:rFonts w:cs="V&amp;W Syntax (Adobe)"/>
          <w:bCs/>
          <w:szCs w:val="18"/>
        </w:rPr>
      </w:pPr>
    </w:p>
    <w:p w14:paraId="3EEAA06F" w14:textId="77777777" w:rsidR="0096734F" w:rsidRPr="00300406" w:rsidRDefault="0096734F" w:rsidP="0096734F">
      <w:pPr>
        <w:tabs>
          <w:tab w:val="num" w:pos="900"/>
        </w:tabs>
        <w:rPr>
          <w:rFonts w:cs="V&amp;W Syntax (Adobe)"/>
          <w:bCs/>
          <w:szCs w:val="18"/>
        </w:rPr>
      </w:pPr>
      <w:r w:rsidRPr="00300406">
        <w:rPr>
          <w:rFonts w:cs="V&amp;W Syntax (Adobe)"/>
          <w:bCs/>
          <w:szCs w:val="18"/>
        </w:rPr>
        <w:t>Naa</w:t>
      </w:r>
      <w:r>
        <w:rPr>
          <w:rFonts w:cs="V&amp;W Syntax (Adobe)"/>
          <w:bCs/>
          <w:szCs w:val="18"/>
        </w:rPr>
        <w:t xml:space="preserve">m en adres van de onderneming: </w:t>
      </w:r>
    </w:p>
    <w:p w14:paraId="4A199306" w14:textId="77777777" w:rsidR="0096734F" w:rsidRPr="00300406" w:rsidRDefault="0096734F" w:rsidP="0096734F">
      <w:pPr>
        <w:tabs>
          <w:tab w:val="num" w:pos="900"/>
        </w:tabs>
        <w:rPr>
          <w:rFonts w:cs="V&amp;W Syntax (Adobe)"/>
        </w:rPr>
      </w:pPr>
      <w:r w:rsidRPr="00300406">
        <w:rPr>
          <w:rFonts w:cs="V&amp;W Syntax (Adobe)"/>
        </w:rPr>
        <w:t>…………………………………………………………………………………………………………………………………………</w:t>
      </w:r>
    </w:p>
    <w:p w14:paraId="522A18B5" w14:textId="77777777" w:rsidR="0096734F" w:rsidRPr="00300406" w:rsidRDefault="0096734F" w:rsidP="0096734F">
      <w:pPr>
        <w:tabs>
          <w:tab w:val="num" w:pos="900"/>
        </w:tabs>
        <w:rPr>
          <w:rFonts w:cs="V&amp;W Syntax (Adobe)"/>
          <w:bCs/>
          <w:szCs w:val="18"/>
        </w:rPr>
      </w:pPr>
    </w:p>
    <w:p w14:paraId="3402B531" w14:textId="77777777" w:rsidR="0096734F" w:rsidRPr="00300406" w:rsidRDefault="0096734F" w:rsidP="0096734F">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66EDDFAE" w14:textId="77777777" w:rsidR="0096734F" w:rsidRPr="00300406" w:rsidRDefault="0096734F" w:rsidP="0096734F">
      <w:pPr>
        <w:tabs>
          <w:tab w:val="num" w:pos="900"/>
        </w:tabs>
        <w:rPr>
          <w:rFonts w:cs="V&amp;W Syntax (Adobe)"/>
          <w:bCs/>
          <w:szCs w:val="18"/>
        </w:rPr>
      </w:pPr>
    </w:p>
    <w:p w14:paraId="4EAB0FF8" w14:textId="77777777" w:rsidR="0096734F" w:rsidRPr="00300406" w:rsidRDefault="0096734F" w:rsidP="0096734F">
      <w:pPr>
        <w:tabs>
          <w:tab w:val="num" w:pos="900"/>
        </w:tabs>
        <w:rPr>
          <w:rFonts w:cs="V&amp;W Syntax (Adobe)"/>
        </w:rPr>
      </w:pPr>
      <w:r w:rsidRPr="00300406">
        <w:rPr>
          <w:rFonts w:cs="V&amp;W Syntax (Adobe)"/>
        </w:rPr>
        <w:t>KvK-nummer: ………</w:t>
      </w:r>
    </w:p>
    <w:p w14:paraId="13907D4E" w14:textId="77777777" w:rsidR="0096734F" w:rsidRPr="00300406" w:rsidRDefault="0096734F" w:rsidP="0096734F">
      <w:pPr>
        <w:tabs>
          <w:tab w:val="num" w:pos="900"/>
        </w:tabs>
        <w:rPr>
          <w:rFonts w:cs="V&amp;W Syntax (Adobe)"/>
        </w:rPr>
      </w:pPr>
    </w:p>
    <w:p w14:paraId="2923D581" w14:textId="77777777" w:rsidR="0096734F" w:rsidRPr="00300406" w:rsidRDefault="0096734F" w:rsidP="0096734F">
      <w:pPr>
        <w:tabs>
          <w:tab w:val="num" w:pos="900"/>
        </w:tabs>
        <w:rPr>
          <w:rFonts w:cs="V&amp;W Syntax (Adobe)"/>
        </w:rPr>
      </w:pPr>
      <w:r w:rsidRPr="00300406">
        <w:rPr>
          <w:rFonts w:cs="V&amp;W Syntax (Adobe)"/>
        </w:rPr>
        <w:t xml:space="preserve">Vestigingsnummer: ………… </w:t>
      </w:r>
    </w:p>
    <w:p w14:paraId="5EC28A3B" w14:textId="77777777" w:rsidR="0096734F" w:rsidRPr="00300406" w:rsidRDefault="0096734F" w:rsidP="0096734F">
      <w:pPr>
        <w:tabs>
          <w:tab w:val="num" w:pos="900"/>
        </w:tabs>
        <w:rPr>
          <w:rFonts w:cs="V&amp;W Syntax (Adobe)"/>
          <w:bCs/>
          <w:szCs w:val="18"/>
        </w:rPr>
      </w:pPr>
    </w:p>
    <w:p w14:paraId="683DE780" w14:textId="77777777" w:rsidR="0096734F" w:rsidRPr="00300406" w:rsidRDefault="0096734F" w:rsidP="0096734F">
      <w:pPr>
        <w:tabs>
          <w:tab w:val="num" w:pos="900"/>
        </w:tabs>
        <w:rPr>
          <w:rFonts w:cs="V&amp;W Syntax (Adobe)"/>
          <w:bCs/>
          <w:szCs w:val="18"/>
        </w:rPr>
      </w:pPr>
      <w:r w:rsidRPr="00300406">
        <w:rPr>
          <w:rFonts w:cs="V&amp;W Syntax (Adobe)"/>
          <w:bCs/>
          <w:szCs w:val="18"/>
        </w:rPr>
        <w:t>Contactpersoon van de onder</w:t>
      </w:r>
      <w:r>
        <w:rPr>
          <w:rFonts w:cs="V&amp;W Syntax (Adobe)"/>
          <w:bCs/>
          <w:szCs w:val="18"/>
        </w:rPr>
        <w:t>neming (naam, email, telefoon):</w:t>
      </w:r>
    </w:p>
    <w:p w14:paraId="29E7132F" w14:textId="77777777" w:rsidR="0096734F" w:rsidRPr="00300406" w:rsidRDefault="0096734F" w:rsidP="0096734F">
      <w:pPr>
        <w:tabs>
          <w:tab w:val="num" w:pos="900"/>
        </w:tabs>
        <w:rPr>
          <w:rFonts w:cs="V&amp;W Syntax (Adobe)"/>
        </w:rPr>
      </w:pPr>
      <w:r w:rsidRPr="00300406">
        <w:rPr>
          <w:rFonts w:cs="V&amp;W Syntax (Adobe)"/>
        </w:rPr>
        <w:t>………………………………………………………</w:t>
      </w:r>
      <w:r>
        <w:rPr>
          <w:rFonts w:cs="V&amp;W Syntax (Adobe)"/>
        </w:rPr>
        <w:t>…………………………………………………………………………………</w:t>
      </w:r>
    </w:p>
    <w:p w14:paraId="20D7CB51" w14:textId="77777777" w:rsidR="0096734F" w:rsidRPr="00300406" w:rsidRDefault="0096734F" w:rsidP="0096734F">
      <w:pPr>
        <w:tabs>
          <w:tab w:val="num" w:pos="900"/>
        </w:tabs>
        <w:rPr>
          <w:rFonts w:cs="V&amp;W Syntax (Adobe)"/>
        </w:rPr>
      </w:pPr>
    </w:p>
    <w:p w14:paraId="119FA2B8"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VRAGEN TEN AANZIEN VAN VOORKENNIS EN BELANGENVERSTRENGELING</w:t>
      </w:r>
    </w:p>
    <w:p w14:paraId="34321A7A" w14:textId="77777777" w:rsidR="0096734F" w:rsidRPr="00300406" w:rsidRDefault="0096734F" w:rsidP="0096734F">
      <w:pPr>
        <w:spacing w:line="260" w:lineRule="atLeast"/>
        <w:ind w:hanging="709"/>
        <w:rPr>
          <w:rFonts w:cs="Verdana"/>
          <w:szCs w:val="18"/>
        </w:rPr>
      </w:pPr>
    </w:p>
    <w:p w14:paraId="012E858D"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0C633C8" w14:textId="77777777" w:rsidR="0096734F" w:rsidRPr="00300406" w:rsidRDefault="0096734F" w:rsidP="0096734F">
      <w:pPr>
        <w:spacing w:line="260" w:lineRule="atLeast"/>
        <w:ind w:hanging="709"/>
        <w:rPr>
          <w:rFonts w:cs="Verdana"/>
          <w:szCs w:val="18"/>
        </w:rPr>
      </w:pPr>
    </w:p>
    <w:p w14:paraId="7EBD7D62" w14:textId="77777777" w:rsidR="0096734F" w:rsidRPr="00300406" w:rsidRDefault="0096734F" w:rsidP="0096734F">
      <w:pPr>
        <w:spacing w:line="260" w:lineRule="atLeast"/>
        <w:ind w:hanging="1"/>
        <w:rPr>
          <w:rFonts w:cs="Verdana"/>
          <w:szCs w:val="18"/>
        </w:rPr>
      </w:pPr>
      <w:r w:rsidRPr="00300406">
        <w:rPr>
          <w:rFonts w:cs="Verdana"/>
          <w:szCs w:val="18"/>
        </w:rPr>
        <w:t>Ja / nee (doorhalen wat niet van toepassing is)</w:t>
      </w:r>
    </w:p>
    <w:p w14:paraId="46801C66" w14:textId="77777777" w:rsidR="0096734F" w:rsidRPr="00300406" w:rsidRDefault="0096734F" w:rsidP="0096734F">
      <w:pPr>
        <w:spacing w:line="260" w:lineRule="atLeast"/>
        <w:ind w:hanging="1"/>
        <w:rPr>
          <w:rFonts w:cs="Verdana"/>
          <w:szCs w:val="18"/>
        </w:rPr>
      </w:pPr>
    </w:p>
    <w:p w14:paraId="3BCE6260" w14:textId="77777777" w:rsidR="0096734F" w:rsidRPr="00300406" w:rsidRDefault="0096734F" w:rsidP="0096734F">
      <w:pPr>
        <w:spacing w:line="260" w:lineRule="atLeast"/>
        <w:rPr>
          <w:rFonts w:cs="Verdana"/>
          <w:szCs w:val="18"/>
        </w:rPr>
      </w:pPr>
      <w:r w:rsidRPr="00300406">
        <w:rPr>
          <w:rFonts w:cs="Verdana"/>
          <w:szCs w:val="18"/>
        </w:rPr>
        <w:t>Zo ja, vermeld de aard van de betreffende werkzaamheden of dienst</w:t>
      </w:r>
      <w:r>
        <w:rPr>
          <w:rFonts w:cs="Verdana"/>
          <w:szCs w:val="18"/>
        </w:rPr>
        <w:t xml:space="preserve">en, dan wel die betrokkenheid. </w:t>
      </w:r>
    </w:p>
    <w:p w14:paraId="77A0D73C" w14:textId="77777777" w:rsidR="0096734F" w:rsidRPr="00300406" w:rsidRDefault="0096734F" w:rsidP="0096734F">
      <w:pPr>
        <w:spacing w:line="260" w:lineRule="atLeast"/>
        <w:rPr>
          <w:rFonts w:cs="Verdana"/>
          <w:szCs w:val="18"/>
        </w:rPr>
      </w:pPr>
      <w:r w:rsidRPr="00300406">
        <w:rPr>
          <w:rFonts w:cs="Verdana"/>
          <w:szCs w:val="18"/>
        </w:rPr>
        <w:t>…………………………………………………………………………………………………………………………………………</w:t>
      </w:r>
    </w:p>
    <w:p w14:paraId="706E1B3F" w14:textId="77777777" w:rsidR="0096734F" w:rsidRPr="00300406" w:rsidRDefault="0096734F" w:rsidP="0096734F">
      <w:pPr>
        <w:spacing w:line="260" w:lineRule="atLeast"/>
        <w:rPr>
          <w:rFonts w:cs="Verdana"/>
          <w:szCs w:val="18"/>
        </w:rPr>
      </w:pPr>
      <w:r w:rsidRPr="00300406">
        <w:rPr>
          <w:rFonts w:cs="Verdana"/>
          <w:szCs w:val="18"/>
        </w:rPr>
        <w:t>…………………………………………………………………………………………………………………………………………</w:t>
      </w:r>
    </w:p>
    <w:p w14:paraId="4B1822DE" w14:textId="77777777" w:rsidR="0096734F" w:rsidRPr="00300406" w:rsidRDefault="0096734F" w:rsidP="0096734F">
      <w:pPr>
        <w:spacing w:line="260" w:lineRule="atLeast"/>
        <w:rPr>
          <w:rFonts w:cs="Verdana"/>
          <w:szCs w:val="18"/>
        </w:rPr>
      </w:pPr>
      <w:r w:rsidRPr="00300406">
        <w:rPr>
          <w:rFonts w:cs="Verdana"/>
          <w:szCs w:val="18"/>
        </w:rPr>
        <w:t>…………………………………………………………………………………………………………………………………………</w:t>
      </w:r>
    </w:p>
    <w:p w14:paraId="77FE7689" w14:textId="77777777" w:rsidR="0096734F" w:rsidRPr="00300406" w:rsidRDefault="0096734F" w:rsidP="0096734F">
      <w:pPr>
        <w:spacing w:line="260" w:lineRule="atLeast"/>
        <w:ind w:hanging="709"/>
        <w:rPr>
          <w:rFonts w:cs="Verdana"/>
          <w:szCs w:val="18"/>
        </w:rPr>
      </w:pPr>
    </w:p>
    <w:p w14:paraId="78166871"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EB1AEDD" w14:textId="77777777" w:rsidR="0096734F" w:rsidRPr="00300406" w:rsidRDefault="0096734F" w:rsidP="0096734F">
      <w:pPr>
        <w:tabs>
          <w:tab w:val="left" w:pos="-2045"/>
        </w:tabs>
        <w:rPr>
          <w:rFonts w:cs="V&amp;W Syntax (Adobe)"/>
        </w:rPr>
      </w:pPr>
    </w:p>
    <w:p w14:paraId="518E18D8"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535BF806" w14:textId="77777777" w:rsidR="0096734F" w:rsidRPr="00300406" w:rsidRDefault="0096734F" w:rsidP="0096734F">
      <w:pPr>
        <w:tabs>
          <w:tab w:val="left" w:pos="-2045"/>
        </w:tabs>
        <w:rPr>
          <w:rFonts w:cs="V&amp;W Syntax (Adobe)"/>
        </w:rPr>
      </w:pPr>
    </w:p>
    <w:p w14:paraId="0A46EB0E" w14:textId="77777777" w:rsidR="0096734F" w:rsidRPr="00300406" w:rsidRDefault="0096734F" w:rsidP="0096734F">
      <w:pPr>
        <w:tabs>
          <w:tab w:val="left" w:pos="-2045"/>
        </w:tabs>
        <w:rPr>
          <w:rFonts w:cs="V&amp;W Syntax (Adobe)"/>
        </w:rPr>
      </w:pPr>
      <w:r w:rsidRPr="00300406">
        <w:rPr>
          <w:rFonts w:cs="V&amp;W Syntax (Adobe)"/>
        </w:rPr>
        <w:t>Zo ja, vermeld voor elke persoon:</w:t>
      </w:r>
    </w:p>
    <w:p w14:paraId="5DB428A3" w14:textId="77777777" w:rsidR="0096734F" w:rsidRPr="00300406" w:rsidRDefault="0096734F" w:rsidP="0096734F">
      <w:pPr>
        <w:numPr>
          <w:ilvl w:val="0"/>
          <w:numId w:val="29"/>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6387EA07" w14:textId="77777777" w:rsidR="0096734F" w:rsidRPr="001D0A02" w:rsidRDefault="0096734F" w:rsidP="0096734F">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029EF33" w14:textId="77777777" w:rsidR="0096734F" w:rsidRPr="00300406" w:rsidRDefault="0096734F" w:rsidP="0096734F">
      <w:pPr>
        <w:spacing w:line="260" w:lineRule="atLeast"/>
        <w:rPr>
          <w:rFonts w:cs="Verdana"/>
          <w:szCs w:val="18"/>
        </w:rPr>
      </w:pPr>
      <w:r w:rsidRPr="00300406">
        <w:rPr>
          <w:rFonts w:cs="Verdana"/>
          <w:szCs w:val="18"/>
        </w:rPr>
        <w:t>…………………………………………………………………………………………………………………………………………</w:t>
      </w:r>
    </w:p>
    <w:p w14:paraId="13CA5D82" w14:textId="77777777" w:rsidR="0096734F" w:rsidRPr="00300406" w:rsidRDefault="0096734F" w:rsidP="0096734F">
      <w:pPr>
        <w:spacing w:line="260" w:lineRule="atLeast"/>
        <w:rPr>
          <w:rFonts w:cs="Verdana"/>
          <w:szCs w:val="18"/>
        </w:rPr>
      </w:pPr>
      <w:r w:rsidRPr="00300406">
        <w:rPr>
          <w:rFonts w:cs="Verdana"/>
          <w:szCs w:val="18"/>
        </w:rPr>
        <w:t>…………………………………………………………………………………………………………………………………………</w:t>
      </w:r>
    </w:p>
    <w:p w14:paraId="5571FFF2" w14:textId="77777777" w:rsidR="0096734F" w:rsidRPr="00300406" w:rsidRDefault="0096734F" w:rsidP="0096734F">
      <w:pPr>
        <w:spacing w:line="260" w:lineRule="atLeast"/>
        <w:rPr>
          <w:rFonts w:cs="Verdana"/>
          <w:szCs w:val="18"/>
        </w:rPr>
      </w:pPr>
      <w:r w:rsidRPr="00300406">
        <w:rPr>
          <w:rFonts w:cs="Verdana"/>
          <w:szCs w:val="18"/>
        </w:rPr>
        <w:t>…………………………………………………………………………………………………………………………………………</w:t>
      </w:r>
    </w:p>
    <w:p w14:paraId="1174B7D7" w14:textId="77777777" w:rsidR="0096734F" w:rsidRPr="00300406" w:rsidRDefault="0096734F" w:rsidP="0096734F">
      <w:pPr>
        <w:tabs>
          <w:tab w:val="left" w:pos="-2045"/>
        </w:tabs>
        <w:rPr>
          <w:rFonts w:cs="V&amp;W Syntax (Adobe)"/>
        </w:rPr>
      </w:pPr>
    </w:p>
    <w:p w14:paraId="45BD6D2D"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300406">
        <w:rPr>
          <w:rFonts w:cs="V&amp;W Syntax (Adobe)"/>
        </w:rPr>
        <w:lastRenderedPageBreak/>
        <w:t>onderaannemers op andere wijze direct of indirect betrokken (geweest) bij de voorbereiding van de opdracht?</w:t>
      </w:r>
    </w:p>
    <w:p w14:paraId="0F12286C" w14:textId="77777777" w:rsidR="0096734F" w:rsidRPr="00300406" w:rsidRDefault="0096734F" w:rsidP="0096734F">
      <w:pPr>
        <w:tabs>
          <w:tab w:val="left" w:pos="-2045"/>
        </w:tabs>
        <w:rPr>
          <w:rFonts w:cs="V&amp;W Syntax (Adobe)"/>
        </w:rPr>
      </w:pPr>
    </w:p>
    <w:p w14:paraId="46A57F3E"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560F365A" w14:textId="77777777" w:rsidR="0096734F" w:rsidRPr="00300406" w:rsidRDefault="0096734F" w:rsidP="0096734F">
      <w:pPr>
        <w:tabs>
          <w:tab w:val="left" w:pos="-2045"/>
        </w:tabs>
        <w:rPr>
          <w:rFonts w:cs="V&amp;W Syntax (Adobe)"/>
        </w:rPr>
      </w:pPr>
    </w:p>
    <w:p w14:paraId="20A509D1" w14:textId="77777777" w:rsidR="0096734F" w:rsidRPr="00300406" w:rsidRDefault="0096734F" w:rsidP="0096734F">
      <w:pPr>
        <w:tabs>
          <w:tab w:val="left" w:pos="-2045"/>
        </w:tabs>
        <w:rPr>
          <w:rFonts w:cs="V&amp;W Syntax (Adobe)"/>
        </w:rPr>
      </w:pPr>
      <w:r w:rsidRPr="00300406">
        <w:rPr>
          <w:rFonts w:cs="V&amp;W Syntax (Adobe)"/>
        </w:rPr>
        <w:t>Zo ja, vermeld van elke onderaannemer:</w:t>
      </w:r>
    </w:p>
    <w:p w14:paraId="767658B6" w14:textId="77777777" w:rsidR="0096734F" w:rsidRPr="00300406" w:rsidRDefault="0096734F" w:rsidP="0096734F">
      <w:pPr>
        <w:numPr>
          <w:ilvl w:val="0"/>
          <w:numId w:val="30"/>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35362A64" w14:textId="77777777" w:rsidR="0096734F" w:rsidRPr="001D0A02" w:rsidRDefault="0096734F" w:rsidP="0096734F">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A0503EF" w14:textId="77777777" w:rsidR="0096734F" w:rsidRPr="00300406" w:rsidRDefault="0096734F" w:rsidP="0096734F">
      <w:pPr>
        <w:spacing w:line="260" w:lineRule="atLeast"/>
        <w:rPr>
          <w:rFonts w:cs="Verdana"/>
          <w:szCs w:val="18"/>
        </w:rPr>
      </w:pPr>
      <w:r w:rsidRPr="00300406">
        <w:rPr>
          <w:rFonts w:cs="Verdana"/>
          <w:szCs w:val="18"/>
        </w:rPr>
        <w:t>…………………………………………………………………………………………………………………………………………</w:t>
      </w:r>
    </w:p>
    <w:p w14:paraId="2D74DE36" w14:textId="77777777" w:rsidR="0096734F" w:rsidRPr="00300406" w:rsidRDefault="0096734F" w:rsidP="0096734F">
      <w:pPr>
        <w:spacing w:line="260" w:lineRule="atLeast"/>
        <w:rPr>
          <w:rFonts w:cs="Verdana"/>
          <w:szCs w:val="18"/>
        </w:rPr>
      </w:pPr>
      <w:r w:rsidRPr="00300406">
        <w:rPr>
          <w:rFonts w:cs="Verdana"/>
          <w:szCs w:val="18"/>
        </w:rPr>
        <w:t>…………………………………………………………………………………………………………………………………………</w:t>
      </w:r>
    </w:p>
    <w:p w14:paraId="777D9727" w14:textId="77777777" w:rsidR="0096734F" w:rsidRPr="00300406" w:rsidRDefault="0096734F" w:rsidP="0096734F">
      <w:pPr>
        <w:spacing w:line="260" w:lineRule="atLeast"/>
        <w:rPr>
          <w:rFonts w:cs="Verdana"/>
          <w:szCs w:val="18"/>
        </w:rPr>
      </w:pPr>
      <w:r w:rsidRPr="00300406">
        <w:rPr>
          <w:rFonts w:cs="Verdana"/>
          <w:szCs w:val="18"/>
        </w:rPr>
        <w:t>…………………………………………………………………………………………………………………………………………</w:t>
      </w:r>
    </w:p>
    <w:p w14:paraId="281CB5B2" w14:textId="77777777" w:rsidR="0096734F" w:rsidRPr="00300406" w:rsidRDefault="0096734F" w:rsidP="0096734F">
      <w:pPr>
        <w:tabs>
          <w:tab w:val="left" w:pos="-2045"/>
        </w:tabs>
        <w:rPr>
          <w:rFonts w:cs="V&amp;W Syntax (Adobe)"/>
        </w:rPr>
      </w:pPr>
    </w:p>
    <w:p w14:paraId="70733152" w14:textId="77777777" w:rsidR="0096734F" w:rsidRPr="00300406" w:rsidRDefault="0096734F" w:rsidP="0096734F">
      <w:pPr>
        <w:numPr>
          <w:ilvl w:val="1"/>
          <w:numId w:val="28"/>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E3817D2" w14:textId="77777777" w:rsidR="0096734F" w:rsidRPr="00300406" w:rsidRDefault="0096734F" w:rsidP="0096734F">
      <w:pPr>
        <w:tabs>
          <w:tab w:val="left" w:pos="-2045"/>
        </w:tabs>
        <w:rPr>
          <w:rFonts w:cs="V&amp;W Syntax (Adobe)"/>
        </w:rPr>
      </w:pPr>
    </w:p>
    <w:p w14:paraId="18F67EAD" w14:textId="77777777" w:rsidR="0096734F" w:rsidRPr="00300406" w:rsidRDefault="0096734F" w:rsidP="0096734F">
      <w:pPr>
        <w:tabs>
          <w:tab w:val="left" w:pos="-2045"/>
        </w:tabs>
        <w:rPr>
          <w:rFonts w:cs="V&amp;W Syntax (Adobe)"/>
        </w:rPr>
      </w:pPr>
      <w:r w:rsidRPr="00300406">
        <w:rPr>
          <w:rFonts w:cs="V&amp;W Syntax (Adobe)"/>
        </w:rPr>
        <w:t>Ja / nee (doorhalen wat niet van toepassing is)</w:t>
      </w:r>
    </w:p>
    <w:p w14:paraId="43666CD8" w14:textId="77777777" w:rsidR="0096734F" w:rsidRPr="00300406" w:rsidRDefault="0096734F" w:rsidP="0096734F">
      <w:pPr>
        <w:tabs>
          <w:tab w:val="left" w:pos="-2045"/>
        </w:tabs>
        <w:rPr>
          <w:rFonts w:cs="V&amp;W Syntax (Adobe)"/>
        </w:rPr>
      </w:pPr>
    </w:p>
    <w:p w14:paraId="4B6A6493" w14:textId="77777777" w:rsidR="0096734F" w:rsidRPr="00300406" w:rsidRDefault="0096734F" w:rsidP="0096734F">
      <w:pPr>
        <w:tabs>
          <w:tab w:val="left" w:pos="-2045"/>
        </w:tabs>
        <w:rPr>
          <w:rFonts w:cs="V&amp;W Syntax (Adobe)"/>
        </w:rPr>
      </w:pPr>
      <w:r w:rsidRPr="00300406">
        <w:rPr>
          <w:rFonts w:cs="V&amp;W Syntax (Adobe)"/>
        </w:rPr>
        <w:t>Zo ja, vermeld van elke adviseur:</w:t>
      </w:r>
    </w:p>
    <w:p w14:paraId="4BA12787" w14:textId="77777777" w:rsidR="0096734F" w:rsidRPr="00300406" w:rsidRDefault="0096734F" w:rsidP="0096734F">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007654DE" w14:textId="77777777" w:rsidR="0096734F" w:rsidRPr="001D0A02" w:rsidRDefault="0096734F" w:rsidP="0096734F">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6A26E90" w14:textId="77777777" w:rsidR="0096734F" w:rsidRPr="00300406" w:rsidRDefault="0096734F" w:rsidP="0096734F">
      <w:pPr>
        <w:spacing w:line="260" w:lineRule="atLeast"/>
        <w:rPr>
          <w:rFonts w:cs="Verdana"/>
          <w:szCs w:val="18"/>
        </w:rPr>
      </w:pPr>
      <w:r w:rsidRPr="00300406">
        <w:rPr>
          <w:rFonts w:cs="Verdana"/>
          <w:szCs w:val="18"/>
        </w:rPr>
        <w:t>…………………………………………………………………………………………………………………………………………</w:t>
      </w:r>
    </w:p>
    <w:p w14:paraId="307860B5" w14:textId="77777777" w:rsidR="0096734F" w:rsidRPr="00300406" w:rsidRDefault="0096734F" w:rsidP="0096734F">
      <w:pPr>
        <w:spacing w:line="260" w:lineRule="atLeast"/>
        <w:rPr>
          <w:rFonts w:cs="Verdana"/>
          <w:szCs w:val="18"/>
        </w:rPr>
      </w:pPr>
      <w:r w:rsidRPr="00300406">
        <w:rPr>
          <w:rFonts w:cs="Verdana"/>
          <w:szCs w:val="18"/>
        </w:rPr>
        <w:t>…………………………………………………………………………………………………………………………………………</w:t>
      </w:r>
    </w:p>
    <w:p w14:paraId="1522CF41" w14:textId="77777777" w:rsidR="0096734F" w:rsidRPr="00300406" w:rsidRDefault="0096734F" w:rsidP="0096734F">
      <w:pPr>
        <w:spacing w:line="260" w:lineRule="atLeast"/>
        <w:rPr>
          <w:rFonts w:cs="Verdana"/>
          <w:szCs w:val="18"/>
        </w:rPr>
      </w:pPr>
      <w:r w:rsidRPr="00300406">
        <w:rPr>
          <w:rFonts w:cs="Verdana"/>
          <w:szCs w:val="18"/>
        </w:rPr>
        <w:t>…………………………………………………………………………………………………………………………………………</w:t>
      </w:r>
    </w:p>
    <w:p w14:paraId="7375BFBC" w14:textId="77777777" w:rsidR="0096734F" w:rsidRPr="00300406" w:rsidRDefault="0096734F" w:rsidP="0096734F">
      <w:pPr>
        <w:tabs>
          <w:tab w:val="left" w:pos="-2045"/>
        </w:tabs>
        <w:rPr>
          <w:rFonts w:cs="V&amp;W Syntax (Adobe)"/>
        </w:rPr>
      </w:pPr>
    </w:p>
    <w:p w14:paraId="0749884F" w14:textId="77777777" w:rsidR="0096734F" w:rsidRPr="00300406" w:rsidRDefault="0096734F" w:rsidP="0096734F">
      <w:pPr>
        <w:numPr>
          <w:ilvl w:val="1"/>
          <w:numId w:val="28"/>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2AFEFFAA" w14:textId="77777777" w:rsidR="0096734F" w:rsidRPr="00300406" w:rsidRDefault="0096734F" w:rsidP="0096734F">
      <w:pPr>
        <w:spacing w:line="260" w:lineRule="atLeast"/>
        <w:rPr>
          <w:rFonts w:cs="Verdana"/>
          <w:szCs w:val="18"/>
        </w:rPr>
      </w:pPr>
      <w:r w:rsidRPr="00300406">
        <w:rPr>
          <w:rFonts w:cs="Verdana"/>
          <w:szCs w:val="18"/>
        </w:rPr>
        <w:t>Ja / nee (doorhalen wat niet van toepassing is)</w:t>
      </w:r>
    </w:p>
    <w:p w14:paraId="13A2E2BE" w14:textId="77777777" w:rsidR="0096734F" w:rsidRPr="00300406" w:rsidRDefault="0096734F" w:rsidP="0096734F">
      <w:pPr>
        <w:spacing w:line="260" w:lineRule="atLeast"/>
        <w:rPr>
          <w:rFonts w:cs="Verdana"/>
          <w:szCs w:val="18"/>
        </w:rPr>
      </w:pPr>
    </w:p>
    <w:p w14:paraId="6AE15F86" w14:textId="77777777" w:rsidR="0096734F" w:rsidRPr="00300406" w:rsidRDefault="0096734F" w:rsidP="0096734F">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31A82FA" w14:textId="77777777" w:rsidR="0096734F" w:rsidRPr="00300406" w:rsidRDefault="0096734F" w:rsidP="0096734F">
      <w:pPr>
        <w:spacing w:line="260" w:lineRule="atLeast"/>
        <w:rPr>
          <w:rFonts w:cs="Verdana"/>
          <w:szCs w:val="18"/>
        </w:rPr>
      </w:pPr>
    </w:p>
    <w:p w14:paraId="0B1F8EDC" w14:textId="77777777" w:rsidR="0096734F" w:rsidRPr="00300406" w:rsidRDefault="0096734F" w:rsidP="0096734F">
      <w:pPr>
        <w:spacing w:line="260" w:lineRule="atLeast"/>
        <w:rPr>
          <w:rFonts w:cs="Verdana"/>
          <w:szCs w:val="18"/>
        </w:rPr>
      </w:pPr>
      <w:r w:rsidRPr="00300406">
        <w:rPr>
          <w:rFonts w:cs="Verdana"/>
          <w:szCs w:val="18"/>
        </w:rPr>
        <w:t>Ja / nee (doorhalen wat niet van toepassing is)</w:t>
      </w:r>
    </w:p>
    <w:p w14:paraId="54B83FD3" w14:textId="77777777" w:rsidR="0096734F" w:rsidRPr="00300406" w:rsidRDefault="0096734F" w:rsidP="0096734F">
      <w:pPr>
        <w:spacing w:line="260" w:lineRule="atLeast"/>
        <w:rPr>
          <w:rFonts w:cs="Verdana"/>
          <w:szCs w:val="18"/>
        </w:rPr>
      </w:pPr>
    </w:p>
    <w:p w14:paraId="3B755A71" w14:textId="77777777" w:rsidR="0096734F" w:rsidRPr="00300406" w:rsidRDefault="0096734F" w:rsidP="0096734F">
      <w:pPr>
        <w:spacing w:line="260" w:lineRule="atLeast"/>
        <w:rPr>
          <w:rFonts w:cs="Verdana"/>
          <w:szCs w:val="18"/>
        </w:rPr>
      </w:pPr>
      <w:r w:rsidRPr="00300406">
        <w:rPr>
          <w:rFonts w:cs="Verdana"/>
          <w:szCs w:val="18"/>
        </w:rPr>
        <w:t>Zo ja, vermeld voor elke onderneming:</w:t>
      </w:r>
    </w:p>
    <w:p w14:paraId="201B8442" w14:textId="77777777" w:rsidR="0096734F" w:rsidRPr="00300406" w:rsidRDefault="0096734F" w:rsidP="0096734F">
      <w:pPr>
        <w:numPr>
          <w:ilvl w:val="0"/>
          <w:numId w:val="32"/>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5AAD9E55" w14:textId="77777777" w:rsidR="0096734F" w:rsidRPr="001D0A02" w:rsidRDefault="0096734F" w:rsidP="0096734F">
      <w:pPr>
        <w:numPr>
          <w:ilvl w:val="0"/>
          <w:numId w:val="32"/>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1A01239" w14:textId="77777777" w:rsidR="0096734F" w:rsidRPr="00300406" w:rsidRDefault="0096734F" w:rsidP="0096734F">
      <w:pPr>
        <w:spacing w:line="260" w:lineRule="atLeast"/>
        <w:rPr>
          <w:rFonts w:cs="Verdana"/>
          <w:szCs w:val="18"/>
        </w:rPr>
      </w:pPr>
      <w:r w:rsidRPr="00300406">
        <w:rPr>
          <w:rFonts w:cs="Verdana"/>
          <w:szCs w:val="18"/>
        </w:rPr>
        <w:t>…………………………………………………………………………………………………………………………………………</w:t>
      </w:r>
    </w:p>
    <w:p w14:paraId="04E7EB67" w14:textId="77777777" w:rsidR="0096734F" w:rsidRPr="00300406" w:rsidRDefault="0096734F" w:rsidP="0096734F">
      <w:pPr>
        <w:spacing w:line="260" w:lineRule="atLeast"/>
        <w:rPr>
          <w:rFonts w:cs="Verdana"/>
          <w:szCs w:val="18"/>
        </w:rPr>
      </w:pPr>
      <w:r w:rsidRPr="00300406">
        <w:rPr>
          <w:rFonts w:cs="Verdana"/>
          <w:szCs w:val="18"/>
        </w:rPr>
        <w:t>…………………………………………………………………………………………………………………………………………</w:t>
      </w:r>
    </w:p>
    <w:p w14:paraId="503E87F6" w14:textId="77777777" w:rsidR="0096734F" w:rsidRPr="00300406" w:rsidRDefault="0096734F" w:rsidP="0096734F">
      <w:pPr>
        <w:spacing w:line="260" w:lineRule="atLeast"/>
        <w:rPr>
          <w:rFonts w:cs="Verdana"/>
          <w:szCs w:val="18"/>
        </w:rPr>
      </w:pPr>
      <w:r w:rsidRPr="00300406">
        <w:rPr>
          <w:rFonts w:cs="Verdana"/>
          <w:szCs w:val="18"/>
        </w:rPr>
        <w:t>…………………………………………………………………………………………………………………………………………</w:t>
      </w:r>
    </w:p>
    <w:p w14:paraId="09F2D564" w14:textId="77777777" w:rsidR="0096734F" w:rsidRPr="00300406" w:rsidRDefault="0096734F" w:rsidP="0096734F">
      <w:pPr>
        <w:spacing w:line="260" w:lineRule="atLeast"/>
        <w:ind w:hanging="709"/>
        <w:rPr>
          <w:rFonts w:cs="Verdana"/>
          <w:b/>
          <w:bCs/>
          <w:szCs w:val="18"/>
        </w:rPr>
      </w:pPr>
    </w:p>
    <w:p w14:paraId="43F11BD2" w14:textId="77777777" w:rsidR="0096734F" w:rsidRPr="00300406" w:rsidRDefault="0096734F" w:rsidP="0096734F">
      <w:pPr>
        <w:spacing w:line="260" w:lineRule="atLeast"/>
        <w:ind w:hanging="709"/>
        <w:rPr>
          <w:rFonts w:cs="Verdana"/>
          <w:szCs w:val="18"/>
        </w:rPr>
      </w:pPr>
    </w:p>
    <w:p w14:paraId="13C50D80"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09A3A28C" w14:textId="77777777" w:rsidR="0096734F" w:rsidRPr="00300406" w:rsidRDefault="0096734F" w:rsidP="0096734F">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14:paraId="659F8D6E" w14:textId="77777777" w:rsidR="0096734F" w:rsidRPr="00300406" w:rsidRDefault="0096734F" w:rsidP="0096734F">
      <w:pPr>
        <w:spacing w:line="260" w:lineRule="atLeast"/>
        <w:ind w:hanging="709"/>
        <w:rPr>
          <w:rFonts w:cs="Verdana"/>
          <w:sz w:val="16"/>
          <w:szCs w:val="16"/>
        </w:rPr>
      </w:pPr>
    </w:p>
    <w:p w14:paraId="3501941F" w14:textId="77777777" w:rsidR="0096734F" w:rsidRPr="001D0A02" w:rsidRDefault="0096734F" w:rsidP="0096734F">
      <w:pPr>
        <w:numPr>
          <w:ilvl w:val="1"/>
          <w:numId w:val="28"/>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189C36F7" w14:textId="77777777" w:rsidR="0096734F" w:rsidRPr="00300406" w:rsidRDefault="0096734F" w:rsidP="0096734F">
      <w:pPr>
        <w:spacing w:line="260" w:lineRule="atLeast"/>
        <w:rPr>
          <w:rFonts w:cs="Verdana"/>
          <w:szCs w:val="18"/>
        </w:rPr>
      </w:pPr>
      <w:r w:rsidRPr="00300406">
        <w:rPr>
          <w:rFonts w:cs="Verdana"/>
          <w:szCs w:val="18"/>
        </w:rPr>
        <w:t>…………………………………………………………………………………………………………………………………………</w:t>
      </w:r>
    </w:p>
    <w:p w14:paraId="3BF56312" w14:textId="77777777" w:rsidR="0096734F" w:rsidRPr="00300406" w:rsidRDefault="0096734F" w:rsidP="0096734F">
      <w:pPr>
        <w:spacing w:line="260" w:lineRule="atLeast"/>
        <w:rPr>
          <w:rFonts w:cs="Verdana"/>
          <w:szCs w:val="18"/>
        </w:rPr>
      </w:pPr>
      <w:r w:rsidRPr="00300406">
        <w:rPr>
          <w:rFonts w:cs="Verdana"/>
          <w:szCs w:val="18"/>
        </w:rPr>
        <w:t>…………………………………………………………………………………………………………………………………………</w:t>
      </w:r>
    </w:p>
    <w:p w14:paraId="4FE66C00" w14:textId="77777777" w:rsidR="0096734F" w:rsidRPr="00300406" w:rsidRDefault="0096734F" w:rsidP="0096734F">
      <w:pPr>
        <w:spacing w:line="260" w:lineRule="atLeast"/>
        <w:rPr>
          <w:rFonts w:cs="Verdana"/>
          <w:szCs w:val="18"/>
        </w:rPr>
      </w:pPr>
      <w:r w:rsidRPr="00300406">
        <w:rPr>
          <w:rFonts w:cs="Verdana"/>
          <w:szCs w:val="18"/>
        </w:rPr>
        <w:t>…………………………………………………………………………………………………………………………………………</w:t>
      </w:r>
    </w:p>
    <w:p w14:paraId="55CA1A42" w14:textId="77777777" w:rsidR="0096734F" w:rsidRPr="00300406" w:rsidRDefault="0096734F" w:rsidP="0096734F">
      <w:pPr>
        <w:spacing w:line="260" w:lineRule="atLeast"/>
        <w:ind w:hanging="709"/>
        <w:rPr>
          <w:rFonts w:cs="Verdana"/>
          <w:szCs w:val="18"/>
        </w:rPr>
      </w:pPr>
    </w:p>
    <w:p w14:paraId="455E4326" w14:textId="77777777" w:rsidR="0096734F" w:rsidRPr="001D0A02" w:rsidRDefault="0096734F" w:rsidP="0096734F">
      <w:pPr>
        <w:numPr>
          <w:ilvl w:val="1"/>
          <w:numId w:val="28"/>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C42D53B" w14:textId="77777777" w:rsidR="0096734F" w:rsidRPr="00300406" w:rsidRDefault="0096734F" w:rsidP="0096734F">
      <w:pPr>
        <w:spacing w:line="260" w:lineRule="atLeast"/>
        <w:rPr>
          <w:rFonts w:cs="Verdana"/>
          <w:szCs w:val="18"/>
        </w:rPr>
      </w:pPr>
      <w:r w:rsidRPr="00300406">
        <w:rPr>
          <w:rFonts w:cs="Verdana"/>
          <w:szCs w:val="18"/>
        </w:rPr>
        <w:t>…………………………………………………………………………………………………………………………………………</w:t>
      </w:r>
    </w:p>
    <w:p w14:paraId="3AFB1CC3" w14:textId="77777777" w:rsidR="0096734F" w:rsidRPr="00300406" w:rsidRDefault="0096734F" w:rsidP="0096734F">
      <w:pPr>
        <w:spacing w:line="260" w:lineRule="atLeast"/>
        <w:rPr>
          <w:rFonts w:cs="Verdana"/>
          <w:szCs w:val="18"/>
        </w:rPr>
      </w:pPr>
      <w:r w:rsidRPr="00300406">
        <w:rPr>
          <w:rFonts w:cs="Verdana"/>
          <w:szCs w:val="18"/>
        </w:rPr>
        <w:t>…………………………………………………………………………………………………………………………………………</w:t>
      </w:r>
    </w:p>
    <w:p w14:paraId="4E8B46FF" w14:textId="77777777" w:rsidR="0096734F" w:rsidRPr="00300406" w:rsidRDefault="0096734F" w:rsidP="0096734F">
      <w:pPr>
        <w:spacing w:line="260" w:lineRule="atLeast"/>
        <w:rPr>
          <w:rFonts w:cs="Verdana"/>
          <w:szCs w:val="18"/>
        </w:rPr>
      </w:pPr>
      <w:r w:rsidRPr="00300406">
        <w:rPr>
          <w:rFonts w:cs="Verdana"/>
          <w:szCs w:val="18"/>
        </w:rPr>
        <w:t>…………………………………………………………………………………………………………………………………………</w:t>
      </w:r>
    </w:p>
    <w:p w14:paraId="502F7C87" w14:textId="77777777" w:rsidR="0096734F" w:rsidRPr="00300406" w:rsidRDefault="0096734F" w:rsidP="0096734F">
      <w:pPr>
        <w:spacing w:line="260" w:lineRule="atLeast"/>
        <w:rPr>
          <w:rFonts w:cs="Verdana"/>
          <w:szCs w:val="18"/>
        </w:rPr>
      </w:pPr>
    </w:p>
    <w:p w14:paraId="48C9235B"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675E2B81" w14:textId="77777777" w:rsidR="0096734F" w:rsidRPr="00300406" w:rsidRDefault="0096734F" w:rsidP="0096734F">
      <w:pPr>
        <w:spacing w:line="260" w:lineRule="atLeast"/>
        <w:rPr>
          <w:rFonts w:cs="Verdana"/>
          <w:szCs w:val="18"/>
        </w:rPr>
      </w:pPr>
      <w:r w:rsidRPr="00300406">
        <w:rPr>
          <w:rFonts w:cs="Verdana"/>
          <w:szCs w:val="18"/>
        </w:rPr>
        <w:t>…………………………………………………………………………………………………………………………………………</w:t>
      </w:r>
    </w:p>
    <w:p w14:paraId="22B7DEB7" w14:textId="77777777" w:rsidR="0096734F" w:rsidRPr="00300406" w:rsidRDefault="0096734F" w:rsidP="0096734F">
      <w:pPr>
        <w:spacing w:line="260" w:lineRule="atLeast"/>
        <w:rPr>
          <w:rFonts w:cs="Verdana"/>
          <w:szCs w:val="18"/>
        </w:rPr>
      </w:pPr>
      <w:r w:rsidRPr="00300406">
        <w:rPr>
          <w:rFonts w:cs="Verdana"/>
          <w:szCs w:val="18"/>
        </w:rPr>
        <w:t>…………………………………………………………………………………………………………………………………………</w:t>
      </w:r>
    </w:p>
    <w:p w14:paraId="02E7C6B6" w14:textId="77777777" w:rsidR="0096734F" w:rsidRPr="00300406" w:rsidRDefault="0096734F" w:rsidP="0096734F">
      <w:pPr>
        <w:spacing w:line="260" w:lineRule="atLeast"/>
        <w:rPr>
          <w:rFonts w:cs="Verdana"/>
          <w:szCs w:val="18"/>
        </w:rPr>
      </w:pPr>
      <w:r w:rsidRPr="00300406">
        <w:rPr>
          <w:rFonts w:cs="Verdana"/>
          <w:szCs w:val="18"/>
        </w:rPr>
        <w:t>………………………………………………………</w:t>
      </w:r>
      <w:r>
        <w:rPr>
          <w:rFonts w:cs="Verdana"/>
          <w:szCs w:val="18"/>
        </w:rPr>
        <w:t>…………………………………………………………………………………</w:t>
      </w:r>
    </w:p>
    <w:p w14:paraId="10BED863" w14:textId="77777777" w:rsidR="0096734F" w:rsidRPr="00300406" w:rsidRDefault="0096734F" w:rsidP="0096734F">
      <w:pPr>
        <w:spacing w:line="260" w:lineRule="atLeast"/>
        <w:rPr>
          <w:rFonts w:cs="Verdana"/>
          <w:szCs w:val="18"/>
        </w:rPr>
      </w:pPr>
    </w:p>
    <w:p w14:paraId="047FFE26" w14:textId="77777777" w:rsidR="0096734F" w:rsidRPr="00300406" w:rsidRDefault="0096734F" w:rsidP="0096734F">
      <w:pPr>
        <w:numPr>
          <w:ilvl w:val="0"/>
          <w:numId w:val="28"/>
        </w:numPr>
        <w:spacing w:line="260" w:lineRule="atLeast"/>
        <w:ind w:left="0"/>
        <w:rPr>
          <w:rFonts w:cs="Verdana"/>
          <w:b/>
          <w:bCs/>
          <w:szCs w:val="18"/>
        </w:rPr>
      </w:pPr>
      <w:r w:rsidRPr="00300406">
        <w:rPr>
          <w:rFonts w:cs="Verdana"/>
          <w:b/>
          <w:bCs/>
          <w:szCs w:val="18"/>
        </w:rPr>
        <w:t>VRAAG TEN AANZIEN VAN CONFLICTERENDE BELANGEN</w:t>
      </w:r>
    </w:p>
    <w:p w14:paraId="3D45BA6B" w14:textId="77777777" w:rsidR="0096734F" w:rsidRPr="00300406" w:rsidRDefault="0096734F" w:rsidP="0096734F">
      <w:pPr>
        <w:spacing w:line="260" w:lineRule="atLeast"/>
        <w:ind w:hanging="349"/>
        <w:rPr>
          <w:rFonts w:cs="Verdana"/>
          <w:bCs/>
          <w:szCs w:val="18"/>
        </w:rPr>
      </w:pPr>
    </w:p>
    <w:p w14:paraId="370D60B5" w14:textId="77777777" w:rsidR="0096734F" w:rsidRPr="00300406" w:rsidRDefault="0096734F" w:rsidP="0096734F">
      <w:pPr>
        <w:numPr>
          <w:ilvl w:val="1"/>
          <w:numId w:val="28"/>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1743BE52" w14:textId="77777777" w:rsidR="0096734F" w:rsidRPr="00300406" w:rsidRDefault="0096734F" w:rsidP="0096734F">
      <w:pPr>
        <w:spacing w:line="260" w:lineRule="atLeast"/>
        <w:ind w:hanging="349"/>
        <w:rPr>
          <w:rFonts w:cs="Verdana"/>
          <w:bCs/>
          <w:szCs w:val="18"/>
        </w:rPr>
      </w:pPr>
    </w:p>
    <w:p w14:paraId="1CE91CF8" w14:textId="77777777" w:rsidR="0096734F" w:rsidRPr="00300406" w:rsidRDefault="0096734F" w:rsidP="0096734F">
      <w:pPr>
        <w:spacing w:line="260" w:lineRule="atLeast"/>
        <w:ind w:hanging="1"/>
        <w:rPr>
          <w:rFonts w:cs="Verdana"/>
          <w:szCs w:val="18"/>
        </w:rPr>
      </w:pPr>
      <w:r w:rsidRPr="00300406">
        <w:rPr>
          <w:rFonts w:cs="Verdana"/>
          <w:szCs w:val="18"/>
        </w:rPr>
        <w:t>Ja / nee (doorhalen wat niet van toepassing is)</w:t>
      </w:r>
    </w:p>
    <w:p w14:paraId="36090D04" w14:textId="77777777" w:rsidR="0096734F" w:rsidRPr="00300406" w:rsidRDefault="0096734F" w:rsidP="0096734F">
      <w:pPr>
        <w:spacing w:line="260" w:lineRule="atLeast"/>
        <w:ind w:hanging="1"/>
        <w:rPr>
          <w:rFonts w:cs="Verdana"/>
          <w:szCs w:val="18"/>
        </w:rPr>
      </w:pPr>
    </w:p>
    <w:p w14:paraId="144531C4" w14:textId="77777777" w:rsidR="0096734F" w:rsidRPr="00300406" w:rsidRDefault="0096734F" w:rsidP="0096734F">
      <w:pPr>
        <w:spacing w:line="260" w:lineRule="atLeast"/>
        <w:rPr>
          <w:rFonts w:cs="Verdana"/>
          <w:szCs w:val="18"/>
        </w:rPr>
      </w:pPr>
      <w:r w:rsidRPr="00300406">
        <w:rPr>
          <w:rFonts w:cs="Verdana"/>
          <w:szCs w:val="18"/>
        </w:rPr>
        <w:t>Zo ja, vermeld de aard van de betreffende conflicterende belangen.</w:t>
      </w:r>
    </w:p>
    <w:p w14:paraId="3D92E17A" w14:textId="77777777" w:rsidR="0096734F" w:rsidRPr="00300406" w:rsidRDefault="0096734F" w:rsidP="0096734F">
      <w:pPr>
        <w:spacing w:line="260" w:lineRule="atLeast"/>
        <w:rPr>
          <w:rFonts w:cs="Verdana"/>
          <w:szCs w:val="18"/>
        </w:rPr>
      </w:pPr>
    </w:p>
    <w:p w14:paraId="46E0E4C7" w14:textId="77777777" w:rsidR="0096734F" w:rsidRPr="00300406" w:rsidRDefault="0096734F" w:rsidP="0096734F">
      <w:pPr>
        <w:spacing w:line="260" w:lineRule="atLeast"/>
        <w:rPr>
          <w:rFonts w:cs="Verdana"/>
          <w:szCs w:val="18"/>
        </w:rPr>
      </w:pPr>
      <w:r w:rsidRPr="00300406">
        <w:rPr>
          <w:rFonts w:cs="Verdana"/>
          <w:szCs w:val="18"/>
        </w:rPr>
        <w:t>…………………………………………………………………………………………………………………………………………</w:t>
      </w:r>
    </w:p>
    <w:p w14:paraId="3CB58FDE" w14:textId="77777777" w:rsidR="0096734F" w:rsidRPr="00300406" w:rsidRDefault="0096734F" w:rsidP="0096734F">
      <w:pPr>
        <w:spacing w:line="260" w:lineRule="atLeast"/>
        <w:rPr>
          <w:rFonts w:cs="Verdana"/>
          <w:szCs w:val="18"/>
        </w:rPr>
      </w:pPr>
      <w:r w:rsidRPr="00300406">
        <w:rPr>
          <w:rFonts w:cs="Verdana"/>
          <w:szCs w:val="18"/>
        </w:rPr>
        <w:t>…………………………………………………………………………………………………………………………………………</w:t>
      </w:r>
    </w:p>
    <w:p w14:paraId="1C5D0EDE" w14:textId="77777777" w:rsidR="0096734F" w:rsidRPr="00300406" w:rsidRDefault="0096734F" w:rsidP="0096734F">
      <w:pPr>
        <w:spacing w:line="260" w:lineRule="atLeast"/>
        <w:rPr>
          <w:rFonts w:cs="Verdana"/>
          <w:szCs w:val="18"/>
        </w:rPr>
      </w:pPr>
      <w:r w:rsidRPr="00300406">
        <w:rPr>
          <w:rFonts w:cs="Verdana"/>
          <w:szCs w:val="18"/>
        </w:rPr>
        <w:t>…………………………………………………………………………………………………………………………………………</w:t>
      </w:r>
    </w:p>
    <w:p w14:paraId="39101E9C" w14:textId="77777777" w:rsidR="0096734F" w:rsidRPr="00300406" w:rsidRDefault="0096734F" w:rsidP="0096734F">
      <w:pPr>
        <w:spacing w:line="260" w:lineRule="atLeast"/>
        <w:rPr>
          <w:rFonts w:cs="Verdana"/>
          <w:szCs w:val="18"/>
        </w:rPr>
      </w:pPr>
    </w:p>
    <w:p w14:paraId="3A7316D9" w14:textId="77777777" w:rsidR="0096734F" w:rsidRPr="00300406" w:rsidRDefault="0096734F" w:rsidP="0096734F">
      <w:pPr>
        <w:spacing w:line="260" w:lineRule="atLeast"/>
        <w:ind w:left="352" w:hanging="352"/>
        <w:rPr>
          <w:rFonts w:cs="Verdana"/>
          <w:b/>
          <w:bCs/>
          <w:szCs w:val="18"/>
        </w:rPr>
      </w:pPr>
      <w:r w:rsidRPr="00300406">
        <w:rPr>
          <w:rFonts w:cs="Verdana"/>
          <w:b/>
          <w:bCs/>
          <w:szCs w:val="18"/>
        </w:rPr>
        <w:t>VERKLARING</w:t>
      </w:r>
    </w:p>
    <w:p w14:paraId="6C4043F1" w14:textId="77777777" w:rsidR="0096734F" w:rsidRPr="00300406" w:rsidRDefault="0096734F" w:rsidP="0096734F">
      <w:pPr>
        <w:spacing w:line="260" w:lineRule="atLeast"/>
        <w:ind w:left="352" w:hanging="352"/>
        <w:rPr>
          <w:rFonts w:cs="Verdana"/>
          <w:szCs w:val="18"/>
        </w:rPr>
      </w:pPr>
    </w:p>
    <w:p w14:paraId="787B6ED5" w14:textId="77777777" w:rsidR="0096734F" w:rsidRPr="00300406" w:rsidRDefault="0096734F" w:rsidP="0096734F">
      <w:pPr>
        <w:spacing w:line="260" w:lineRule="atLeast"/>
        <w:ind w:left="352" w:hanging="352"/>
        <w:rPr>
          <w:rFonts w:cs="Verdana"/>
          <w:szCs w:val="18"/>
        </w:rPr>
      </w:pPr>
      <w:r w:rsidRPr="00300406">
        <w:rPr>
          <w:rFonts w:cs="Verdana"/>
          <w:szCs w:val="18"/>
        </w:rPr>
        <w:t>Ondergetekende verklaart dat:</w:t>
      </w:r>
    </w:p>
    <w:p w14:paraId="3257CC01"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6D3A081E"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6566B38" w14:textId="77777777" w:rsidR="0096734F" w:rsidRPr="00300406" w:rsidRDefault="0096734F" w:rsidP="0096734F">
      <w:pPr>
        <w:numPr>
          <w:ilvl w:val="0"/>
          <w:numId w:val="33"/>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14:paraId="1C5C3B28" w14:textId="77777777" w:rsidR="0096734F" w:rsidRPr="00300406" w:rsidRDefault="0096734F" w:rsidP="0096734F">
      <w:pPr>
        <w:numPr>
          <w:ilvl w:val="0"/>
          <w:numId w:val="33"/>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19563205" w14:textId="77777777" w:rsidR="0096734F" w:rsidRPr="00300406" w:rsidRDefault="0096734F" w:rsidP="0096734F">
      <w:pPr>
        <w:tabs>
          <w:tab w:val="num" w:pos="540"/>
        </w:tabs>
        <w:ind w:left="352" w:hanging="352"/>
        <w:rPr>
          <w:rFonts w:cs="RijksoverheidSansText-Regular"/>
          <w:szCs w:val="16"/>
        </w:rPr>
      </w:pPr>
    </w:p>
    <w:p w14:paraId="1AC99E0B" w14:textId="77777777" w:rsidR="00E95828" w:rsidRDefault="00E95828" w:rsidP="0096734F">
      <w:pPr>
        <w:pStyle w:val="Broodtekst"/>
        <w:rPr>
          <w:b/>
        </w:rPr>
      </w:pPr>
    </w:p>
    <w:p w14:paraId="43C0D6A0" w14:textId="77777777" w:rsidR="0096734F" w:rsidRPr="00017E85" w:rsidRDefault="0096734F" w:rsidP="0096734F">
      <w:pPr>
        <w:pStyle w:val="Broodtekst"/>
        <w:rPr>
          <w:b/>
        </w:rPr>
      </w:pPr>
      <w:r w:rsidRPr="00300406">
        <w:rPr>
          <w:b/>
        </w:rPr>
        <w:t>Ondertekening</w:t>
      </w:r>
    </w:p>
    <w:p w14:paraId="57F68EAB" w14:textId="77777777" w:rsidR="0096734F" w:rsidRPr="00300406" w:rsidRDefault="0096734F" w:rsidP="0096734F">
      <w:pPr>
        <w:rPr>
          <w:rFonts w:cs="V&amp;W Syntax (Adobe)"/>
          <w:b/>
        </w:rPr>
      </w:pPr>
      <w:r w:rsidRPr="00300406">
        <w:t xml:space="preserve">De aanvullende eigen verklaring dient digitaal te worden ondertekend conform </w:t>
      </w:r>
      <w:bookmarkStart w:id="7" w:name="bwAP_NO_aan40"/>
      <w:r w:rsidRPr="00EC5580">
        <w:rPr>
          <w:vanish/>
          <w:color w:val="E0E0E0"/>
        </w:rPr>
        <w:t>paragraaf 4.3 respectievelijk</w:t>
      </w:r>
      <w:bookmarkEnd w:id="7"/>
      <w:r w:rsidRPr="00300406">
        <w:rPr>
          <w:color w:val="000000" w:themeColor="text1"/>
        </w:rPr>
        <w:t xml:space="preserve"> </w:t>
      </w:r>
      <w:r w:rsidRPr="00300406">
        <w:t xml:space="preserve">paragraaf </w:t>
      </w:r>
      <w:bookmarkStart w:id="8" w:name="bwParagraaf_nr_631_6"/>
      <w:r>
        <w:t>4.3.1</w:t>
      </w:r>
      <w:bookmarkEnd w:id="8"/>
      <w:r w:rsidR="00EC3B28">
        <w:t xml:space="preserve"> in de aanbestedingsleidraad</w:t>
      </w:r>
      <w:r w:rsidRPr="00300406">
        <w:rPr>
          <w:color w:val="000000" w:themeColor="text1"/>
        </w:rPr>
        <w:t>.</w:t>
      </w:r>
    </w:p>
    <w:p w14:paraId="28CC0818" w14:textId="77777777" w:rsidR="0096734F" w:rsidRPr="00300406" w:rsidRDefault="0096734F" w:rsidP="0096734F">
      <w:pPr>
        <w:pStyle w:val="broodtekst0"/>
      </w:pPr>
      <w:bookmarkStart w:id="9" w:name="_Toc232582942"/>
      <w:bookmarkStart w:id="10" w:name="_Toc232586992"/>
    </w:p>
    <w:p w14:paraId="365F4F9F" w14:textId="77777777" w:rsidR="0096734F" w:rsidRPr="00EC3B28" w:rsidRDefault="00017E85" w:rsidP="004155E9">
      <w:pPr>
        <w:pStyle w:val="BijlageGenummerdKop"/>
        <w:numPr>
          <w:ilvl w:val="0"/>
          <w:numId w:val="0"/>
        </w:numPr>
        <w:ind w:left="-1134" w:firstLine="1134"/>
        <w:rPr>
          <w:color w:val="000000"/>
        </w:rPr>
      </w:pPr>
      <w:bookmarkStart w:id="11" w:name="_Toc496111701"/>
      <w:bookmarkStart w:id="12" w:name="_Toc60931687"/>
      <w:bookmarkStart w:id="13" w:name="bwBijlageE_OP_NO"/>
      <w:r w:rsidRPr="004155E9">
        <w:lastRenderedPageBreak/>
        <w:t xml:space="preserve">Bijlage E </w:t>
      </w:r>
      <w:r w:rsidR="0096734F" w:rsidRPr="004155E9">
        <w:t xml:space="preserve">Gegevens omtrent </w:t>
      </w:r>
      <w:bookmarkEnd w:id="9"/>
      <w:bookmarkEnd w:id="10"/>
      <w:r w:rsidR="0096734F" w:rsidRPr="004155E9">
        <w:t>technische bekwaamheid</w:t>
      </w:r>
      <w:bookmarkEnd w:id="11"/>
      <w:bookmarkEnd w:id="12"/>
      <w:r w:rsidR="00EC3B28" w:rsidRPr="004155E9">
        <w:t xml:space="preserve"> SROK PPB</w:t>
      </w:r>
    </w:p>
    <w:p w14:paraId="017E4482" w14:textId="77777777" w:rsidR="0096734F" w:rsidRPr="00906065" w:rsidRDefault="0096734F" w:rsidP="0096734F">
      <w:pPr>
        <w:spacing w:line="240" w:lineRule="auto"/>
        <w:rPr>
          <w:rFonts w:asciiTheme="majorHAnsi" w:hAnsiTheme="majorHAnsi"/>
          <w:color w:val="000000"/>
          <w:szCs w:val="18"/>
        </w:rPr>
      </w:pPr>
      <w:bookmarkStart w:id="14" w:name="bwAP_OP_NO_aan_tekst1"/>
      <w:bookmarkEnd w:id="13"/>
      <w:r w:rsidRPr="00906065">
        <w:rPr>
          <w:rFonts w:asciiTheme="majorHAnsi" w:hAnsiTheme="majorHAnsi"/>
          <w:color w:val="000000"/>
          <w:szCs w:val="18"/>
        </w:rPr>
        <w:t>De ondernemer(s) geeft(geven) in onderstaande tabellen aan met welke referentieopdracht(en) wordt voldaan aan de geschiktheidseisen.</w:t>
      </w:r>
    </w:p>
    <w:p w14:paraId="6416D61D" w14:textId="77777777" w:rsidR="00EC3B28" w:rsidRPr="00DC3ED5" w:rsidRDefault="003B73AB" w:rsidP="003B73AB">
      <w:pPr>
        <w:pStyle w:val="BijlageGenummerdParagraaf"/>
        <w:numPr>
          <w:ilvl w:val="0"/>
          <w:numId w:val="0"/>
        </w:numPr>
        <w:rPr>
          <w:rFonts w:asciiTheme="majorHAnsi" w:hAnsiTheme="majorHAnsi"/>
          <w:color w:val="000000"/>
        </w:rPr>
      </w:pPr>
      <w:bookmarkStart w:id="15" w:name="bwAP_OP_NO_aan_HT"/>
      <w:bookmarkEnd w:id="14"/>
      <w:r>
        <w:rPr>
          <w:rFonts w:asciiTheme="majorHAnsi" w:hAnsiTheme="majorHAnsi"/>
          <w:color w:val="000000"/>
        </w:rPr>
        <w:t xml:space="preserve">E.1 </w:t>
      </w:r>
      <w:r w:rsidR="00EC3B28" w:rsidRPr="00DC3ED5">
        <w:rPr>
          <w:rFonts w:asciiTheme="majorHAnsi" w:hAnsiTheme="majorHAnsi"/>
          <w:color w:val="000000"/>
        </w:rPr>
        <w:t xml:space="preserve">Overzicht geschiktheidseisen perceel 1 Projectbeheersing en Systeemgerichte contractbeheersing </w:t>
      </w:r>
    </w:p>
    <w:p w14:paraId="1B41FE0A" w14:textId="77777777" w:rsidR="00EC3B28" w:rsidRPr="00DC3ED5" w:rsidRDefault="00EC3B28" w:rsidP="00EC3B28">
      <w:pPr>
        <w:spacing w:line="260" w:lineRule="atLeast"/>
        <w:rPr>
          <w:rFonts w:asciiTheme="majorHAnsi" w:hAnsiTheme="majorHAnsi"/>
          <w:color w:val="000000"/>
          <w:szCs w:val="18"/>
        </w:rPr>
      </w:pPr>
      <w:r w:rsidRPr="00906065">
        <w:rPr>
          <w:rFonts w:asciiTheme="majorHAnsi" w:hAnsiTheme="majorHAnsi"/>
          <w:color w:val="000000"/>
          <w:szCs w:val="18"/>
        </w:rPr>
        <w:t xml:space="preserve">In paragraaf </w:t>
      </w:r>
      <w:r w:rsidRPr="00DC3ED5">
        <w:rPr>
          <w:rFonts w:asciiTheme="majorHAnsi" w:hAnsiTheme="majorHAnsi"/>
          <w:color w:val="000000"/>
          <w:szCs w:val="18"/>
        </w:rPr>
        <w:t>3.2 lid 3.a en Annex 1 wordt verwezen naar de Geschiktheidseisen waaraan moet worden voldaan. Op basis daarvan kunnen onderstaande tabellen worden ingevuld.</w:t>
      </w:r>
    </w:p>
    <w:p w14:paraId="4DBB7343" w14:textId="77777777" w:rsidR="00EC3B28" w:rsidRPr="00DC3ED5" w:rsidRDefault="00EC3B28" w:rsidP="00EC3B28">
      <w:pPr>
        <w:spacing w:line="260" w:lineRule="atLeast"/>
        <w:rPr>
          <w:rFonts w:asciiTheme="majorHAnsi" w:hAnsiTheme="majorHAnsi"/>
          <w:color w:val="000000"/>
          <w:szCs w:val="18"/>
        </w:rPr>
      </w:pPr>
    </w:p>
    <w:p w14:paraId="2B41C2EF" w14:textId="77777777" w:rsidR="00EC3B28" w:rsidRPr="00DC3ED5" w:rsidRDefault="00EC3B28" w:rsidP="00EC3B28">
      <w:pPr>
        <w:spacing w:line="260" w:lineRule="atLeast"/>
        <w:rPr>
          <w:rFonts w:asciiTheme="majorHAnsi" w:hAnsiTheme="majorHAnsi"/>
          <w:color w:val="000000"/>
          <w:szCs w:val="18"/>
        </w:rPr>
      </w:pPr>
      <w:r w:rsidRPr="00DC3ED5">
        <w:rPr>
          <w:rFonts w:asciiTheme="majorHAnsi" w:hAnsiTheme="majorHAnsi"/>
          <w:color w:val="000000"/>
          <w:szCs w:val="18"/>
        </w:rPr>
        <w:t xml:space="preserve">In onderstaand overzicht zijn de geschiktheidseisen weergegeven voor perceel 1 PB en SCB. Inschrijver dient in dit overzicht aan te geven met welke referentieopdracht (verwijzing naar referentienummer dat correspondeert met het invulformat voor de beschrijving van de referentieopdracht, zie E2 voor PB en E3 voor SCB) hij aantoont te voldoen aan de geschiktheidseisen. Het ingevulde overzicht dient bij de inschrijving voor perceel 1 PB en SCB te worden gevoegd. </w:t>
      </w:r>
    </w:p>
    <w:p w14:paraId="14E00C64" w14:textId="77777777" w:rsidR="0096734F" w:rsidRPr="00EC3B28" w:rsidRDefault="0096734F" w:rsidP="0096734F">
      <w:pPr>
        <w:spacing w:line="260" w:lineRule="atLeast"/>
        <w:rPr>
          <w:rFonts w:asciiTheme="majorHAnsi" w:hAnsiTheme="majorHAnsi"/>
          <w:b/>
          <w:szCs w:val="18"/>
        </w:rPr>
      </w:pPr>
    </w:p>
    <w:p w14:paraId="72480954"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olor w:val="000000"/>
          <w:szCs w:val="18"/>
        </w:rPr>
        <w:t>Zaakomschrijving: SROK</w:t>
      </w:r>
      <w:r w:rsidRPr="00906065">
        <w:rPr>
          <w:rFonts w:asciiTheme="majorHAnsi" w:hAnsiTheme="majorHAnsi" w:cs="RijksoverheidSansText-Regular"/>
          <w:color w:val="000000"/>
          <w:szCs w:val="18"/>
        </w:rPr>
        <w:t xml:space="preserve"> PPB, Perceel 1 PB en SCB </w:t>
      </w:r>
    </w:p>
    <w:p w14:paraId="509AD3C6"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s="RijksoverheidSansText-Regular"/>
          <w:color w:val="000000"/>
          <w:szCs w:val="18"/>
        </w:rPr>
        <w:t xml:space="preserve">Zaaknummer: 31164059 </w:t>
      </w:r>
    </w:p>
    <w:p w14:paraId="5EBB414C" w14:textId="77777777" w:rsidR="0096734F" w:rsidRPr="00906065"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asciiTheme="majorHAnsi" w:hAnsiTheme="majorHAnsi" w:cs="RijksoverheidSansText-Regular"/>
          <w:color w:val="000000"/>
          <w:szCs w:val="18"/>
        </w:rPr>
      </w:pPr>
      <w:r w:rsidRPr="00906065">
        <w:rPr>
          <w:rFonts w:asciiTheme="majorHAnsi" w:hAnsiTheme="majorHAnsi" w:cs="RijksoverheidSansText-Regular"/>
          <w:color w:val="000000"/>
          <w:szCs w:val="18"/>
        </w:rPr>
        <w:t>Inschrijver: &lt;</w:t>
      </w:r>
      <w:r w:rsidRPr="00CB1CBD">
        <w:rPr>
          <w:rFonts w:asciiTheme="majorHAnsi" w:hAnsiTheme="majorHAnsi" w:cs="RijksoverheidSansText-Regular"/>
          <w:color w:val="FF0000"/>
          <w:szCs w:val="18"/>
        </w:rPr>
        <w:t>naam en adres invullen</w:t>
      </w:r>
      <w:r w:rsidRPr="00906065">
        <w:rPr>
          <w:rFonts w:asciiTheme="majorHAnsi" w:hAnsiTheme="majorHAnsi" w:cs="RijksoverheidSansText-Regular"/>
          <w:color w:val="000000"/>
          <w:szCs w:val="18"/>
        </w:rPr>
        <w:t>&gt;</w:t>
      </w:r>
    </w:p>
    <w:p w14:paraId="50C4EFCD" w14:textId="77777777" w:rsidR="0096734F" w:rsidRPr="00EC3B28" w:rsidRDefault="0096734F" w:rsidP="0096734F">
      <w:pPr>
        <w:spacing w:line="260" w:lineRule="atLeast"/>
        <w:rPr>
          <w:rStyle w:val="Verborgentekst"/>
          <w:rFonts w:asciiTheme="majorHAnsi" w:hAnsiTheme="majorHAnsi"/>
          <w:b w:val="0"/>
          <w:i w:val="0"/>
          <w:vanish w:val="0"/>
          <w:color w:val="000000"/>
          <w:sz w:val="18"/>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45024C" w:rsidRPr="0045024C" w14:paraId="2862B993" w14:textId="77777777" w:rsidTr="00EC3B28">
        <w:tc>
          <w:tcPr>
            <w:tcW w:w="3109" w:type="dxa"/>
            <w:shd w:val="clear" w:color="auto" w:fill="auto"/>
          </w:tcPr>
          <w:p w14:paraId="2E307A98"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Verwijzing naar de geschiktheidseis (Annex 1 eis 1 Projectbeheersing)</w:t>
            </w:r>
            <w:r w:rsidRPr="0045024C">
              <w:rPr>
                <w:rFonts w:asciiTheme="majorHAnsi" w:hAnsiTheme="majorHAnsi" w:cs="Verdana"/>
                <w:b/>
                <w:vanish/>
                <w:szCs w:val="18"/>
              </w:rPr>
              <w:t xml:space="preserve"> </w:t>
            </w:r>
          </w:p>
          <w:p w14:paraId="14DBDB02" w14:textId="77777777" w:rsidR="0096734F" w:rsidRPr="0045024C" w:rsidRDefault="0096734F" w:rsidP="00EC3B28">
            <w:pPr>
              <w:spacing w:line="260" w:lineRule="atLeast"/>
              <w:rPr>
                <w:rFonts w:asciiTheme="majorHAnsi" w:hAnsiTheme="majorHAnsi" w:cs="Verdana"/>
                <w:b/>
                <w:szCs w:val="18"/>
              </w:rPr>
            </w:pPr>
          </w:p>
        </w:tc>
        <w:tc>
          <w:tcPr>
            <w:tcW w:w="2694" w:type="dxa"/>
            <w:shd w:val="clear" w:color="auto" w:fill="auto"/>
          </w:tcPr>
          <w:p w14:paraId="516DA1A2"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Referentieopdracht </w:t>
            </w:r>
            <w:proofErr w:type="spellStart"/>
            <w:r w:rsidRPr="0045024C">
              <w:rPr>
                <w:rFonts w:asciiTheme="majorHAnsi" w:hAnsiTheme="majorHAnsi" w:cs="Verdana"/>
                <w:b/>
                <w:szCs w:val="18"/>
              </w:rPr>
              <w:t>nr</w:t>
            </w:r>
            <w:proofErr w:type="spellEnd"/>
            <w:r w:rsidRPr="0045024C">
              <w:rPr>
                <w:rStyle w:val="Voetnootmarkering"/>
                <w:rFonts w:asciiTheme="majorHAnsi" w:hAnsiTheme="majorHAnsi"/>
                <w:b/>
                <w:szCs w:val="18"/>
              </w:rPr>
              <w:footnoteReference w:id="2"/>
            </w:r>
            <w:r w:rsidRPr="0045024C">
              <w:rPr>
                <w:rFonts w:asciiTheme="majorHAnsi" w:hAnsiTheme="majorHAnsi" w:cs="Verdana"/>
                <w:b/>
                <w:szCs w:val="18"/>
              </w:rPr>
              <w:t>:</w:t>
            </w:r>
          </w:p>
          <w:p w14:paraId="75DEAFBF" w14:textId="77777777" w:rsidR="0096734F" w:rsidRPr="0045024C" w:rsidRDefault="0096734F" w:rsidP="00EC3B28">
            <w:pPr>
              <w:spacing w:line="260" w:lineRule="atLeast"/>
              <w:rPr>
                <w:rFonts w:asciiTheme="majorHAnsi" w:hAnsiTheme="majorHAnsi" w:cs="Verdana"/>
                <w:szCs w:val="18"/>
              </w:rPr>
            </w:pPr>
            <w:r w:rsidRPr="0045024C">
              <w:rPr>
                <w:rFonts w:asciiTheme="majorHAnsi" w:hAnsiTheme="majorHAnsi" w:cs="Verdana"/>
                <w:b/>
                <w:szCs w:val="18"/>
              </w:rPr>
              <w:t xml:space="preserve"> (Let op MAX 3 referenties voor alle eisen bij elkaar)</w:t>
            </w:r>
          </w:p>
        </w:tc>
        <w:tc>
          <w:tcPr>
            <w:tcW w:w="2268" w:type="dxa"/>
          </w:tcPr>
          <w:p w14:paraId="7B0921CD"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Voldoet aan geschiktheidseis?</w:t>
            </w:r>
            <w:r w:rsidRPr="0045024C">
              <w:rPr>
                <w:rStyle w:val="Voetnootmarkering"/>
                <w:rFonts w:asciiTheme="majorHAnsi" w:hAnsiTheme="majorHAnsi"/>
                <w:b/>
                <w:szCs w:val="18"/>
              </w:rPr>
              <w:footnoteReference w:id="3"/>
            </w:r>
            <w:r w:rsidRPr="0045024C">
              <w:rPr>
                <w:rFonts w:asciiTheme="majorHAnsi" w:hAnsiTheme="majorHAnsi" w:cs="Verdana"/>
                <w:b/>
                <w:szCs w:val="18"/>
              </w:rPr>
              <w:t xml:space="preserve"> </w:t>
            </w:r>
          </w:p>
        </w:tc>
      </w:tr>
      <w:tr w:rsidR="0045024C" w:rsidRPr="0045024C" w14:paraId="70210B11" w14:textId="77777777" w:rsidTr="00EC3B28">
        <w:tc>
          <w:tcPr>
            <w:tcW w:w="3109" w:type="dxa"/>
            <w:shd w:val="clear" w:color="auto" w:fill="auto"/>
          </w:tcPr>
          <w:p w14:paraId="6E75F8DE" w14:textId="77777777" w:rsidR="0045024C" w:rsidRPr="0045024C" w:rsidRDefault="0045024C" w:rsidP="00EC3B28">
            <w:pPr>
              <w:spacing w:line="260" w:lineRule="atLeast"/>
              <w:rPr>
                <w:rFonts w:asciiTheme="majorHAnsi" w:hAnsiTheme="majorHAnsi" w:cs="Verdana"/>
                <w:b/>
                <w:szCs w:val="18"/>
              </w:rPr>
            </w:pPr>
          </w:p>
        </w:tc>
        <w:tc>
          <w:tcPr>
            <w:tcW w:w="2694" w:type="dxa"/>
            <w:shd w:val="clear" w:color="auto" w:fill="auto"/>
          </w:tcPr>
          <w:p w14:paraId="3ED94CE4" w14:textId="77777777" w:rsidR="0045024C" w:rsidRPr="0045024C" w:rsidRDefault="0045024C" w:rsidP="00EC3B28">
            <w:pPr>
              <w:spacing w:line="260" w:lineRule="atLeast"/>
              <w:rPr>
                <w:rFonts w:asciiTheme="majorHAnsi" w:hAnsiTheme="majorHAnsi" w:cs="Verdana"/>
                <w:b/>
                <w:szCs w:val="18"/>
              </w:rPr>
            </w:pPr>
          </w:p>
        </w:tc>
        <w:tc>
          <w:tcPr>
            <w:tcW w:w="2268" w:type="dxa"/>
          </w:tcPr>
          <w:p w14:paraId="3167A491" w14:textId="77777777" w:rsidR="0045024C" w:rsidRPr="0045024C" w:rsidRDefault="0045024C" w:rsidP="00EC3B28">
            <w:pPr>
              <w:spacing w:line="260" w:lineRule="atLeast"/>
              <w:rPr>
                <w:rFonts w:asciiTheme="majorHAnsi" w:hAnsiTheme="majorHAnsi" w:cs="Verdana"/>
                <w:b/>
                <w:szCs w:val="18"/>
              </w:rPr>
            </w:pPr>
          </w:p>
        </w:tc>
      </w:tr>
      <w:tr w:rsidR="0045024C" w:rsidRPr="0045024C" w14:paraId="768F4856" w14:textId="77777777" w:rsidTr="00EC3B28">
        <w:trPr>
          <w:hidden w:val="0"/>
        </w:trPr>
        <w:tc>
          <w:tcPr>
            <w:tcW w:w="3109" w:type="dxa"/>
            <w:shd w:val="clear" w:color="auto" w:fill="auto"/>
          </w:tcPr>
          <w:p w14:paraId="3EB27473" w14:textId="338D0FF6"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1a </w:t>
            </w:r>
            <w:r w:rsidRPr="0045024C">
              <w:rPr>
                <w:rFonts w:asciiTheme="majorHAnsi" w:hAnsiTheme="majorHAnsi"/>
                <w:szCs w:val="18"/>
              </w:rPr>
              <w:t>planningsmanagement</w:t>
            </w:r>
          </w:p>
        </w:tc>
        <w:tc>
          <w:tcPr>
            <w:tcW w:w="2694" w:type="dxa"/>
            <w:shd w:val="clear" w:color="auto" w:fill="auto"/>
          </w:tcPr>
          <w:p w14:paraId="5F2A418F" w14:textId="77777777" w:rsidR="00AD207A" w:rsidRPr="0045024C" w:rsidRDefault="00AD207A" w:rsidP="00AD207A">
            <w:r w:rsidRPr="0045024C">
              <w:t>&lt;kiezen&gt; PB1, PB2 of PB3</w:t>
            </w:r>
          </w:p>
        </w:tc>
        <w:tc>
          <w:tcPr>
            <w:tcW w:w="2268" w:type="dxa"/>
          </w:tcPr>
          <w:p w14:paraId="7321E65C" w14:textId="02A9DC48" w:rsidR="00AD207A" w:rsidRPr="0045024C" w:rsidRDefault="00AD207A" w:rsidP="00020E0D">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&lt;Ja/Nee&gt;</w:t>
            </w:r>
          </w:p>
        </w:tc>
      </w:tr>
      <w:tr w:rsidR="0045024C" w:rsidRPr="0045024C" w14:paraId="05063304" w14:textId="77777777" w:rsidTr="00EC3B28">
        <w:trPr>
          <w:hidden w:val="0"/>
        </w:trPr>
        <w:tc>
          <w:tcPr>
            <w:tcW w:w="3109" w:type="dxa"/>
            <w:shd w:val="clear" w:color="auto" w:fill="auto"/>
          </w:tcPr>
          <w:p w14:paraId="71D70140" w14:textId="45AA2EC7"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1b </w:t>
            </w:r>
            <w:r w:rsidRPr="0045024C">
              <w:rPr>
                <w:rFonts w:asciiTheme="majorHAnsi" w:hAnsiTheme="majorHAnsi"/>
                <w:szCs w:val="18"/>
              </w:rPr>
              <w:t>risicomanagement</w:t>
            </w:r>
          </w:p>
        </w:tc>
        <w:tc>
          <w:tcPr>
            <w:tcW w:w="2694" w:type="dxa"/>
            <w:shd w:val="clear" w:color="auto" w:fill="auto"/>
          </w:tcPr>
          <w:p w14:paraId="6057F7BF" w14:textId="77777777" w:rsidR="00AD207A" w:rsidRPr="0045024C" w:rsidRDefault="00AD207A" w:rsidP="00AD207A">
            <w:r w:rsidRPr="0045024C">
              <w:t>&lt;kiezen&gt; PB1, PB2 of PB3</w:t>
            </w:r>
          </w:p>
        </w:tc>
        <w:tc>
          <w:tcPr>
            <w:tcW w:w="2268" w:type="dxa"/>
          </w:tcPr>
          <w:p w14:paraId="29C85233" w14:textId="77777777" w:rsidR="00AD207A" w:rsidRPr="0045024C" w:rsidRDefault="00AD207A" w:rsidP="00AD207A">
            <w:r w:rsidRPr="0045024C">
              <w:t>&lt;Ja/Nee&gt;</w:t>
            </w:r>
          </w:p>
        </w:tc>
      </w:tr>
      <w:tr w:rsidR="0045024C" w:rsidRPr="0045024C" w14:paraId="6B437159" w14:textId="77777777" w:rsidTr="00EC3B28">
        <w:trPr>
          <w:hidden w:val="0"/>
        </w:trPr>
        <w:tc>
          <w:tcPr>
            <w:tcW w:w="3109" w:type="dxa"/>
            <w:shd w:val="clear" w:color="auto" w:fill="auto"/>
          </w:tcPr>
          <w:p w14:paraId="59DFD4AD" w14:textId="2CD15D0A" w:rsidR="00AD207A" w:rsidRPr="0045024C" w:rsidRDefault="00AD207A"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1c </w:t>
            </w:r>
            <w:r w:rsidRPr="0045024C">
              <w:rPr>
                <w:rFonts w:asciiTheme="majorHAnsi" w:hAnsiTheme="majorHAnsi"/>
                <w:szCs w:val="18"/>
              </w:rPr>
              <w:t>kwaliteitsmanagement</w:t>
            </w:r>
          </w:p>
        </w:tc>
        <w:tc>
          <w:tcPr>
            <w:tcW w:w="2694" w:type="dxa"/>
            <w:shd w:val="clear" w:color="auto" w:fill="auto"/>
          </w:tcPr>
          <w:p w14:paraId="7AEEE1D6" w14:textId="77777777" w:rsidR="00AD207A" w:rsidRPr="0045024C" w:rsidRDefault="00AD207A" w:rsidP="00AD207A">
            <w:r w:rsidRPr="0045024C">
              <w:t>&lt;kiezen&gt; PB1, PB2 of PB3</w:t>
            </w:r>
          </w:p>
        </w:tc>
        <w:tc>
          <w:tcPr>
            <w:tcW w:w="2268" w:type="dxa"/>
          </w:tcPr>
          <w:p w14:paraId="395ACBA6" w14:textId="77777777" w:rsidR="00AD207A" w:rsidRPr="0045024C" w:rsidRDefault="00AD207A" w:rsidP="00AD207A">
            <w:r w:rsidRPr="0045024C">
              <w:t>&lt;Ja/Nee&gt;</w:t>
            </w:r>
          </w:p>
        </w:tc>
      </w:tr>
      <w:tr w:rsidR="0045024C" w:rsidRPr="0045024C" w14:paraId="327D6E50" w14:textId="77777777" w:rsidTr="00EC3B28">
        <w:tc>
          <w:tcPr>
            <w:tcW w:w="3109" w:type="dxa"/>
            <w:shd w:val="clear" w:color="auto" w:fill="auto"/>
          </w:tcPr>
          <w:p w14:paraId="15605F91" w14:textId="77777777" w:rsidR="00AD207A" w:rsidRPr="0045024C" w:rsidRDefault="00AD207A" w:rsidP="00AD207A">
            <w:pPr>
              <w:spacing w:line="260" w:lineRule="atLeast"/>
              <w:rPr>
                <w:rFonts w:asciiTheme="majorHAnsi" w:hAnsiTheme="majorHAnsi" w:cs="Verdana"/>
                <w:vanish/>
                <w:szCs w:val="18"/>
              </w:rPr>
            </w:pPr>
            <w:r w:rsidRPr="0045024C">
              <w:rPr>
                <w:rFonts w:asciiTheme="majorHAnsi" w:hAnsiTheme="majorHAnsi"/>
                <w:szCs w:val="18"/>
              </w:rPr>
              <w:t>1d financieel management</w:t>
            </w:r>
          </w:p>
        </w:tc>
        <w:tc>
          <w:tcPr>
            <w:tcW w:w="2694" w:type="dxa"/>
            <w:shd w:val="clear" w:color="auto" w:fill="auto"/>
          </w:tcPr>
          <w:p w14:paraId="2D3EF772" w14:textId="77777777" w:rsidR="00AD207A" w:rsidRPr="0045024C" w:rsidRDefault="00AD207A" w:rsidP="00AD207A">
            <w:r w:rsidRPr="0045024C">
              <w:t>&lt;kiezen&gt; PB1, PB2 of PB3</w:t>
            </w:r>
          </w:p>
        </w:tc>
        <w:tc>
          <w:tcPr>
            <w:tcW w:w="2268" w:type="dxa"/>
          </w:tcPr>
          <w:p w14:paraId="63A7ABF9" w14:textId="77777777" w:rsidR="00AD207A" w:rsidRPr="0045024C" w:rsidRDefault="00AD207A" w:rsidP="00AD207A">
            <w:r w:rsidRPr="0045024C">
              <w:t>&lt;Ja/Nee&gt;</w:t>
            </w:r>
          </w:p>
        </w:tc>
      </w:tr>
      <w:tr w:rsidR="0045024C" w:rsidRPr="0045024C" w14:paraId="7AFA522D" w14:textId="77777777" w:rsidTr="00EC3B28">
        <w:trPr>
          <w:hidden w:val="0"/>
        </w:trPr>
        <w:tc>
          <w:tcPr>
            <w:tcW w:w="3109" w:type="dxa"/>
            <w:shd w:val="clear" w:color="auto" w:fill="auto"/>
          </w:tcPr>
          <w:p w14:paraId="10FDBA66" w14:textId="278E7BBC" w:rsidR="00AD207A" w:rsidRPr="0045024C" w:rsidRDefault="00F532EE" w:rsidP="00AD207A">
            <w:pPr>
              <w:spacing w:line="260" w:lineRule="atLeast"/>
              <w:rPr>
                <w:rFonts w:asciiTheme="majorHAnsi" w:hAnsiTheme="majorHAnsi" w:cs="Verdana"/>
                <w:b/>
                <w:vanish/>
                <w:szCs w:val="18"/>
              </w:rPr>
            </w:pPr>
            <w:r>
              <w:rPr>
                <w:rStyle w:val="Verborgentekst"/>
                <w:rFonts w:asciiTheme="majorHAnsi" w:hAnsiTheme="majorHAnsi"/>
                <w:b w:val="0"/>
                <w:i w:val="0"/>
                <w:vanish w:val="0"/>
                <w:color w:val="auto"/>
                <w:sz w:val="18"/>
                <w:szCs w:val="18"/>
              </w:rPr>
              <w:t xml:space="preserve">1e </w:t>
            </w:r>
            <w:proofErr w:type="spellStart"/>
            <w:r w:rsidR="00AD207A" w:rsidRPr="0045024C">
              <w:rPr>
                <w:rStyle w:val="Verborgentekst"/>
                <w:rFonts w:asciiTheme="majorHAnsi" w:hAnsiTheme="majorHAnsi"/>
                <w:b w:val="0"/>
                <w:i w:val="0"/>
                <w:color w:val="auto"/>
                <w:sz w:val="18"/>
                <w:szCs w:val="18"/>
              </w:rPr>
              <w:t>1e</w:t>
            </w:r>
            <w:proofErr w:type="spellEnd"/>
            <w:r w:rsidR="00AD207A" w:rsidRPr="0045024C">
              <w:rPr>
                <w:rStyle w:val="Verborgentekst"/>
                <w:rFonts w:asciiTheme="majorHAnsi" w:hAnsiTheme="majorHAnsi"/>
                <w:b w:val="0"/>
                <w:i w:val="0"/>
                <w:color w:val="auto"/>
                <w:sz w:val="18"/>
                <w:szCs w:val="18"/>
              </w:rPr>
              <w:t xml:space="preserve"> </w:t>
            </w:r>
            <w:r w:rsidR="00AD207A" w:rsidRPr="0045024C">
              <w:rPr>
                <w:rFonts w:asciiTheme="majorHAnsi" w:hAnsiTheme="majorHAnsi"/>
                <w:szCs w:val="18"/>
              </w:rPr>
              <w:t>geactualiseerd</w:t>
            </w:r>
            <w:r w:rsidR="00AD207A" w:rsidRPr="0045024C">
              <w:rPr>
                <w:rFonts w:asciiTheme="majorHAnsi" w:hAnsiTheme="majorHAnsi"/>
                <w:b/>
                <w:szCs w:val="18"/>
              </w:rPr>
              <w:t xml:space="preserve"> </w:t>
            </w:r>
            <w:r w:rsidR="00AD207A" w:rsidRPr="0045024C">
              <w:rPr>
                <w:rFonts w:asciiTheme="majorHAnsi" w:hAnsiTheme="majorHAnsi"/>
                <w:szCs w:val="18"/>
              </w:rPr>
              <w:t>risicodossier</w:t>
            </w:r>
          </w:p>
        </w:tc>
        <w:tc>
          <w:tcPr>
            <w:tcW w:w="2694" w:type="dxa"/>
            <w:shd w:val="clear" w:color="auto" w:fill="auto"/>
          </w:tcPr>
          <w:p w14:paraId="70E48B88" w14:textId="77777777" w:rsidR="00AD207A" w:rsidRPr="0045024C" w:rsidRDefault="00AD207A" w:rsidP="00AD207A">
            <w:r w:rsidRPr="0045024C">
              <w:t>&lt;kiezen&gt; PB1, PB2 of PB3</w:t>
            </w:r>
          </w:p>
        </w:tc>
        <w:tc>
          <w:tcPr>
            <w:tcW w:w="2268" w:type="dxa"/>
          </w:tcPr>
          <w:p w14:paraId="0AC9CE41" w14:textId="77777777" w:rsidR="00AD207A" w:rsidRPr="0045024C" w:rsidRDefault="00AD207A" w:rsidP="00AD207A">
            <w:r w:rsidRPr="0045024C">
              <w:t>&lt;Ja/Nee&gt;</w:t>
            </w:r>
          </w:p>
        </w:tc>
      </w:tr>
      <w:tr w:rsidR="0045024C" w:rsidRPr="0045024C" w14:paraId="012ECFBE" w14:textId="77777777" w:rsidTr="00EC3B28">
        <w:trPr>
          <w:hidden w:val="0"/>
        </w:trPr>
        <w:tc>
          <w:tcPr>
            <w:tcW w:w="3109" w:type="dxa"/>
            <w:shd w:val="clear" w:color="auto" w:fill="auto"/>
          </w:tcPr>
          <w:p w14:paraId="702F7BE2" w14:textId="76EB0CD1"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1f </w:t>
            </w:r>
            <w:r w:rsidRPr="0045024C">
              <w:rPr>
                <w:rFonts w:asciiTheme="majorHAnsi" w:hAnsiTheme="majorHAnsi"/>
                <w:szCs w:val="18"/>
              </w:rPr>
              <w:t>probabilistische</w:t>
            </w:r>
            <w:r w:rsidRPr="0045024C">
              <w:rPr>
                <w:rFonts w:asciiTheme="majorHAnsi" w:hAnsiTheme="majorHAnsi"/>
                <w:b/>
                <w:szCs w:val="18"/>
              </w:rPr>
              <w:t xml:space="preserve"> </w:t>
            </w:r>
            <w:r w:rsidRPr="0045024C">
              <w:rPr>
                <w:rFonts w:asciiTheme="majorHAnsi" w:hAnsiTheme="majorHAnsi"/>
                <w:szCs w:val="18"/>
              </w:rPr>
              <w:t>planning</w:t>
            </w:r>
          </w:p>
        </w:tc>
        <w:tc>
          <w:tcPr>
            <w:tcW w:w="2694" w:type="dxa"/>
            <w:shd w:val="clear" w:color="auto" w:fill="auto"/>
          </w:tcPr>
          <w:p w14:paraId="68B090E6" w14:textId="77777777" w:rsidR="00AD207A" w:rsidRPr="0045024C" w:rsidRDefault="00AD207A" w:rsidP="00AD207A">
            <w:r w:rsidRPr="0045024C">
              <w:t>&lt;kiezen&gt; PB1, PB2 of PB3</w:t>
            </w:r>
          </w:p>
        </w:tc>
        <w:tc>
          <w:tcPr>
            <w:tcW w:w="2268" w:type="dxa"/>
          </w:tcPr>
          <w:p w14:paraId="58B3B4E0" w14:textId="77777777" w:rsidR="00AD207A" w:rsidRPr="0045024C" w:rsidRDefault="00AD207A" w:rsidP="00AD207A">
            <w:r w:rsidRPr="0045024C">
              <w:t>&lt;Ja/Nee&gt;</w:t>
            </w:r>
          </w:p>
        </w:tc>
      </w:tr>
      <w:tr w:rsidR="0045024C" w:rsidRPr="0045024C" w14:paraId="476B2B44" w14:textId="77777777" w:rsidTr="00EC3B28">
        <w:trPr>
          <w:hidden w:val="0"/>
        </w:trPr>
        <w:tc>
          <w:tcPr>
            <w:tcW w:w="3109" w:type="dxa"/>
            <w:shd w:val="clear" w:color="auto" w:fill="auto"/>
          </w:tcPr>
          <w:p w14:paraId="7BE461BE" w14:textId="32579301"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1g </w:t>
            </w:r>
            <w:r w:rsidRPr="0045024C">
              <w:rPr>
                <w:rFonts w:asciiTheme="majorHAnsi" w:hAnsiTheme="majorHAnsi"/>
                <w:szCs w:val="18"/>
              </w:rPr>
              <w:t>geactualiseerd</w:t>
            </w:r>
            <w:r w:rsidRPr="0045024C">
              <w:rPr>
                <w:rFonts w:asciiTheme="majorHAnsi" w:hAnsiTheme="majorHAnsi"/>
                <w:b/>
                <w:szCs w:val="18"/>
              </w:rPr>
              <w:t xml:space="preserve"> </w:t>
            </w:r>
            <w:r w:rsidRPr="0045024C">
              <w:rPr>
                <w:rFonts w:asciiTheme="majorHAnsi" w:hAnsiTheme="majorHAnsi"/>
                <w:szCs w:val="18"/>
              </w:rPr>
              <w:t>projectkwaliteitssysteem</w:t>
            </w:r>
          </w:p>
        </w:tc>
        <w:tc>
          <w:tcPr>
            <w:tcW w:w="2694" w:type="dxa"/>
            <w:shd w:val="clear" w:color="auto" w:fill="auto"/>
          </w:tcPr>
          <w:p w14:paraId="0386BF4C" w14:textId="77777777" w:rsidR="00AD207A" w:rsidRPr="0045024C" w:rsidRDefault="00AD207A" w:rsidP="00AD207A">
            <w:r w:rsidRPr="0045024C">
              <w:t>&lt;kiezen&gt; PB1, PB2 of PB3</w:t>
            </w:r>
          </w:p>
        </w:tc>
        <w:tc>
          <w:tcPr>
            <w:tcW w:w="2268" w:type="dxa"/>
          </w:tcPr>
          <w:p w14:paraId="63657CA1" w14:textId="77777777" w:rsidR="00AD207A" w:rsidRPr="0045024C" w:rsidRDefault="00AD207A" w:rsidP="00AD207A">
            <w:r w:rsidRPr="0045024C">
              <w:t>&lt;Ja/Nee&gt;</w:t>
            </w:r>
          </w:p>
        </w:tc>
      </w:tr>
      <w:tr w:rsidR="0045024C" w:rsidRPr="0045024C" w14:paraId="1684C5EF" w14:textId="77777777" w:rsidTr="00EC3B28">
        <w:trPr>
          <w:hidden w:val="0"/>
        </w:trPr>
        <w:tc>
          <w:tcPr>
            <w:tcW w:w="3109" w:type="dxa"/>
            <w:shd w:val="clear" w:color="auto" w:fill="auto"/>
          </w:tcPr>
          <w:p w14:paraId="7567B66D" w14:textId="64AF688D" w:rsidR="00AD207A" w:rsidRPr="0045024C" w:rsidRDefault="00AD207A" w:rsidP="00E05BCB">
            <w:pPr>
              <w:spacing w:line="260" w:lineRule="atLeast"/>
              <w:rPr>
                <w:rFonts w:asciiTheme="majorHAnsi" w:hAnsiTheme="majorHAnsi" w:cs="Verdana"/>
                <w:b/>
                <w:vanish/>
                <w:szCs w:val="18"/>
              </w:rPr>
            </w:pPr>
            <w:r w:rsidRPr="0045024C">
              <w:rPr>
                <w:rStyle w:val="Verborgentekst"/>
                <w:rFonts w:asciiTheme="majorHAnsi" w:hAnsiTheme="majorHAnsi"/>
                <w:b w:val="0"/>
                <w:i w:val="0"/>
                <w:vanish w:val="0"/>
                <w:color w:val="auto"/>
                <w:sz w:val="18"/>
                <w:szCs w:val="18"/>
              </w:rPr>
              <w:t xml:space="preserve">1h </w:t>
            </w:r>
            <w:r w:rsidRPr="0045024C">
              <w:rPr>
                <w:rFonts w:asciiTheme="majorHAnsi" w:hAnsiTheme="majorHAnsi"/>
                <w:szCs w:val="18"/>
              </w:rPr>
              <w:t>financiële</w:t>
            </w:r>
            <w:r w:rsidRPr="0045024C">
              <w:rPr>
                <w:rFonts w:asciiTheme="majorHAnsi" w:hAnsiTheme="majorHAnsi"/>
                <w:b/>
                <w:szCs w:val="18"/>
              </w:rPr>
              <w:t xml:space="preserve"> </w:t>
            </w:r>
            <w:r w:rsidRPr="0045024C">
              <w:rPr>
                <w:rFonts w:asciiTheme="majorHAnsi" w:hAnsiTheme="majorHAnsi"/>
                <w:szCs w:val="18"/>
              </w:rPr>
              <w:t>prognose</w:t>
            </w:r>
          </w:p>
        </w:tc>
        <w:tc>
          <w:tcPr>
            <w:tcW w:w="2694" w:type="dxa"/>
            <w:shd w:val="clear" w:color="auto" w:fill="auto"/>
          </w:tcPr>
          <w:p w14:paraId="26CE74ED" w14:textId="77777777" w:rsidR="00AD207A" w:rsidRPr="0045024C" w:rsidRDefault="00AD207A" w:rsidP="00AD207A">
            <w:r w:rsidRPr="0045024C">
              <w:t>&lt;kiezen&gt; PB1, PB2 of PB3</w:t>
            </w:r>
          </w:p>
        </w:tc>
        <w:tc>
          <w:tcPr>
            <w:tcW w:w="2268" w:type="dxa"/>
          </w:tcPr>
          <w:p w14:paraId="59686F5A" w14:textId="77777777" w:rsidR="00AD207A" w:rsidRPr="0045024C" w:rsidRDefault="00AD207A" w:rsidP="00AD207A">
            <w:r w:rsidRPr="0045024C">
              <w:t>&lt;Ja/Nee&gt;</w:t>
            </w:r>
          </w:p>
        </w:tc>
      </w:tr>
    </w:tbl>
    <w:p w14:paraId="7EAA2D6C" w14:textId="77777777" w:rsidR="0096734F" w:rsidRPr="0045024C" w:rsidRDefault="0096734F" w:rsidP="0096734F">
      <w:pPr>
        <w:spacing w:line="260" w:lineRule="atLeast"/>
        <w:rPr>
          <w:rFonts w:asciiTheme="majorHAnsi" w:hAnsiTheme="majorHAnsi"/>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1711"/>
        <w:gridCol w:w="1984"/>
        <w:gridCol w:w="1646"/>
      </w:tblGrid>
      <w:tr w:rsidR="00B807E0" w:rsidRPr="0045024C" w14:paraId="56309287" w14:textId="77777777" w:rsidTr="00B807E0">
        <w:tc>
          <w:tcPr>
            <w:tcW w:w="2816" w:type="dxa"/>
            <w:shd w:val="clear" w:color="auto" w:fill="auto"/>
          </w:tcPr>
          <w:p w14:paraId="619D9300" w14:textId="77777777" w:rsidR="00B807E0" w:rsidRPr="0045024C" w:rsidRDefault="00B807E0" w:rsidP="00EC3B28">
            <w:pPr>
              <w:spacing w:line="260" w:lineRule="atLeast"/>
              <w:rPr>
                <w:rFonts w:asciiTheme="majorHAnsi" w:hAnsiTheme="majorHAnsi" w:cs="Verdana"/>
                <w:b/>
                <w:szCs w:val="18"/>
              </w:rPr>
            </w:pPr>
            <w:r w:rsidRPr="0045024C">
              <w:rPr>
                <w:rFonts w:asciiTheme="majorHAnsi" w:hAnsiTheme="majorHAnsi" w:cs="Verdana"/>
                <w:b/>
                <w:szCs w:val="18"/>
              </w:rPr>
              <w:t>Gebruikte referentieopdrachten (Annex 1 eis 1 Projectbeheersing)</w:t>
            </w:r>
          </w:p>
        </w:tc>
        <w:tc>
          <w:tcPr>
            <w:tcW w:w="1711" w:type="dxa"/>
          </w:tcPr>
          <w:p w14:paraId="6F7349B3" w14:textId="64A943DB" w:rsidR="00B807E0" w:rsidRPr="0045024C" w:rsidRDefault="00B807E0" w:rsidP="00EC3B28">
            <w:pPr>
              <w:spacing w:line="360" w:lineRule="auto"/>
              <w:rPr>
                <w:rFonts w:asciiTheme="majorHAnsi" w:hAnsiTheme="majorHAnsi" w:cs="Verdana"/>
                <w:b/>
                <w:szCs w:val="18"/>
              </w:rPr>
            </w:pPr>
            <w:r>
              <w:rPr>
                <w:rFonts w:cs="Verdana"/>
                <w:b/>
                <w:color w:val="000000"/>
                <w:sz w:val="16"/>
                <w:szCs w:val="18"/>
              </w:rPr>
              <w:t>Voldoet aan eis betreffende  publieke organisaties?</w:t>
            </w:r>
          </w:p>
        </w:tc>
        <w:tc>
          <w:tcPr>
            <w:tcW w:w="1984" w:type="dxa"/>
            <w:shd w:val="clear" w:color="auto" w:fill="auto"/>
          </w:tcPr>
          <w:p w14:paraId="751D501F" w14:textId="4DA9356C" w:rsidR="00B807E0" w:rsidRPr="0045024C" w:rsidRDefault="00B807E0" w:rsidP="00EC3B28">
            <w:pPr>
              <w:spacing w:line="360" w:lineRule="auto"/>
              <w:rPr>
                <w:rFonts w:asciiTheme="majorHAnsi" w:hAnsiTheme="majorHAnsi" w:cs="Verdana"/>
                <w:b/>
                <w:szCs w:val="18"/>
              </w:rPr>
            </w:pPr>
            <w:r w:rsidRPr="0045024C">
              <w:rPr>
                <w:rFonts w:asciiTheme="majorHAnsi" w:hAnsiTheme="majorHAnsi" w:cs="Verdana"/>
                <w:b/>
                <w:szCs w:val="18"/>
              </w:rPr>
              <w:t>Voldoet aan lid 1i? Opdrachtwaarde &gt;€150.000,- excl. BTW</w:t>
            </w:r>
          </w:p>
        </w:tc>
        <w:tc>
          <w:tcPr>
            <w:tcW w:w="1646" w:type="dxa"/>
          </w:tcPr>
          <w:p w14:paraId="0097AF66" w14:textId="77777777" w:rsidR="00B807E0" w:rsidRPr="0045024C" w:rsidRDefault="00B807E0" w:rsidP="00EC3B28">
            <w:pPr>
              <w:spacing w:line="260" w:lineRule="atLeast"/>
              <w:rPr>
                <w:rFonts w:asciiTheme="majorHAnsi" w:hAnsiTheme="majorHAnsi" w:cs="Verdana"/>
                <w:b/>
                <w:szCs w:val="18"/>
              </w:rPr>
            </w:pPr>
            <w:r w:rsidRPr="0045024C">
              <w:rPr>
                <w:rFonts w:asciiTheme="majorHAnsi" w:hAnsiTheme="majorHAnsi" w:cs="Verdana"/>
                <w:b/>
                <w:szCs w:val="18"/>
              </w:rPr>
              <w:t>Voldoet aan lid 1j? (looptijd &gt;12 maanden)</w:t>
            </w:r>
          </w:p>
        </w:tc>
      </w:tr>
      <w:tr w:rsidR="00B807E0" w:rsidRPr="0045024C" w14:paraId="6DF024C2" w14:textId="77777777" w:rsidTr="00B807E0">
        <w:trPr>
          <w:hidden w:val="0"/>
        </w:trPr>
        <w:tc>
          <w:tcPr>
            <w:tcW w:w="2816" w:type="dxa"/>
            <w:shd w:val="clear" w:color="auto" w:fill="auto"/>
          </w:tcPr>
          <w:p w14:paraId="207220E9"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PB1</w:t>
            </w:r>
            <w:r w:rsidRPr="0045024C">
              <w:rPr>
                <w:rStyle w:val="Verborgentekst"/>
                <w:rFonts w:asciiTheme="majorHAnsi" w:hAnsiTheme="majorHAnsi"/>
                <w:b w:val="0"/>
                <w:i w:val="0"/>
                <w:color w:val="auto"/>
                <w:sz w:val="18"/>
                <w:szCs w:val="18"/>
              </w:rPr>
              <w:t>Referentieopdracht PB1</w:t>
            </w:r>
          </w:p>
        </w:tc>
        <w:tc>
          <w:tcPr>
            <w:tcW w:w="1711" w:type="dxa"/>
            <w:shd w:val="clear" w:color="auto" w:fill="auto"/>
          </w:tcPr>
          <w:p w14:paraId="728E77B3" w14:textId="222D331B" w:rsidR="00B807E0" w:rsidRPr="0045024C" w:rsidRDefault="00B807E0" w:rsidP="00B807E0">
            <w:r w:rsidRPr="0045024C">
              <w:t>&lt;Ja/Nee&gt;</w:t>
            </w:r>
          </w:p>
        </w:tc>
        <w:tc>
          <w:tcPr>
            <w:tcW w:w="1984" w:type="dxa"/>
            <w:shd w:val="clear" w:color="auto" w:fill="auto"/>
          </w:tcPr>
          <w:p w14:paraId="55653DBF" w14:textId="34DF38B0" w:rsidR="00B807E0" w:rsidRPr="0045024C" w:rsidRDefault="00B807E0" w:rsidP="00B807E0">
            <w:r w:rsidRPr="0045024C">
              <w:t>&lt;Ja/Nee&gt;</w:t>
            </w:r>
          </w:p>
        </w:tc>
        <w:tc>
          <w:tcPr>
            <w:tcW w:w="1646" w:type="dxa"/>
          </w:tcPr>
          <w:p w14:paraId="27FE9D95"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r w:rsidR="00B807E0" w:rsidRPr="0045024C" w14:paraId="4628F264" w14:textId="77777777" w:rsidTr="00B807E0">
        <w:trPr>
          <w:hidden w:val="0"/>
        </w:trPr>
        <w:tc>
          <w:tcPr>
            <w:tcW w:w="2816" w:type="dxa"/>
            <w:shd w:val="clear" w:color="auto" w:fill="auto"/>
          </w:tcPr>
          <w:p w14:paraId="30BF1931"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PB2</w:t>
            </w:r>
            <w:r w:rsidRPr="0045024C">
              <w:rPr>
                <w:rStyle w:val="Verborgentekst"/>
                <w:rFonts w:asciiTheme="majorHAnsi" w:hAnsiTheme="majorHAnsi"/>
                <w:b w:val="0"/>
                <w:i w:val="0"/>
                <w:color w:val="auto"/>
                <w:sz w:val="18"/>
                <w:szCs w:val="18"/>
              </w:rPr>
              <w:t>Referentieopdracht PB2</w:t>
            </w:r>
          </w:p>
        </w:tc>
        <w:tc>
          <w:tcPr>
            <w:tcW w:w="1711" w:type="dxa"/>
            <w:shd w:val="clear" w:color="auto" w:fill="auto"/>
          </w:tcPr>
          <w:p w14:paraId="4825FB52" w14:textId="3B0E4B4E" w:rsidR="00B807E0" w:rsidRPr="0045024C" w:rsidRDefault="00B807E0" w:rsidP="00B807E0">
            <w:r w:rsidRPr="0045024C">
              <w:t>&lt;Ja/Nee&gt;</w:t>
            </w:r>
          </w:p>
        </w:tc>
        <w:tc>
          <w:tcPr>
            <w:tcW w:w="1984" w:type="dxa"/>
            <w:shd w:val="clear" w:color="auto" w:fill="auto"/>
          </w:tcPr>
          <w:p w14:paraId="2E364A3D" w14:textId="5E92FDF8" w:rsidR="00B807E0" w:rsidRPr="0045024C" w:rsidRDefault="00B807E0" w:rsidP="00B807E0">
            <w:r w:rsidRPr="0045024C">
              <w:t>&lt;Ja/Nee&gt;</w:t>
            </w:r>
          </w:p>
        </w:tc>
        <w:tc>
          <w:tcPr>
            <w:tcW w:w="1646" w:type="dxa"/>
          </w:tcPr>
          <w:p w14:paraId="73CACD0A"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r w:rsidR="00B807E0" w:rsidRPr="0045024C" w14:paraId="42E985F4" w14:textId="77777777" w:rsidTr="00B807E0">
        <w:trPr>
          <w:hidden w:val="0"/>
        </w:trPr>
        <w:tc>
          <w:tcPr>
            <w:tcW w:w="2816" w:type="dxa"/>
            <w:shd w:val="clear" w:color="auto" w:fill="auto"/>
          </w:tcPr>
          <w:p w14:paraId="2BE7C69D" w14:textId="77777777" w:rsidR="00B807E0" w:rsidRPr="0045024C" w:rsidRDefault="00B807E0" w:rsidP="00B807E0">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Referentieopdracht PB3</w:t>
            </w:r>
            <w:r w:rsidRPr="0045024C">
              <w:rPr>
                <w:rStyle w:val="Verborgentekst"/>
                <w:rFonts w:asciiTheme="majorHAnsi" w:hAnsiTheme="majorHAnsi"/>
                <w:b w:val="0"/>
                <w:i w:val="0"/>
                <w:color w:val="auto"/>
                <w:sz w:val="18"/>
                <w:szCs w:val="18"/>
              </w:rPr>
              <w:t>Referentieopdracht PB3</w:t>
            </w:r>
          </w:p>
        </w:tc>
        <w:tc>
          <w:tcPr>
            <w:tcW w:w="1711" w:type="dxa"/>
            <w:shd w:val="clear" w:color="auto" w:fill="auto"/>
          </w:tcPr>
          <w:p w14:paraId="21A87289" w14:textId="2E6BC787" w:rsidR="00B807E0" w:rsidRPr="0045024C" w:rsidRDefault="00B807E0" w:rsidP="00B807E0">
            <w:r w:rsidRPr="0045024C">
              <w:t>&lt;Ja/Nee&gt;</w:t>
            </w:r>
          </w:p>
        </w:tc>
        <w:tc>
          <w:tcPr>
            <w:tcW w:w="1984" w:type="dxa"/>
            <w:shd w:val="clear" w:color="auto" w:fill="auto"/>
          </w:tcPr>
          <w:p w14:paraId="75BB382B" w14:textId="742745AA" w:rsidR="00B807E0" w:rsidRPr="0045024C" w:rsidRDefault="00B807E0" w:rsidP="00B807E0">
            <w:r w:rsidRPr="0045024C">
              <w:t>&lt;Ja/Nee&gt;</w:t>
            </w:r>
          </w:p>
        </w:tc>
        <w:tc>
          <w:tcPr>
            <w:tcW w:w="1646" w:type="dxa"/>
          </w:tcPr>
          <w:p w14:paraId="2A66C03C" w14:textId="77777777" w:rsidR="00B807E0" w:rsidRPr="0045024C" w:rsidRDefault="00B807E0" w:rsidP="00B807E0">
            <w:r w:rsidRPr="0045024C">
              <w:rPr>
                <w:rStyle w:val="Verborgentekst"/>
                <w:rFonts w:asciiTheme="majorHAnsi" w:hAnsiTheme="majorHAnsi"/>
                <w:b w:val="0"/>
                <w:i w:val="0"/>
                <w:vanish w:val="0"/>
                <w:color w:val="auto"/>
                <w:sz w:val="18"/>
                <w:szCs w:val="18"/>
              </w:rPr>
              <w:t>&lt;Ja/Nee&gt;</w:t>
            </w:r>
          </w:p>
        </w:tc>
      </w:tr>
    </w:tbl>
    <w:p w14:paraId="13C4B869" w14:textId="77777777" w:rsidR="0096734F" w:rsidRPr="0045024C" w:rsidRDefault="0096734F" w:rsidP="0096734F">
      <w:pPr>
        <w:spacing w:line="260" w:lineRule="atLeast"/>
        <w:rPr>
          <w:rStyle w:val="Verborgentekst"/>
          <w:rFonts w:asciiTheme="majorHAnsi" w:hAnsiTheme="majorHAnsi"/>
          <w:b w:val="0"/>
          <w:i w:val="0"/>
          <w:vanish w:val="0"/>
          <w:color w:val="auto"/>
          <w:sz w:val="18"/>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45024C" w:rsidRPr="0045024C" w14:paraId="346522B6" w14:textId="77777777" w:rsidTr="00EC3B28">
        <w:tc>
          <w:tcPr>
            <w:tcW w:w="3109" w:type="dxa"/>
            <w:shd w:val="clear" w:color="auto" w:fill="auto"/>
          </w:tcPr>
          <w:p w14:paraId="7CE354A8"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Verwijzing naar de geschiktheidseis (Annex 1 eis 2 systeemgerichte contractbeheersing)</w:t>
            </w:r>
            <w:r w:rsidRPr="0045024C">
              <w:rPr>
                <w:rFonts w:asciiTheme="majorHAnsi" w:hAnsiTheme="majorHAnsi" w:cs="Verdana"/>
                <w:b/>
                <w:vanish/>
                <w:szCs w:val="18"/>
              </w:rPr>
              <w:t xml:space="preserve"> </w:t>
            </w:r>
          </w:p>
        </w:tc>
        <w:tc>
          <w:tcPr>
            <w:tcW w:w="2694" w:type="dxa"/>
            <w:shd w:val="clear" w:color="auto" w:fill="auto"/>
          </w:tcPr>
          <w:p w14:paraId="383399EF"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Referentieopdracht </w:t>
            </w:r>
            <w:proofErr w:type="spellStart"/>
            <w:r w:rsidRPr="0045024C">
              <w:rPr>
                <w:rFonts w:asciiTheme="majorHAnsi" w:hAnsiTheme="majorHAnsi" w:cs="Verdana"/>
                <w:b/>
                <w:szCs w:val="18"/>
              </w:rPr>
              <w:t>nr</w:t>
            </w:r>
            <w:proofErr w:type="spellEnd"/>
            <w:r w:rsidRPr="0045024C">
              <w:rPr>
                <w:rFonts w:asciiTheme="majorHAnsi" w:hAnsiTheme="majorHAnsi" w:cs="Verdana"/>
                <w:b/>
                <w:szCs w:val="18"/>
              </w:rPr>
              <w:t>:</w:t>
            </w:r>
          </w:p>
          <w:p w14:paraId="2EA524B1" w14:textId="77777777" w:rsidR="0096734F" w:rsidRPr="0045024C" w:rsidRDefault="0096734F" w:rsidP="00EC3B28">
            <w:pPr>
              <w:spacing w:line="260" w:lineRule="atLeast"/>
              <w:rPr>
                <w:rFonts w:asciiTheme="majorHAnsi" w:hAnsiTheme="majorHAnsi" w:cs="Verdana"/>
                <w:szCs w:val="18"/>
              </w:rPr>
            </w:pPr>
            <w:r w:rsidRPr="0045024C">
              <w:rPr>
                <w:rFonts w:asciiTheme="majorHAnsi" w:hAnsiTheme="majorHAnsi" w:cs="Verdana"/>
                <w:b/>
                <w:szCs w:val="18"/>
              </w:rPr>
              <w:t>(Let op MAX 1 referentie voor alle eisen bij elkaar)</w:t>
            </w:r>
          </w:p>
        </w:tc>
        <w:tc>
          <w:tcPr>
            <w:tcW w:w="2268" w:type="dxa"/>
          </w:tcPr>
          <w:p w14:paraId="107D5CFD" w14:textId="77777777" w:rsidR="0096734F" w:rsidRPr="0045024C" w:rsidRDefault="0096734F" w:rsidP="00EC3B28">
            <w:pPr>
              <w:spacing w:line="260" w:lineRule="atLeast"/>
              <w:rPr>
                <w:rFonts w:asciiTheme="majorHAnsi" w:hAnsiTheme="majorHAnsi" w:cs="Verdana"/>
                <w:b/>
                <w:szCs w:val="18"/>
              </w:rPr>
            </w:pPr>
            <w:r w:rsidRPr="0045024C">
              <w:rPr>
                <w:rFonts w:asciiTheme="majorHAnsi" w:hAnsiTheme="majorHAnsi" w:cs="Verdana"/>
                <w:b/>
                <w:szCs w:val="18"/>
              </w:rPr>
              <w:t xml:space="preserve">Voldoet aan geschiktheidseis? </w:t>
            </w:r>
          </w:p>
        </w:tc>
      </w:tr>
      <w:tr w:rsidR="0045024C" w:rsidRPr="0045024C" w14:paraId="73D4283D" w14:textId="77777777" w:rsidTr="00EC3B28">
        <w:trPr>
          <w:hidden w:val="0"/>
        </w:trPr>
        <w:tc>
          <w:tcPr>
            <w:tcW w:w="3109" w:type="dxa"/>
            <w:shd w:val="clear" w:color="auto" w:fill="auto"/>
          </w:tcPr>
          <w:p w14:paraId="26F180ED" w14:textId="384AC53C"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2a </w:t>
            </w:r>
            <w:proofErr w:type="spellStart"/>
            <w:r w:rsidR="00AB581F" w:rsidRPr="0045024C">
              <w:rPr>
                <w:rFonts w:asciiTheme="majorHAnsi" w:hAnsiTheme="majorHAnsi"/>
                <w:szCs w:val="18"/>
              </w:rPr>
              <w:t>toetscoördinatie</w:t>
            </w:r>
            <w:proofErr w:type="spellEnd"/>
          </w:p>
        </w:tc>
        <w:tc>
          <w:tcPr>
            <w:tcW w:w="2694" w:type="dxa"/>
            <w:vMerge w:val="restart"/>
            <w:shd w:val="clear" w:color="auto" w:fill="auto"/>
          </w:tcPr>
          <w:p w14:paraId="19EBD1A7" w14:textId="501CAA41" w:rsidR="00AB581F" w:rsidRPr="0045024C" w:rsidRDefault="0045024C" w:rsidP="00020E0D">
            <w:pPr>
              <w:spacing w:line="260" w:lineRule="atLeast"/>
              <w:jc w:val="center"/>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SCB1</w:t>
            </w:r>
          </w:p>
        </w:tc>
        <w:tc>
          <w:tcPr>
            <w:tcW w:w="2268" w:type="dxa"/>
          </w:tcPr>
          <w:p w14:paraId="06D6A713" w14:textId="77777777" w:rsidR="00AB581F" w:rsidRPr="0045024C" w:rsidRDefault="00AB581F" w:rsidP="00AB581F">
            <w:r w:rsidRPr="0045024C">
              <w:t>&lt;Ja/Nee&gt;</w:t>
            </w:r>
          </w:p>
        </w:tc>
      </w:tr>
      <w:tr w:rsidR="0045024C" w:rsidRPr="0045024C" w14:paraId="0C939B5B" w14:textId="77777777" w:rsidTr="00EC3B28">
        <w:trPr>
          <w:hidden w:val="0"/>
        </w:trPr>
        <w:tc>
          <w:tcPr>
            <w:tcW w:w="3109" w:type="dxa"/>
            <w:shd w:val="clear" w:color="auto" w:fill="auto"/>
          </w:tcPr>
          <w:p w14:paraId="2D18B009" w14:textId="277D6ABC"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2b </w:t>
            </w:r>
            <w:r w:rsidR="00AB581F" w:rsidRPr="0045024C">
              <w:rPr>
                <w:rFonts w:asciiTheme="majorHAnsi" w:hAnsiTheme="majorHAnsi"/>
                <w:szCs w:val="18"/>
              </w:rPr>
              <w:t>toetsen</w:t>
            </w:r>
          </w:p>
        </w:tc>
        <w:tc>
          <w:tcPr>
            <w:tcW w:w="2694" w:type="dxa"/>
            <w:vMerge/>
            <w:shd w:val="clear" w:color="auto" w:fill="auto"/>
          </w:tcPr>
          <w:p w14:paraId="2726171F" w14:textId="77777777" w:rsidR="00AB581F" w:rsidRPr="0045024C" w:rsidRDefault="00AB581F" w:rsidP="00AB581F">
            <w:pPr>
              <w:spacing w:line="260" w:lineRule="atLeast"/>
              <w:rPr>
                <w:rStyle w:val="Verborgentekst"/>
                <w:rFonts w:asciiTheme="majorHAnsi" w:hAnsiTheme="majorHAnsi"/>
                <w:b w:val="0"/>
                <w:i w:val="0"/>
                <w:vanish w:val="0"/>
                <w:color w:val="auto"/>
                <w:sz w:val="18"/>
                <w:szCs w:val="18"/>
              </w:rPr>
            </w:pPr>
          </w:p>
        </w:tc>
        <w:tc>
          <w:tcPr>
            <w:tcW w:w="2268" w:type="dxa"/>
          </w:tcPr>
          <w:p w14:paraId="7B51CF88" w14:textId="77777777" w:rsidR="00AB581F" w:rsidRPr="0045024C" w:rsidRDefault="00AB581F" w:rsidP="00AB581F">
            <w:r w:rsidRPr="0045024C">
              <w:t>&lt;Ja/Nee&gt;</w:t>
            </w:r>
          </w:p>
        </w:tc>
      </w:tr>
      <w:tr w:rsidR="0045024C" w:rsidRPr="0045024C" w14:paraId="1EF36D79" w14:textId="77777777" w:rsidTr="00EC3B28">
        <w:trPr>
          <w:hidden w:val="0"/>
        </w:trPr>
        <w:tc>
          <w:tcPr>
            <w:tcW w:w="3109" w:type="dxa"/>
            <w:shd w:val="clear" w:color="auto" w:fill="auto"/>
          </w:tcPr>
          <w:p w14:paraId="15BBAAC8" w14:textId="11748345" w:rsidR="00AB581F" w:rsidRPr="0045024C" w:rsidRDefault="0045024C" w:rsidP="00E05BCB">
            <w:pPr>
              <w:spacing w:line="260" w:lineRule="atLeast"/>
              <w:rPr>
                <w:rStyle w:val="Verborgentekst"/>
                <w:rFonts w:asciiTheme="majorHAnsi" w:hAnsiTheme="majorHAnsi"/>
                <w:b w:val="0"/>
                <w:i w:val="0"/>
                <w:vanish w:val="0"/>
                <w:color w:val="auto"/>
                <w:sz w:val="18"/>
                <w:szCs w:val="18"/>
              </w:rPr>
            </w:pPr>
            <w:r w:rsidRPr="0045024C">
              <w:rPr>
                <w:rStyle w:val="Verborgentekst"/>
                <w:rFonts w:asciiTheme="majorHAnsi" w:hAnsiTheme="majorHAnsi"/>
                <w:b w:val="0"/>
                <w:i w:val="0"/>
                <w:vanish w:val="0"/>
                <w:color w:val="auto"/>
                <w:sz w:val="18"/>
                <w:szCs w:val="18"/>
              </w:rPr>
              <w:t xml:space="preserve">2c </w:t>
            </w:r>
            <w:r w:rsidR="00AB581F" w:rsidRPr="0045024C">
              <w:rPr>
                <w:rFonts w:asciiTheme="majorHAnsi" w:hAnsiTheme="majorHAnsi"/>
                <w:szCs w:val="18"/>
              </w:rPr>
              <w:t>waarnemingen</w:t>
            </w:r>
          </w:p>
        </w:tc>
        <w:tc>
          <w:tcPr>
            <w:tcW w:w="2694" w:type="dxa"/>
            <w:vMerge/>
            <w:shd w:val="clear" w:color="auto" w:fill="auto"/>
          </w:tcPr>
          <w:p w14:paraId="5B938163" w14:textId="77777777" w:rsidR="00AB581F" w:rsidRPr="0045024C" w:rsidRDefault="00AB581F" w:rsidP="00AB581F">
            <w:pPr>
              <w:spacing w:line="260" w:lineRule="atLeast"/>
              <w:rPr>
                <w:rStyle w:val="Verborgentekst"/>
                <w:rFonts w:asciiTheme="majorHAnsi" w:hAnsiTheme="majorHAnsi"/>
                <w:b w:val="0"/>
                <w:i w:val="0"/>
                <w:vanish w:val="0"/>
                <w:color w:val="auto"/>
                <w:sz w:val="18"/>
                <w:szCs w:val="18"/>
              </w:rPr>
            </w:pPr>
          </w:p>
        </w:tc>
        <w:tc>
          <w:tcPr>
            <w:tcW w:w="2268" w:type="dxa"/>
          </w:tcPr>
          <w:p w14:paraId="44D79EC9" w14:textId="77777777" w:rsidR="00AB581F" w:rsidRPr="0045024C" w:rsidRDefault="00AB581F" w:rsidP="00AB581F">
            <w:r w:rsidRPr="0045024C">
              <w:t>&lt;Ja/Nee&gt;</w:t>
            </w:r>
          </w:p>
        </w:tc>
      </w:tr>
      <w:tr w:rsidR="0045024C" w:rsidRPr="0045024C" w14:paraId="46335143" w14:textId="77777777" w:rsidTr="00EC3B28">
        <w:tc>
          <w:tcPr>
            <w:tcW w:w="3109" w:type="dxa"/>
            <w:shd w:val="clear" w:color="auto" w:fill="auto"/>
          </w:tcPr>
          <w:p w14:paraId="7BBB765F" w14:textId="77777777" w:rsidR="00AB581F" w:rsidRPr="0045024C" w:rsidRDefault="00AB581F" w:rsidP="00AB581F">
            <w:pPr>
              <w:spacing w:line="260" w:lineRule="atLeast"/>
              <w:rPr>
                <w:rFonts w:asciiTheme="majorHAnsi" w:hAnsiTheme="majorHAnsi" w:cs="Verdana"/>
                <w:vanish/>
                <w:szCs w:val="18"/>
              </w:rPr>
            </w:pPr>
            <w:r w:rsidRPr="0045024C">
              <w:rPr>
                <w:rFonts w:asciiTheme="majorHAnsi" w:hAnsiTheme="majorHAnsi"/>
                <w:szCs w:val="18"/>
              </w:rPr>
              <w:t xml:space="preserve">2d </w:t>
            </w:r>
            <w:proofErr w:type="spellStart"/>
            <w:r w:rsidRPr="0045024C">
              <w:rPr>
                <w:rFonts w:asciiTheme="majorHAnsi" w:hAnsiTheme="majorHAnsi"/>
                <w:szCs w:val="18"/>
              </w:rPr>
              <w:t>toetsplanning</w:t>
            </w:r>
            <w:proofErr w:type="spellEnd"/>
          </w:p>
        </w:tc>
        <w:tc>
          <w:tcPr>
            <w:tcW w:w="2694" w:type="dxa"/>
            <w:vMerge/>
            <w:shd w:val="clear" w:color="auto" w:fill="auto"/>
          </w:tcPr>
          <w:p w14:paraId="61B91C49" w14:textId="77777777" w:rsidR="00AB581F" w:rsidRPr="0045024C" w:rsidRDefault="00AB581F" w:rsidP="00AB581F">
            <w:pPr>
              <w:spacing w:line="260" w:lineRule="atLeast"/>
              <w:rPr>
                <w:rFonts w:asciiTheme="majorHAnsi" w:hAnsiTheme="majorHAnsi" w:cs="Verdana"/>
                <w:vanish/>
                <w:szCs w:val="18"/>
              </w:rPr>
            </w:pPr>
          </w:p>
        </w:tc>
        <w:tc>
          <w:tcPr>
            <w:tcW w:w="2268" w:type="dxa"/>
          </w:tcPr>
          <w:p w14:paraId="157F0D70" w14:textId="77777777" w:rsidR="00AB581F" w:rsidRPr="0045024C" w:rsidRDefault="00AB581F" w:rsidP="00AB581F">
            <w:r w:rsidRPr="0045024C">
              <w:t>&lt;Ja/Nee&gt;</w:t>
            </w:r>
          </w:p>
        </w:tc>
      </w:tr>
      <w:tr w:rsidR="0045024C" w:rsidRPr="0045024C" w14:paraId="6A62175C" w14:textId="77777777" w:rsidTr="00EC3B28">
        <w:trPr>
          <w:hidden w:val="0"/>
        </w:trPr>
        <w:tc>
          <w:tcPr>
            <w:tcW w:w="3109" w:type="dxa"/>
            <w:shd w:val="clear" w:color="auto" w:fill="auto"/>
          </w:tcPr>
          <w:p w14:paraId="39C14D6F" w14:textId="3DDCA0CB"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2e </w:t>
            </w:r>
            <w:proofErr w:type="spellStart"/>
            <w:r w:rsidR="00AB581F" w:rsidRPr="0045024C">
              <w:rPr>
                <w:rFonts w:asciiTheme="majorHAnsi" w:hAnsiTheme="majorHAnsi"/>
                <w:szCs w:val="18"/>
              </w:rPr>
              <w:t>toetsverslag</w:t>
            </w:r>
            <w:proofErr w:type="spellEnd"/>
          </w:p>
        </w:tc>
        <w:tc>
          <w:tcPr>
            <w:tcW w:w="2694" w:type="dxa"/>
            <w:vMerge/>
            <w:shd w:val="clear" w:color="auto" w:fill="auto"/>
          </w:tcPr>
          <w:p w14:paraId="47C469D9" w14:textId="77777777" w:rsidR="00AB581F" w:rsidRPr="0045024C" w:rsidRDefault="00AB581F" w:rsidP="00AB581F">
            <w:pPr>
              <w:spacing w:line="260" w:lineRule="atLeast"/>
              <w:rPr>
                <w:rFonts w:asciiTheme="majorHAnsi" w:hAnsiTheme="majorHAnsi" w:cs="Verdana"/>
                <w:vanish/>
                <w:szCs w:val="18"/>
              </w:rPr>
            </w:pPr>
          </w:p>
        </w:tc>
        <w:tc>
          <w:tcPr>
            <w:tcW w:w="2268" w:type="dxa"/>
          </w:tcPr>
          <w:p w14:paraId="551D9175" w14:textId="77777777" w:rsidR="00AB581F" w:rsidRPr="0045024C" w:rsidRDefault="00AB581F" w:rsidP="00AB581F">
            <w:r w:rsidRPr="0045024C">
              <w:t>&lt;Ja/Nee&gt;</w:t>
            </w:r>
          </w:p>
        </w:tc>
      </w:tr>
      <w:tr w:rsidR="0045024C" w:rsidRPr="0045024C" w14:paraId="0AC94207" w14:textId="77777777" w:rsidTr="00EC3B28">
        <w:trPr>
          <w:hidden w:val="0"/>
        </w:trPr>
        <w:tc>
          <w:tcPr>
            <w:tcW w:w="3109" w:type="dxa"/>
            <w:shd w:val="clear" w:color="auto" w:fill="auto"/>
          </w:tcPr>
          <w:p w14:paraId="502706CD" w14:textId="54116476"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2f </w:t>
            </w:r>
            <w:proofErr w:type="spellStart"/>
            <w:r w:rsidR="00AB581F" w:rsidRPr="0045024C">
              <w:rPr>
                <w:rFonts w:asciiTheme="majorHAnsi" w:hAnsiTheme="majorHAnsi"/>
                <w:szCs w:val="18"/>
              </w:rPr>
              <w:t>toetsevaluatie</w:t>
            </w:r>
            <w:proofErr w:type="spellEnd"/>
          </w:p>
        </w:tc>
        <w:tc>
          <w:tcPr>
            <w:tcW w:w="2694" w:type="dxa"/>
            <w:vMerge/>
            <w:shd w:val="clear" w:color="auto" w:fill="auto"/>
          </w:tcPr>
          <w:p w14:paraId="043CD346" w14:textId="77777777" w:rsidR="00AB581F" w:rsidRPr="0045024C" w:rsidRDefault="00AB581F" w:rsidP="00AB581F">
            <w:pPr>
              <w:spacing w:line="260" w:lineRule="atLeast"/>
              <w:rPr>
                <w:rFonts w:asciiTheme="majorHAnsi" w:hAnsiTheme="majorHAnsi" w:cs="Verdana"/>
                <w:vanish/>
                <w:szCs w:val="18"/>
              </w:rPr>
            </w:pPr>
          </w:p>
        </w:tc>
        <w:tc>
          <w:tcPr>
            <w:tcW w:w="2268" w:type="dxa"/>
          </w:tcPr>
          <w:p w14:paraId="2C81CE04" w14:textId="77777777" w:rsidR="00AB581F" w:rsidRPr="0045024C" w:rsidRDefault="00AB581F" w:rsidP="00AB581F">
            <w:r w:rsidRPr="0045024C">
              <w:t>&lt;Ja/Nee&gt;</w:t>
            </w:r>
          </w:p>
        </w:tc>
      </w:tr>
      <w:tr w:rsidR="0045024C" w:rsidRPr="0045024C" w14:paraId="3F14B723" w14:textId="77777777" w:rsidTr="00EC3B28">
        <w:trPr>
          <w:hidden w:val="0"/>
        </w:trPr>
        <w:tc>
          <w:tcPr>
            <w:tcW w:w="3109" w:type="dxa"/>
            <w:shd w:val="clear" w:color="auto" w:fill="auto"/>
          </w:tcPr>
          <w:p w14:paraId="65F6C076" w14:textId="3A47DF1B" w:rsidR="00AB581F" w:rsidRPr="0045024C" w:rsidRDefault="0045024C" w:rsidP="00E05BCB">
            <w:pPr>
              <w:spacing w:line="260" w:lineRule="atLeast"/>
              <w:rPr>
                <w:rFonts w:asciiTheme="majorHAnsi" w:hAnsiTheme="majorHAnsi" w:cs="Verdana"/>
                <w:vanish/>
                <w:szCs w:val="18"/>
              </w:rPr>
            </w:pPr>
            <w:r w:rsidRPr="0045024C">
              <w:rPr>
                <w:rStyle w:val="Verborgentekst"/>
                <w:rFonts w:asciiTheme="majorHAnsi" w:hAnsiTheme="majorHAnsi"/>
                <w:b w:val="0"/>
                <w:i w:val="0"/>
                <w:vanish w:val="0"/>
                <w:color w:val="auto"/>
                <w:sz w:val="18"/>
                <w:szCs w:val="18"/>
              </w:rPr>
              <w:t xml:space="preserve">2g </w:t>
            </w:r>
            <w:r w:rsidR="00AB581F" w:rsidRPr="0045024C">
              <w:rPr>
                <w:rFonts w:asciiTheme="majorHAnsi" w:hAnsiTheme="majorHAnsi"/>
                <w:szCs w:val="18"/>
              </w:rPr>
              <w:t>waarnemingsrapport</w:t>
            </w:r>
          </w:p>
        </w:tc>
        <w:tc>
          <w:tcPr>
            <w:tcW w:w="2694" w:type="dxa"/>
            <w:vMerge/>
            <w:shd w:val="clear" w:color="auto" w:fill="auto"/>
          </w:tcPr>
          <w:p w14:paraId="4642585E" w14:textId="77777777" w:rsidR="00AB581F" w:rsidRPr="0045024C" w:rsidRDefault="00AB581F" w:rsidP="00AB581F">
            <w:pPr>
              <w:spacing w:line="260" w:lineRule="atLeast"/>
              <w:rPr>
                <w:rFonts w:asciiTheme="majorHAnsi" w:hAnsiTheme="majorHAnsi" w:cs="Verdana"/>
                <w:vanish/>
                <w:szCs w:val="18"/>
              </w:rPr>
            </w:pPr>
          </w:p>
        </w:tc>
        <w:tc>
          <w:tcPr>
            <w:tcW w:w="2268" w:type="dxa"/>
          </w:tcPr>
          <w:p w14:paraId="7A44DE65" w14:textId="77777777" w:rsidR="00AB581F" w:rsidRPr="0045024C" w:rsidRDefault="00AB581F" w:rsidP="00AB581F">
            <w:r w:rsidRPr="0045024C">
              <w:t>&lt;Ja/Nee&gt;</w:t>
            </w:r>
          </w:p>
        </w:tc>
      </w:tr>
    </w:tbl>
    <w:p w14:paraId="18C289AB" w14:textId="77777777" w:rsidR="0096734F" w:rsidRPr="00EC3B28" w:rsidRDefault="0096734F" w:rsidP="0096734F">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1574"/>
        <w:gridCol w:w="1967"/>
        <w:gridCol w:w="1843"/>
      </w:tblGrid>
      <w:tr w:rsidR="00B807E0" w:rsidRPr="00EC3B28" w14:paraId="1FEDA194" w14:textId="77777777" w:rsidTr="00125793">
        <w:tc>
          <w:tcPr>
            <w:tcW w:w="2687" w:type="dxa"/>
            <w:shd w:val="clear" w:color="auto" w:fill="auto"/>
          </w:tcPr>
          <w:p w14:paraId="7A281153" w14:textId="77777777" w:rsidR="00B807E0" w:rsidRPr="00EC3B28" w:rsidRDefault="00B807E0" w:rsidP="00B807E0">
            <w:pPr>
              <w:spacing w:line="260" w:lineRule="atLeast"/>
              <w:rPr>
                <w:rFonts w:cs="Verdana"/>
                <w:b/>
                <w:color w:val="000000"/>
                <w:sz w:val="16"/>
                <w:szCs w:val="16"/>
              </w:rPr>
            </w:pPr>
            <w:r w:rsidRPr="00EC3B28">
              <w:rPr>
                <w:rFonts w:cs="Verdana"/>
                <w:b/>
                <w:color w:val="000000"/>
                <w:sz w:val="16"/>
                <w:szCs w:val="18"/>
              </w:rPr>
              <w:t>Gebruikte referentieopdracht (Annex 1 eis 2 systeemgerichte contractbeheersing)</w:t>
            </w:r>
          </w:p>
        </w:tc>
        <w:tc>
          <w:tcPr>
            <w:tcW w:w="1574" w:type="dxa"/>
          </w:tcPr>
          <w:p w14:paraId="33573E4D" w14:textId="43706369" w:rsidR="00B807E0" w:rsidRPr="00EC3B28" w:rsidRDefault="00B807E0" w:rsidP="00B807E0">
            <w:pPr>
              <w:spacing w:line="360" w:lineRule="auto"/>
              <w:rPr>
                <w:rFonts w:cs="Verdana"/>
                <w:b/>
                <w:color w:val="000000"/>
                <w:sz w:val="16"/>
                <w:szCs w:val="18"/>
              </w:rPr>
            </w:pPr>
            <w:r>
              <w:rPr>
                <w:rFonts w:cs="Verdana"/>
                <w:b/>
                <w:color w:val="000000"/>
                <w:sz w:val="16"/>
                <w:szCs w:val="18"/>
              </w:rPr>
              <w:t>Voldoet aan eis project in de infrastructuur?</w:t>
            </w:r>
          </w:p>
        </w:tc>
        <w:tc>
          <w:tcPr>
            <w:tcW w:w="1967" w:type="dxa"/>
            <w:shd w:val="clear" w:color="auto" w:fill="auto"/>
          </w:tcPr>
          <w:p w14:paraId="6E2DA3CC" w14:textId="66A06BDF" w:rsidR="00B807E0" w:rsidRPr="00EC3B28" w:rsidRDefault="00B807E0" w:rsidP="00B807E0">
            <w:pPr>
              <w:spacing w:line="360" w:lineRule="auto"/>
              <w:rPr>
                <w:rFonts w:cs="Verdana"/>
                <w:b/>
                <w:color w:val="000000"/>
                <w:sz w:val="16"/>
                <w:szCs w:val="18"/>
              </w:rPr>
            </w:pPr>
            <w:r w:rsidRPr="00EC3B28">
              <w:rPr>
                <w:rFonts w:cs="Verdana"/>
                <w:b/>
                <w:color w:val="000000"/>
                <w:sz w:val="16"/>
                <w:szCs w:val="18"/>
              </w:rPr>
              <w:t>Voldoet aan lid 2h? Opdrachtwaarde &gt;€150.000,- excl. BTW, waarvan &gt;€60.000 toetsen</w:t>
            </w:r>
          </w:p>
        </w:tc>
        <w:tc>
          <w:tcPr>
            <w:tcW w:w="1843" w:type="dxa"/>
          </w:tcPr>
          <w:p w14:paraId="67F1B2AE" w14:textId="77777777" w:rsidR="00B807E0" w:rsidRPr="00EC3B28" w:rsidRDefault="00B807E0" w:rsidP="00B807E0">
            <w:pPr>
              <w:spacing w:line="260" w:lineRule="atLeast"/>
              <w:rPr>
                <w:rFonts w:cs="Verdana"/>
                <w:b/>
                <w:color w:val="000000"/>
                <w:sz w:val="16"/>
                <w:szCs w:val="18"/>
              </w:rPr>
            </w:pPr>
            <w:r w:rsidRPr="00EC3B28">
              <w:rPr>
                <w:rFonts w:cs="Verdana"/>
                <w:b/>
                <w:color w:val="000000"/>
                <w:sz w:val="16"/>
                <w:szCs w:val="18"/>
              </w:rPr>
              <w:t xml:space="preserve">Voldoet aan lid 2i? </w:t>
            </w:r>
          </w:p>
          <w:p w14:paraId="3E60BADE" w14:textId="12865C32" w:rsidR="00B807E0" w:rsidRPr="00EC3B28" w:rsidRDefault="00B807E0" w:rsidP="00B807E0">
            <w:pPr>
              <w:spacing w:line="260" w:lineRule="atLeast"/>
              <w:rPr>
                <w:rFonts w:cs="Verdana"/>
                <w:b/>
                <w:color w:val="000000"/>
                <w:sz w:val="16"/>
                <w:szCs w:val="18"/>
              </w:rPr>
            </w:pPr>
            <w:r w:rsidRPr="00EC3B28">
              <w:rPr>
                <w:rFonts w:cs="Verdana"/>
                <w:b/>
                <w:color w:val="000000"/>
                <w:sz w:val="16"/>
                <w:szCs w:val="18"/>
              </w:rPr>
              <w:t>(</w:t>
            </w:r>
            <w:r>
              <w:rPr>
                <w:rFonts w:cs="Verdana"/>
                <w:b/>
                <w:color w:val="000000"/>
                <w:sz w:val="16"/>
                <w:szCs w:val="18"/>
              </w:rPr>
              <w:t xml:space="preserve">loopt nog of </w:t>
            </w:r>
            <w:r w:rsidRPr="00EC3B28">
              <w:rPr>
                <w:rFonts w:cs="Verdana"/>
                <w:b/>
                <w:color w:val="000000"/>
                <w:sz w:val="16"/>
                <w:szCs w:val="18"/>
              </w:rPr>
              <w:t>niet ouder dan drie (3) jaar gerekend vanaf sluitingsdatum)</w:t>
            </w:r>
          </w:p>
        </w:tc>
      </w:tr>
      <w:tr w:rsidR="00B807E0" w:rsidRPr="00EC3B28" w14:paraId="32820510" w14:textId="77777777" w:rsidTr="00125793">
        <w:trPr>
          <w:hidden w:val="0"/>
        </w:trPr>
        <w:tc>
          <w:tcPr>
            <w:tcW w:w="2687" w:type="dxa"/>
            <w:shd w:val="clear" w:color="auto" w:fill="auto"/>
          </w:tcPr>
          <w:p w14:paraId="7A5C76D1" w14:textId="05394F68" w:rsidR="00B807E0" w:rsidRPr="00906065" w:rsidRDefault="00B807E0" w:rsidP="00020E0D">
            <w:pPr>
              <w:pStyle w:val="Broodtekst"/>
              <w:rPr>
                <w:rStyle w:val="Verborgentekst"/>
                <w:b w:val="0"/>
                <w:i w:val="0"/>
                <w:vanish w:val="0"/>
                <w:color w:val="000000"/>
                <w:szCs w:val="18"/>
              </w:rPr>
            </w:pPr>
            <w:r w:rsidRPr="0045024C">
              <w:rPr>
                <w:rStyle w:val="Verborgentekst"/>
                <w:b w:val="0"/>
                <w:i w:val="0"/>
                <w:vanish w:val="0"/>
                <w:color w:val="000000"/>
                <w:sz w:val="18"/>
                <w:szCs w:val="18"/>
              </w:rPr>
              <w:t>Referentieopdracht SCB1</w:t>
            </w:r>
          </w:p>
        </w:tc>
        <w:tc>
          <w:tcPr>
            <w:tcW w:w="1574" w:type="dxa"/>
          </w:tcPr>
          <w:p w14:paraId="0B75A872" w14:textId="347F9AAC" w:rsidR="00B807E0" w:rsidRDefault="00B807E0" w:rsidP="00B807E0">
            <w:pPr>
              <w:spacing w:line="260" w:lineRule="atLeast"/>
              <w:rPr>
                <w:rStyle w:val="Verborgentekst"/>
                <w:rFonts w:asciiTheme="majorHAnsi" w:hAnsiTheme="majorHAnsi"/>
                <w:b w:val="0"/>
                <w:i w:val="0"/>
                <w:vanish w:val="0"/>
                <w:color w:val="000000"/>
                <w:sz w:val="18"/>
                <w:szCs w:val="18"/>
              </w:rPr>
            </w:pPr>
            <w:r>
              <w:rPr>
                <w:rStyle w:val="Verborgentekst"/>
                <w:rFonts w:asciiTheme="majorHAnsi" w:hAnsiTheme="majorHAnsi"/>
                <w:b w:val="0"/>
                <w:i w:val="0"/>
                <w:vanish w:val="0"/>
                <w:color w:val="000000"/>
                <w:sz w:val="18"/>
                <w:szCs w:val="18"/>
              </w:rPr>
              <w:t>&lt;Ja/Nee&gt;</w:t>
            </w:r>
          </w:p>
        </w:tc>
        <w:tc>
          <w:tcPr>
            <w:tcW w:w="1967" w:type="dxa"/>
            <w:shd w:val="clear" w:color="auto" w:fill="auto"/>
          </w:tcPr>
          <w:p w14:paraId="484717C7" w14:textId="118608CA" w:rsidR="00B807E0" w:rsidRPr="00906065" w:rsidRDefault="00B807E0" w:rsidP="00020E0D">
            <w:pPr>
              <w:spacing w:line="260" w:lineRule="atLeast"/>
              <w:rPr>
                <w:rStyle w:val="Verborgentekst"/>
                <w:b w:val="0"/>
                <w:i w:val="0"/>
                <w:vanish w:val="0"/>
                <w:color w:val="000000"/>
                <w:szCs w:val="18"/>
              </w:rPr>
            </w:pPr>
            <w:r>
              <w:rPr>
                <w:rStyle w:val="Verborgentekst"/>
                <w:rFonts w:asciiTheme="majorHAnsi" w:hAnsiTheme="majorHAnsi"/>
                <w:b w:val="0"/>
                <w:i w:val="0"/>
                <w:vanish w:val="0"/>
                <w:color w:val="000000"/>
                <w:sz w:val="18"/>
                <w:szCs w:val="18"/>
              </w:rPr>
              <w:t>&lt;Ja/Nee&gt;</w:t>
            </w:r>
          </w:p>
        </w:tc>
        <w:tc>
          <w:tcPr>
            <w:tcW w:w="1843" w:type="dxa"/>
          </w:tcPr>
          <w:p w14:paraId="6A67FDD7" w14:textId="32F24A1A" w:rsidR="00B807E0" w:rsidRPr="00906065" w:rsidRDefault="00B807E0" w:rsidP="00020E0D">
            <w:pPr>
              <w:spacing w:line="260" w:lineRule="atLeast"/>
              <w:rPr>
                <w:rStyle w:val="Verborgentekst"/>
                <w:b w:val="0"/>
                <w:i w:val="0"/>
                <w:vanish w:val="0"/>
                <w:color w:val="000000"/>
                <w:szCs w:val="18"/>
              </w:rPr>
            </w:pPr>
            <w:r>
              <w:rPr>
                <w:rStyle w:val="Verborgentekst"/>
                <w:rFonts w:asciiTheme="majorHAnsi" w:hAnsiTheme="majorHAnsi"/>
                <w:b w:val="0"/>
                <w:i w:val="0"/>
                <w:vanish w:val="0"/>
                <w:color w:val="000000"/>
                <w:sz w:val="18"/>
                <w:szCs w:val="18"/>
              </w:rPr>
              <w:t>&lt;Ja/Nee&gt;</w:t>
            </w:r>
          </w:p>
        </w:tc>
      </w:tr>
    </w:tbl>
    <w:p w14:paraId="4108F621" w14:textId="77777777" w:rsidR="0096734F" w:rsidRPr="00EC3B28" w:rsidRDefault="0096734F" w:rsidP="0096734F">
      <w:pPr>
        <w:spacing w:line="260" w:lineRule="atLeast"/>
      </w:pPr>
    </w:p>
    <w:p w14:paraId="3B4FDE95" w14:textId="77777777" w:rsidR="00DC3ED5" w:rsidRDefault="00DC3ED5" w:rsidP="00DC3ED5">
      <w:pPr>
        <w:pStyle w:val="BijlageGenummerdParagraaf"/>
        <w:numPr>
          <w:ilvl w:val="0"/>
          <w:numId w:val="0"/>
        </w:numPr>
      </w:pPr>
      <w:bookmarkStart w:id="16" w:name="_Toc60931689"/>
    </w:p>
    <w:p w14:paraId="021ABF4B" w14:textId="77777777" w:rsidR="00E60C99" w:rsidRDefault="00E60C99" w:rsidP="00E60C99">
      <w:pPr>
        <w:rPr>
          <w:rFonts w:cs="Verdana"/>
          <w:color w:val="000000"/>
          <w:szCs w:val="18"/>
        </w:rPr>
      </w:pPr>
      <w:r w:rsidRPr="005C6860">
        <w:rPr>
          <w:rFonts w:cs="Verdana"/>
          <w:b/>
          <w:color w:val="000000"/>
          <w:szCs w:val="18"/>
        </w:rPr>
        <w:t>Ondertekening</w:t>
      </w:r>
      <w:r w:rsidR="00017E85">
        <w:rPr>
          <w:rFonts w:cs="Verdana"/>
          <w:color w:val="000000"/>
          <w:szCs w:val="18"/>
        </w:rPr>
        <w:t xml:space="preserve"> </w:t>
      </w:r>
    </w:p>
    <w:p w14:paraId="57294675"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6580E8C5" w14:textId="77777777" w:rsidR="00DC3ED5" w:rsidRDefault="00DC3ED5" w:rsidP="00DC3ED5">
      <w:pPr>
        <w:pStyle w:val="Broodtekst"/>
      </w:pPr>
      <w:r>
        <w:br w:type="page"/>
      </w:r>
    </w:p>
    <w:p w14:paraId="1D6EBE7C" w14:textId="77777777" w:rsidR="0096734F" w:rsidRDefault="003B73AB" w:rsidP="003B73AB">
      <w:pPr>
        <w:pStyle w:val="BijlageGenummerdParagraaf"/>
        <w:numPr>
          <w:ilvl w:val="0"/>
          <w:numId w:val="0"/>
        </w:numPr>
      </w:pPr>
      <w:r>
        <w:lastRenderedPageBreak/>
        <w:t xml:space="preserve">E.2 </w:t>
      </w:r>
      <w:r w:rsidR="0096734F">
        <w:t>Invulformat referentieopdrachten PB</w:t>
      </w:r>
      <w:bookmarkEnd w:id="16"/>
    </w:p>
    <w:p w14:paraId="3C8E6A9F" w14:textId="77777777" w:rsidR="0096734F" w:rsidRDefault="0096734F" w:rsidP="0096734F">
      <w:pPr>
        <w:spacing w:line="240" w:lineRule="exact"/>
        <w:rPr>
          <w:rFonts w:cs="RijksoverheidSansText-Regular"/>
          <w:color w:val="000000"/>
          <w:szCs w:val="18"/>
        </w:rPr>
      </w:pPr>
    </w:p>
    <w:p w14:paraId="3E9D2BDB"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w:t>
      </w:r>
      <w:r>
        <w:rPr>
          <w:rFonts w:cs="RijksoverheidSansText-Regular"/>
          <w:color w:val="000000"/>
          <w:szCs w:val="18"/>
        </w:rPr>
        <w:t>ordt ingevuld (1, 2, 3</w:t>
      </w:r>
      <w:r w:rsidRPr="00B23F1E">
        <w:rPr>
          <w:rFonts w:cs="RijksoverheidSansText-Regular"/>
          <w:color w:val="000000"/>
          <w:szCs w:val="18"/>
        </w:rPr>
        <w:t>). Dit nummer correspondeert met</w:t>
      </w:r>
      <w:r>
        <w:rPr>
          <w:rFonts w:cs="RijksoverheidSansText-Regular"/>
          <w:color w:val="000000"/>
          <w:szCs w:val="18"/>
        </w:rPr>
        <w:t xml:space="preserve"> het overzicht dat wordt ingevuld bij E1</w:t>
      </w:r>
      <w:r w:rsidRPr="00B23F1E">
        <w:rPr>
          <w:rFonts w:cs="RijksoverheidSansText-Regular"/>
          <w:color w:val="000000"/>
          <w:szCs w:val="18"/>
        </w:rPr>
        <w:t>. De ingevulde en genummerde referentieopdrachten worden bij de inschrijving gevoegd.</w:t>
      </w:r>
    </w:p>
    <w:p w14:paraId="2EA83F16" w14:textId="77777777" w:rsidR="0096734F" w:rsidRDefault="0096734F" w:rsidP="0096734F">
      <w:pPr>
        <w:spacing w:line="240" w:lineRule="exact"/>
        <w:ind w:left="360"/>
        <w:rPr>
          <w:rFonts w:cs="RijksoverheidSansText-Regular"/>
          <w:color w:val="000000"/>
          <w:szCs w:val="18"/>
        </w:rPr>
      </w:pPr>
    </w:p>
    <w:p w14:paraId="0788F042"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&lt;</w:t>
      </w:r>
      <w:r w:rsidRPr="00CB1CBD">
        <w:rPr>
          <w:rFonts w:cs="RijksoverheidSansText-Regular"/>
          <w:color w:val="FF0000"/>
          <w:szCs w:val="18"/>
        </w:rPr>
        <w:t>naam en adres invullen</w:t>
      </w:r>
      <w:r w:rsidRPr="00B23F1E">
        <w:rPr>
          <w:rFonts w:cs="RijksoverheidSansText-Regular"/>
          <w:color w:val="000000"/>
          <w:szCs w:val="18"/>
        </w:rPr>
        <w:t>&gt;</w:t>
      </w:r>
    </w:p>
    <w:p w14:paraId="2B75CF79" w14:textId="77777777" w:rsidR="0096734F" w:rsidRPr="00EC5580" w:rsidRDefault="0096734F" w:rsidP="0096734F">
      <w:pPr>
        <w:spacing w:line="260" w:lineRule="atLeast"/>
        <w:ind w:firstLine="709"/>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452"/>
        <w:gridCol w:w="1132"/>
        <w:gridCol w:w="453"/>
        <w:gridCol w:w="1132"/>
      </w:tblGrid>
      <w:tr w:rsidR="0096734F" w:rsidRPr="00EC5580" w14:paraId="68CE468F"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1A510F9" w14:textId="77777777" w:rsidR="0096734F" w:rsidRPr="00EC5580" w:rsidRDefault="0096734F" w:rsidP="00EC3B28">
            <w:pPr>
              <w:suppressAutoHyphens/>
              <w:jc w:val="center"/>
              <w:rPr>
                <w:rFonts w:cs="Verdana"/>
                <w:b/>
                <w:bCs/>
                <w:color w:val="000000"/>
                <w:szCs w:val="18"/>
              </w:rPr>
            </w:pPr>
            <w:r>
              <w:rPr>
                <w:rFonts w:cs="Verdana"/>
                <w:b/>
                <w:bCs/>
                <w:color w:val="000000"/>
                <w:szCs w:val="18"/>
              </w:rPr>
              <w:t>REFERENTIEOPDRACHT PB NR:&lt;</w:t>
            </w:r>
            <w:r w:rsidRPr="00CB1CBD">
              <w:rPr>
                <w:rFonts w:cs="Verdana"/>
                <w:b/>
                <w:bCs/>
                <w:color w:val="FF0000"/>
                <w:szCs w:val="18"/>
              </w:rPr>
              <w:t>1,2 of 3</w:t>
            </w:r>
            <w:r>
              <w:rPr>
                <w:rFonts w:cs="Verdana"/>
                <w:b/>
                <w:bCs/>
                <w:color w:val="000000"/>
                <w:szCs w:val="18"/>
              </w:rPr>
              <w:t>&gt;</w:t>
            </w:r>
          </w:p>
          <w:p w14:paraId="14890D42" w14:textId="77777777" w:rsidR="0096734F" w:rsidRPr="00EC5580" w:rsidRDefault="0096734F" w:rsidP="00EC3B28">
            <w:pPr>
              <w:jc w:val="center"/>
              <w:rPr>
                <w:rFonts w:cs="Verdana"/>
                <w:b/>
                <w:bCs/>
                <w:color w:val="000000"/>
                <w:szCs w:val="18"/>
              </w:rPr>
            </w:pPr>
          </w:p>
        </w:tc>
      </w:tr>
      <w:tr w:rsidR="0096734F" w:rsidRPr="00EC5580" w14:paraId="70B39CB1" w14:textId="77777777" w:rsidTr="00EC3B28">
        <w:tc>
          <w:tcPr>
            <w:tcW w:w="4448" w:type="dxa"/>
            <w:tcBorders>
              <w:top w:val="single" w:sz="4" w:space="0" w:color="auto"/>
              <w:left w:val="single" w:sz="4" w:space="0" w:color="auto"/>
              <w:bottom w:val="single" w:sz="4" w:space="0" w:color="auto"/>
              <w:right w:val="single" w:sz="4" w:space="0" w:color="auto"/>
            </w:tcBorders>
          </w:tcPr>
          <w:p w14:paraId="4C75D4E2" w14:textId="77777777" w:rsidR="0096734F" w:rsidRPr="00EC5580" w:rsidRDefault="0096734F" w:rsidP="00EC3B28">
            <w:pPr>
              <w:rPr>
                <w:rFonts w:cs="Verdana"/>
                <w:color w:val="000000"/>
                <w:szCs w:val="18"/>
              </w:rPr>
            </w:pPr>
            <w:r>
              <w:rPr>
                <w:rFonts w:cs="Verdana"/>
                <w:color w:val="000000"/>
                <w:szCs w:val="18"/>
              </w:rPr>
              <w:t>SROK PPB</w:t>
            </w:r>
          </w:p>
        </w:tc>
        <w:tc>
          <w:tcPr>
            <w:tcW w:w="3169" w:type="dxa"/>
            <w:gridSpan w:val="4"/>
            <w:tcBorders>
              <w:top w:val="single" w:sz="4" w:space="0" w:color="auto"/>
              <w:left w:val="single" w:sz="4" w:space="0" w:color="auto"/>
              <w:bottom w:val="single" w:sz="4" w:space="0" w:color="auto"/>
              <w:right w:val="single" w:sz="4" w:space="0" w:color="auto"/>
            </w:tcBorders>
          </w:tcPr>
          <w:p w14:paraId="5F74C262" w14:textId="77777777" w:rsidR="0096734F" w:rsidRDefault="0096734F" w:rsidP="00EC3B28">
            <w:pPr>
              <w:rPr>
                <w:rFonts w:cs="Verdana"/>
                <w:color w:val="000000"/>
                <w:szCs w:val="18"/>
              </w:rPr>
            </w:pPr>
            <w:r>
              <w:rPr>
                <w:rFonts w:cs="Verdana"/>
                <w:color w:val="000000"/>
                <w:szCs w:val="18"/>
              </w:rPr>
              <w:t>Perceel 1 PB en SCB</w:t>
            </w:r>
          </w:p>
          <w:p w14:paraId="1D52131A" w14:textId="77777777" w:rsidR="0096734F" w:rsidRPr="00EC5580" w:rsidRDefault="0096734F" w:rsidP="00EC3B28">
            <w:pPr>
              <w:rPr>
                <w:rFonts w:cs="Verdana"/>
                <w:color w:val="000000"/>
                <w:szCs w:val="18"/>
              </w:rPr>
            </w:pPr>
            <w:proofErr w:type="spellStart"/>
            <w:r>
              <w:rPr>
                <w:rFonts w:cs="Verdana"/>
                <w:color w:val="000000"/>
                <w:szCs w:val="18"/>
              </w:rPr>
              <w:t>Tbv</w:t>
            </w:r>
            <w:proofErr w:type="spellEnd"/>
            <w:r>
              <w:rPr>
                <w:rFonts w:cs="Verdana"/>
                <w:color w:val="000000"/>
                <w:szCs w:val="18"/>
              </w:rPr>
              <w:t xml:space="preserve"> geschiktheid PB</w:t>
            </w:r>
          </w:p>
        </w:tc>
      </w:tr>
      <w:tr w:rsidR="0096734F" w:rsidRPr="00EC5580" w14:paraId="37A128D0" w14:textId="77777777" w:rsidTr="00EC3B28">
        <w:tc>
          <w:tcPr>
            <w:tcW w:w="4448" w:type="dxa"/>
            <w:tcBorders>
              <w:top w:val="single" w:sz="4" w:space="0" w:color="auto"/>
              <w:left w:val="single" w:sz="4" w:space="0" w:color="auto"/>
              <w:bottom w:val="single" w:sz="4" w:space="0" w:color="auto"/>
              <w:right w:val="single" w:sz="4" w:space="0" w:color="auto"/>
            </w:tcBorders>
          </w:tcPr>
          <w:p w14:paraId="358F20BF" w14:textId="77777777" w:rsidR="0096734F" w:rsidRPr="00EC5580" w:rsidRDefault="0096734F" w:rsidP="00EC3B28">
            <w:pPr>
              <w:rPr>
                <w:rFonts w:cs="Verdana"/>
                <w:color w:val="000000"/>
                <w:szCs w:val="18"/>
              </w:rPr>
            </w:pPr>
            <w:r w:rsidRPr="00B23F1E">
              <w:rPr>
                <w:rFonts w:cs="Verdana"/>
                <w:color w:val="000000"/>
                <w:szCs w:val="18"/>
              </w:rPr>
              <w:t>Naam van de ondernemer die de refer</w:t>
            </w:r>
            <w:r>
              <w:rPr>
                <w:rFonts w:cs="Verdana"/>
                <w:color w:val="000000"/>
                <w:szCs w:val="18"/>
              </w:rPr>
              <w:t>entieopdracht heeft uitgevoerd</w:t>
            </w:r>
          </w:p>
        </w:tc>
        <w:tc>
          <w:tcPr>
            <w:tcW w:w="3169" w:type="dxa"/>
            <w:gridSpan w:val="4"/>
            <w:tcBorders>
              <w:top w:val="single" w:sz="4" w:space="0" w:color="auto"/>
              <w:left w:val="single" w:sz="4" w:space="0" w:color="auto"/>
              <w:bottom w:val="single" w:sz="4" w:space="0" w:color="auto"/>
              <w:right w:val="single" w:sz="4" w:space="0" w:color="auto"/>
            </w:tcBorders>
          </w:tcPr>
          <w:p w14:paraId="4EE80F56" w14:textId="77777777" w:rsidR="0096734F" w:rsidRPr="00EC5580" w:rsidRDefault="0096734F" w:rsidP="00EC3B28">
            <w:pPr>
              <w:rPr>
                <w:color w:val="000000"/>
              </w:rPr>
            </w:pPr>
            <w:r>
              <w:rPr>
                <w:color w:val="000000"/>
              </w:rPr>
              <w:t>…</w:t>
            </w:r>
          </w:p>
        </w:tc>
      </w:tr>
      <w:tr w:rsidR="0096734F" w:rsidRPr="00EC5580" w14:paraId="37483058" w14:textId="77777777" w:rsidTr="00EC3B28">
        <w:tc>
          <w:tcPr>
            <w:tcW w:w="4448" w:type="dxa"/>
            <w:tcBorders>
              <w:top w:val="single" w:sz="4" w:space="0" w:color="auto"/>
              <w:left w:val="single" w:sz="4" w:space="0" w:color="auto"/>
              <w:bottom w:val="single" w:sz="4" w:space="0" w:color="auto"/>
              <w:right w:val="single" w:sz="4" w:space="0" w:color="auto"/>
            </w:tcBorders>
          </w:tcPr>
          <w:p w14:paraId="3CA793D9"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9" w:type="dxa"/>
            <w:gridSpan w:val="4"/>
            <w:tcBorders>
              <w:top w:val="single" w:sz="4" w:space="0" w:color="auto"/>
              <w:left w:val="single" w:sz="4" w:space="0" w:color="auto"/>
              <w:bottom w:val="single" w:sz="4" w:space="0" w:color="auto"/>
              <w:right w:val="single" w:sz="4" w:space="0" w:color="auto"/>
            </w:tcBorders>
          </w:tcPr>
          <w:p w14:paraId="03DFAEF9" w14:textId="77777777" w:rsidR="0096734F" w:rsidRPr="00EC5580" w:rsidRDefault="0096734F" w:rsidP="00EC3B28">
            <w:pPr>
              <w:rPr>
                <w:rFonts w:cs="Verdana"/>
                <w:color w:val="000000"/>
                <w:szCs w:val="18"/>
              </w:rPr>
            </w:pPr>
            <w:r w:rsidRPr="00EC5580">
              <w:rPr>
                <w:color w:val="000000"/>
              </w:rPr>
              <w:t>…</w:t>
            </w:r>
          </w:p>
        </w:tc>
      </w:tr>
      <w:tr w:rsidR="0096734F" w:rsidRPr="00EC5580" w14:paraId="25ADFB51" w14:textId="77777777" w:rsidTr="00EC3B28">
        <w:tc>
          <w:tcPr>
            <w:tcW w:w="4448" w:type="dxa"/>
            <w:tcBorders>
              <w:top w:val="single" w:sz="4" w:space="0" w:color="auto"/>
              <w:left w:val="single" w:sz="4" w:space="0" w:color="auto"/>
              <w:bottom w:val="single" w:sz="4" w:space="0" w:color="auto"/>
              <w:right w:val="single" w:sz="4" w:space="0" w:color="auto"/>
            </w:tcBorders>
          </w:tcPr>
          <w:p w14:paraId="6773680C"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9" w:type="dxa"/>
            <w:gridSpan w:val="4"/>
            <w:tcBorders>
              <w:top w:val="single" w:sz="4" w:space="0" w:color="auto"/>
              <w:left w:val="single" w:sz="4" w:space="0" w:color="auto"/>
              <w:bottom w:val="single" w:sz="4" w:space="0" w:color="auto"/>
              <w:right w:val="single" w:sz="4" w:space="0" w:color="auto"/>
            </w:tcBorders>
          </w:tcPr>
          <w:p w14:paraId="516B8A85" w14:textId="77777777" w:rsidR="0096734F" w:rsidRPr="00EC5580" w:rsidRDefault="0096734F" w:rsidP="00EC3B28">
            <w:pPr>
              <w:rPr>
                <w:color w:val="000000"/>
              </w:rPr>
            </w:pPr>
            <w:r w:rsidRPr="00EC5580">
              <w:rPr>
                <w:color w:val="000000"/>
              </w:rPr>
              <w:t>…</w:t>
            </w:r>
          </w:p>
        </w:tc>
      </w:tr>
      <w:tr w:rsidR="0096734F" w:rsidRPr="00EC5580" w14:paraId="636738ED" w14:textId="77777777" w:rsidTr="00EC3B28">
        <w:tc>
          <w:tcPr>
            <w:tcW w:w="4448" w:type="dxa"/>
            <w:tcBorders>
              <w:top w:val="single" w:sz="4" w:space="0" w:color="auto"/>
              <w:left w:val="single" w:sz="4" w:space="0" w:color="auto"/>
              <w:bottom w:val="single" w:sz="4" w:space="0" w:color="auto"/>
              <w:right w:val="single" w:sz="4" w:space="0" w:color="auto"/>
            </w:tcBorders>
          </w:tcPr>
          <w:p w14:paraId="1E8F1497"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7215A73D"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43BDCCD1"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40C8BA48" w14:textId="77777777" w:rsidTr="00EC3B28">
        <w:tc>
          <w:tcPr>
            <w:tcW w:w="4448" w:type="dxa"/>
            <w:tcBorders>
              <w:top w:val="single" w:sz="4" w:space="0" w:color="auto"/>
              <w:left w:val="single" w:sz="4" w:space="0" w:color="auto"/>
              <w:bottom w:val="single" w:sz="4" w:space="0" w:color="auto"/>
              <w:right w:val="single" w:sz="4" w:space="0" w:color="auto"/>
            </w:tcBorders>
          </w:tcPr>
          <w:p w14:paraId="09FFD57C"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36ADB36A"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11FFABCF" w14:textId="77777777" w:rsidTr="00EC3B28">
        <w:tc>
          <w:tcPr>
            <w:tcW w:w="4448" w:type="dxa"/>
            <w:tcBorders>
              <w:top w:val="single" w:sz="4" w:space="0" w:color="auto"/>
              <w:left w:val="single" w:sz="4" w:space="0" w:color="auto"/>
              <w:bottom w:val="single" w:sz="4" w:space="0" w:color="auto"/>
              <w:right w:val="single" w:sz="4" w:space="0" w:color="auto"/>
            </w:tcBorders>
          </w:tcPr>
          <w:p w14:paraId="6F9F2EA6"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9" w:type="dxa"/>
            <w:gridSpan w:val="4"/>
            <w:tcBorders>
              <w:top w:val="single" w:sz="4" w:space="0" w:color="auto"/>
              <w:left w:val="single" w:sz="4" w:space="0" w:color="auto"/>
              <w:bottom w:val="single" w:sz="4" w:space="0" w:color="auto"/>
              <w:right w:val="single" w:sz="4" w:space="0" w:color="auto"/>
            </w:tcBorders>
          </w:tcPr>
          <w:p w14:paraId="48CD95FB" w14:textId="77777777" w:rsidR="0096734F" w:rsidRPr="00EC5580" w:rsidRDefault="0096734F" w:rsidP="00EC3B28">
            <w:pPr>
              <w:rPr>
                <w:rFonts w:cs="Verdana"/>
                <w:color w:val="000000"/>
                <w:szCs w:val="18"/>
              </w:rPr>
            </w:pPr>
            <w:r w:rsidRPr="00EC5580">
              <w:rPr>
                <w:color w:val="000000"/>
              </w:rPr>
              <w:t>…</w:t>
            </w:r>
          </w:p>
        </w:tc>
      </w:tr>
      <w:tr w:rsidR="0096734F" w:rsidRPr="00EC5580" w14:paraId="5A94993F" w14:textId="77777777" w:rsidTr="00EC3B28">
        <w:tc>
          <w:tcPr>
            <w:tcW w:w="4448" w:type="dxa"/>
            <w:tcBorders>
              <w:top w:val="single" w:sz="4" w:space="0" w:color="auto"/>
              <w:left w:val="single" w:sz="4" w:space="0" w:color="auto"/>
              <w:bottom w:val="single" w:sz="4" w:space="0" w:color="auto"/>
              <w:right w:val="single" w:sz="4" w:space="0" w:color="auto"/>
            </w:tcBorders>
          </w:tcPr>
          <w:p w14:paraId="186ECDB6"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9" w:type="dxa"/>
            <w:gridSpan w:val="4"/>
            <w:tcBorders>
              <w:top w:val="single" w:sz="4" w:space="0" w:color="auto"/>
              <w:left w:val="single" w:sz="4" w:space="0" w:color="auto"/>
              <w:bottom w:val="single" w:sz="4" w:space="0" w:color="auto"/>
              <w:right w:val="single" w:sz="4" w:space="0" w:color="auto"/>
            </w:tcBorders>
          </w:tcPr>
          <w:p w14:paraId="6DD68AB8" w14:textId="77777777" w:rsidR="0096734F" w:rsidRPr="00EC5580" w:rsidRDefault="0096734F" w:rsidP="00EC3B28">
            <w:pPr>
              <w:rPr>
                <w:rFonts w:cs="Verdana"/>
                <w:color w:val="000000"/>
                <w:szCs w:val="18"/>
              </w:rPr>
            </w:pPr>
            <w:r w:rsidRPr="00EC5580">
              <w:rPr>
                <w:color w:val="000000"/>
              </w:rPr>
              <w:t>…</w:t>
            </w:r>
          </w:p>
        </w:tc>
      </w:tr>
      <w:tr w:rsidR="0096734F" w:rsidRPr="00EC5580" w14:paraId="49D1E99C" w14:textId="77777777" w:rsidTr="00EC3B28">
        <w:tc>
          <w:tcPr>
            <w:tcW w:w="4448" w:type="dxa"/>
            <w:tcBorders>
              <w:top w:val="single" w:sz="4" w:space="0" w:color="auto"/>
              <w:left w:val="single" w:sz="4" w:space="0" w:color="auto"/>
              <w:bottom w:val="single" w:sz="4" w:space="0" w:color="auto"/>
              <w:right w:val="single" w:sz="4" w:space="0" w:color="auto"/>
            </w:tcBorders>
          </w:tcPr>
          <w:p w14:paraId="11C7EF04"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9" w:type="dxa"/>
            <w:gridSpan w:val="4"/>
            <w:tcBorders>
              <w:top w:val="single" w:sz="4" w:space="0" w:color="auto"/>
              <w:left w:val="single" w:sz="4" w:space="0" w:color="auto"/>
              <w:bottom w:val="single" w:sz="4" w:space="0" w:color="auto"/>
              <w:right w:val="single" w:sz="4" w:space="0" w:color="auto"/>
            </w:tcBorders>
          </w:tcPr>
          <w:p w14:paraId="3E2919DC" w14:textId="77777777" w:rsidR="0096734F" w:rsidRPr="00EC5580" w:rsidRDefault="0096734F" w:rsidP="00EC3B28">
            <w:pPr>
              <w:rPr>
                <w:rFonts w:cs="Verdana"/>
                <w:color w:val="000000"/>
                <w:szCs w:val="18"/>
              </w:rPr>
            </w:pPr>
            <w:r w:rsidRPr="00EC5580">
              <w:rPr>
                <w:color w:val="000000"/>
              </w:rPr>
              <w:t>…</w:t>
            </w:r>
          </w:p>
        </w:tc>
      </w:tr>
      <w:tr w:rsidR="0096734F" w:rsidRPr="00EC5580" w14:paraId="1BF16AD4"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14FBD39A"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74DDB9F9" w14:textId="77777777" w:rsidTr="00EC3B28">
        <w:tc>
          <w:tcPr>
            <w:tcW w:w="4448" w:type="dxa"/>
            <w:tcBorders>
              <w:top w:val="single" w:sz="4" w:space="0" w:color="auto"/>
              <w:left w:val="single" w:sz="4" w:space="0" w:color="auto"/>
              <w:bottom w:val="single" w:sz="4" w:space="0" w:color="auto"/>
              <w:right w:val="single" w:sz="4" w:space="0" w:color="auto"/>
            </w:tcBorders>
          </w:tcPr>
          <w:p w14:paraId="179BFD1E"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564A20EB"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6A596952" w14:textId="77777777" w:rsidTr="00EC3B28">
        <w:tc>
          <w:tcPr>
            <w:tcW w:w="4448" w:type="dxa"/>
            <w:tcBorders>
              <w:top w:val="single" w:sz="4" w:space="0" w:color="auto"/>
              <w:left w:val="single" w:sz="4" w:space="0" w:color="auto"/>
              <w:bottom w:val="single" w:sz="4" w:space="0" w:color="auto"/>
              <w:right w:val="single" w:sz="4" w:space="0" w:color="auto"/>
            </w:tcBorders>
          </w:tcPr>
          <w:p w14:paraId="79348728"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9" w:type="dxa"/>
            <w:gridSpan w:val="4"/>
            <w:tcBorders>
              <w:top w:val="single" w:sz="4" w:space="0" w:color="auto"/>
              <w:left w:val="single" w:sz="4" w:space="0" w:color="auto"/>
              <w:bottom w:val="single" w:sz="4" w:space="0" w:color="auto"/>
              <w:right w:val="single" w:sz="4" w:space="0" w:color="auto"/>
            </w:tcBorders>
          </w:tcPr>
          <w:p w14:paraId="6F31F38D"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07329A0F" w14:textId="77777777" w:rsidTr="00EC3B28">
        <w:tc>
          <w:tcPr>
            <w:tcW w:w="4448" w:type="dxa"/>
            <w:tcBorders>
              <w:top w:val="single" w:sz="4" w:space="0" w:color="auto"/>
              <w:left w:val="single" w:sz="4" w:space="0" w:color="auto"/>
              <w:bottom w:val="single" w:sz="4" w:space="0" w:color="auto"/>
              <w:right w:val="single" w:sz="4" w:space="0" w:color="auto"/>
            </w:tcBorders>
          </w:tcPr>
          <w:p w14:paraId="032A6DCC"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0DC2DA05"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5E82C1AD" w14:textId="77777777" w:rsidTr="00EC3B28">
        <w:trPr>
          <w:trHeight w:val="55"/>
        </w:trPr>
        <w:tc>
          <w:tcPr>
            <w:tcW w:w="4448" w:type="dxa"/>
            <w:vMerge w:val="restart"/>
            <w:tcBorders>
              <w:top w:val="single" w:sz="4" w:space="0" w:color="auto"/>
              <w:left w:val="single" w:sz="4" w:space="0" w:color="auto"/>
              <w:right w:val="single" w:sz="4" w:space="0" w:color="auto"/>
            </w:tcBorders>
          </w:tcPr>
          <w:p w14:paraId="3B4CEA52" w14:textId="77777777" w:rsidR="0096734F" w:rsidRPr="00DF62C9" w:rsidRDefault="0096734F" w:rsidP="00EC3B28">
            <w:pPr>
              <w:rPr>
                <w:rFonts w:cs="Verdana"/>
                <w:color w:val="000000"/>
                <w:szCs w:val="18"/>
              </w:rPr>
            </w:pPr>
            <w:r w:rsidRPr="00DF62C9">
              <w:rPr>
                <w:rFonts w:cs="Verdana"/>
                <w:color w:val="000000"/>
                <w:szCs w:val="18"/>
              </w:rPr>
              <w:t>Van toepassing op eis (aankruisen)</w:t>
            </w:r>
          </w:p>
        </w:tc>
        <w:tc>
          <w:tcPr>
            <w:tcW w:w="452" w:type="dxa"/>
            <w:tcBorders>
              <w:top w:val="single" w:sz="4" w:space="0" w:color="auto"/>
              <w:left w:val="single" w:sz="4" w:space="0" w:color="auto"/>
              <w:bottom w:val="single" w:sz="4" w:space="0" w:color="auto"/>
              <w:right w:val="single" w:sz="4" w:space="0" w:color="auto"/>
            </w:tcBorders>
          </w:tcPr>
          <w:p w14:paraId="10C62076" w14:textId="77777777" w:rsidR="0096734F" w:rsidRPr="00EC5580" w:rsidRDefault="0096734F" w:rsidP="00EC3B28">
            <w:pPr>
              <w:rPr>
                <w:rFonts w:cs="Verdana"/>
                <w:color w:val="000000"/>
                <w:sz w:val="16"/>
                <w:szCs w:val="16"/>
              </w:rPr>
            </w:pPr>
            <w:r>
              <w:rPr>
                <w:rFonts w:cs="Verdana"/>
                <w:color w:val="000000"/>
                <w:sz w:val="16"/>
                <w:szCs w:val="16"/>
              </w:rPr>
              <w:t>1a</w:t>
            </w:r>
          </w:p>
        </w:tc>
        <w:tc>
          <w:tcPr>
            <w:tcW w:w="1132" w:type="dxa"/>
            <w:tcBorders>
              <w:top w:val="single" w:sz="4" w:space="0" w:color="auto"/>
              <w:left w:val="single" w:sz="4" w:space="0" w:color="auto"/>
              <w:bottom w:val="single" w:sz="4" w:space="0" w:color="auto"/>
              <w:right w:val="single" w:sz="4" w:space="0" w:color="auto"/>
            </w:tcBorders>
          </w:tcPr>
          <w:p w14:paraId="1BD80C16" w14:textId="77777777" w:rsidR="0096734F" w:rsidRPr="00EC5580" w:rsidRDefault="0096734F" w:rsidP="00EC3B28">
            <w:pPr>
              <w:rPr>
                <w:rFonts w:cs="Verdana"/>
                <w:color w:val="000000"/>
                <w:sz w:val="16"/>
                <w:szCs w:val="16"/>
              </w:rPr>
            </w:pPr>
            <w:r>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4A546AD4" w14:textId="77777777" w:rsidR="0096734F" w:rsidRPr="00EC5580" w:rsidRDefault="0096734F" w:rsidP="00EC3B28">
            <w:pPr>
              <w:rPr>
                <w:rFonts w:cs="Verdana"/>
                <w:color w:val="000000"/>
                <w:sz w:val="16"/>
                <w:szCs w:val="16"/>
              </w:rPr>
            </w:pPr>
            <w:r>
              <w:rPr>
                <w:rFonts w:cs="Verdana"/>
                <w:color w:val="000000"/>
                <w:sz w:val="16"/>
                <w:szCs w:val="16"/>
              </w:rPr>
              <w:t>1e</w:t>
            </w:r>
          </w:p>
        </w:tc>
        <w:tc>
          <w:tcPr>
            <w:tcW w:w="1132" w:type="dxa"/>
            <w:tcBorders>
              <w:top w:val="single" w:sz="4" w:space="0" w:color="auto"/>
              <w:left w:val="single" w:sz="4" w:space="0" w:color="auto"/>
              <w:bottom w:val="single" w:sz="4" w:space="0" w:color="auto"/>
              <w:right w:val="single" w:sz="4" w:space="0" w:color="auto"/>
            </w:tcBorders>
          </w:tcPr>
          <w:p w14:paraId="239321C1"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1FA7F957" w14:textId="77777777" w:rsidTr="00EC3B28">
        <w:trPr>
          <w:trHeight w:val="54"/>
        </w:trPr>
        <w:tc>
          <w:tcPr>
            <w:tcW w:w="4448" w:type="dxa"/>
            <w:vMerge/>
            <w:tcBorders>
              <w:left w:val="single" w:sz="4" w:space="0" w:color="auto"/>
              <w:right w:val="single" w:sz="4" w:space="0" w:color="auto"/>
            </w:tcBorders>
          </w:tcPr>
          <w:p w14:paraId="594CFE83"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79CCBA4F" w14:textId="77777777" w:rsidR="0096734F" w:rsidRPr="00EC5580" w:rsidRDefault="0096734F" w:rsidP="00EC3B28">
            <w:pPr>
              <w:rPr>
                <w:rFonts w:cs="Verdana"/>
                <w:color w:val="000000"/>
                <w:sz w:val="16"/>
                <w:szCs w:val="16"/>
              </w:rPr>
            </w:pPr>
            <w:r>
              <w:rPr>
                <w:rFonts w:cs="Verdana"/>
                <w:color w:val="000000"/>
                <w:sz w:val="16"/>
                <w:szCs w:val="16"/>
              </w:rPr>
              <w:t>1b</w:t>
            </w:r>
          </w:p>
        </w:tc>
        <w:tc>
          <w:tcPr>
            <w:tcW w:w="1132" w:type="dxa"/>
            <w:tcBorders>
              <w:top w:val="single" w:sz="4" w:space="0" w:color="auto"/>
              <w:left w:val="single" w:sz="4" w:space="0" w:color="auto"/>
              <w:bottom w:val="single" w:sz="4" w:space="0" w:color="auto"/>
              <w:right w:val="single" w:sz="4" w:space="0" w:color="auto"/>
            </w:tcBorders>
          </w:tcPr>
          <w:p w14:paraId="3E1456EB"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2D5756B4" w14:textId="77777777" w:rsidR="0096734F" w:rsidRPr="00EC5580" w:rsidRDefault="0096734F" w:rsidP="00EC3B28">
            <w:pPr>
              <w:rPr>
                <w:rFonts w:cs="Verdana"/>
                <w:color w:val="000000"/>
                <w:sz w:val="16"/>
                <w:szCs w:val="16"/>
              </w:rPr>
            </w:pPr>
            <w:r>
              <w:rPr>
                <w:rFonts w:cs="Verdana"/>
                <w:color w:val="000000"/>
                <w:sz w:val="16"/>
                <w:szCs w:val="16"/>
              </w:rPr>
              <w:t>1f</w:t>
            </w:r>
          </w:p>
        </w:tc>
        <w:tc>
          <w:tcPr>
            <w:tcW w:w="1132" w:type="dxa"/>
            <w:tcBorders>
              <w:top w:val="single" w:sz="4" w:space="0" w:color="auto"/>
              <w:left w:val="single" w:sz="4" w:space="0" w:color="auto"/>
              <w:bottom w:val="single" w:sz="4" w:space="0" w:color="auto"/>
              <w:right w:val="single" w:sz="4" w:space="0" w:color="auto"/>
            </w:tcBorders>
          </w:tcPr>
          <w:p w14:paraId="0AA60F5C"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1165BCF4" w14:textId="77777777" w:rsidTr="00EC3B28">
        <w:trPr>
          <w:trHeight w:val="54"/>
        </w:trPr>
        <w:tc>
          <w:tcPr>
            <w:tcW w:w="4448" w:type="dxa"/>
            <w:vMerge/>
            <w:tcBorders>
              <w:left w:val="single" w:sz="4" w:space="0" w:color="auto"/>
              <w:right w:val="single" w:sz="4" w:space="0" w:color="auto"/>
            </w:tcBorders>
          </w:tcPr>
          <w:p w14:paraId="0A154BEF"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6E0ED4AE" w14:textId="77777777" w:rsidR="0096734F" w:rsidRPr="00EC5580" w:rsidRDefault="0096734F" w:rsidP="00EC3B28">
            <w:pPr>
              <w:rPr>
                <w:rFonts w:cs="Verdana"/>
                <w:color w:val="000000"/>
                <w:sz w:val="16"/>
                <w:szCs w:val="16"/>
              </w:rPr>
            </w:pPr>
            <w:r>
              <w:rPr>
                <w:rFonts w:cs="Verdana"/>
                <w:color w:val="000000"/>
                <w:sz w:val="16"/>
                <w:szCs w:val="16"/>
              </w:rPr>
              <w:t>1c</w:t>
            </w:r>
          </w:p>
        </w:tc>
        <w:tc>
          <w:tcPr>
            <w:tcW w:w="1132" w:type="dxa"/>
            <w:tcBorders>
              <w:top w:val="single" w:sz="4" w:space="0" w:color="auto"/>
              <w:left w:val="single" w:sz="4" w:space="0" w:color="auto"/>
              <w:bottom w:val="single" w:sz="4" w:space="0" w:color="auto"/>
              <w:right w:val="single" w:sz="4" w:space="0" w:color="auto"/>
            </w:tcBorders>
          </w:tcPr>
          <w:p w14:paraId="4A0214A4"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4CDEB41D" w14:textId="77777777" w:rsidR="0096734F" w:rsidRPr="00EC5580" w:rsidRDefault="0096734F" w:rsidP="00EC3B28">
            <w:pPr>
              <w:rPr>
                <w:rFonts w:cs="Verdana"/>
                <w:color w:val="000000"/>
                <w:sz w:val="16"/>
                <w:szCs w:val="16"/>
              </w:rPr>
            </w:pPr>
            <w:r>
              <w:rPr>
                <w:rFonts w:cs="Verdana"/>
                <w:color w:val="000000"/>
                <w:sz w:val="16"/>
                <w:szCs w:val="16"/>
              </w:rPr>
              <w:t>1g</w:t>
            </w:r>
          </w:p>
        </w:tc>
        <w:tc>
          <w:tcPr>
            <w:tcW w:w="1132" w:type="dxa"/>
            <w:tcBorders>
              <w:top w:val="single" w:sz="4" w:space="0" w:color="auto"/>
              <w:left w:val="single" w:sz="4" w:space="0" w:color="auto"/>
              <w:bottom w:val="single" w:sz="4" w:space="0" w:color="auto"/>
              <w:right w:val="single" w:sz="4" w:space="0" w:color="auto"/>
            </w:tcBorders>
          </w:tcPr>
          <w:p w14:paraId="16B0A2E4"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3C0E0871" w14:textId="77777777" w:rsidTr="00EC3B28">
        <w:trPr>
          <w:trHeight w:val="54"/>
        </w:trPr>
        <w:tc>
          <w:tcPr>
            <w:tcW w:w="4448" w:type="dxa"/>
            <w:vMerge/>
            <w:tcBorders>
              <w:left w:val="single" w:sz="4" w:space="0" w:color="auto"/>
              <w:bottom w:val="single" w:sz="4" w:space="0" w:color="auto"/>
              <w:right w:val="single" w:sz="4" w:space="0" w:color="auto"/>
            </w:tcBorders>
          </w:tcPr>
          <w:p w14:paraId="070E91F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55037D56" w14:textId="77777777" w:rsidR="0096734F" w:rsidRPr="00EC5580" w:rsidRDefault="0096734F" w:rsidP="00EC3B28">
            <w:pPr>
              <w:rPr>
                <w:rFonts w:cs="Verdana"/>
                <w:color w:val="000000"/>
                <w:sz w:val="16"/>
                <w:szCs w:val="16"/>
              </w:rPr>
            </w:pPr>
            <w:r>
              <w:rPr>
                <w:rFonts w:cs="Verdana"/>
                <w:color w:val="000000"/>
                <w:sz w:val="16"/>
                <w:szCs w:val="16"/>
              </w:rPr>
              <w:t>1d</w:t>
            </w:r>
          </w:p>
        </w:tc>
        <w:tc>
          <w:tcPr>
            <w:tcW w:w="1132" w:type="dxa"/>
            <w:tcBorders>
              <w:top w:val="single" w:sz="4" w:space="0" w:color="auto"/>
              <w:left w:val="single" w:sz="4" w:space="0" w:color="auto"/>
              <w:bottom w:val="single" w:sz="4" w:space="0" w:color="auto"/>
              <w:right w:val="single" w:sz="4" w:space="0" w:color="auto"/>
            </w:tcBorders>
          </w:tcPr>
          <w:p w14:paraId="01EC31B3"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3" w:type="dxa"/>
            <w:tcBorders>
              <w:top w:val="single" w:sz="4" w:space="0" w:color="auto"/>
              <w:left w:val="single" w:sz="4" w:space="0" w:color="auto"/>
              <w:bottom w:val="single" w:sz="4" w:space="0" w:color="auto"/>
              <w:right w:val="single" w:sz="4" w:space="0" w:color="auto"/>
            </w:tcBorders>
          </w:tcPr>
          <w:p w14:paraId="5D3B5141" w14:textId="77777777" w:rsidR="0096734F" w:rsidRPr="00EC5580" w:rsidRDefault="0096734F" w:rsidP="00EC3B28">
            <w:pPr>
              <w:rPr>
                <w:rFonts w:cs="Verdana"/>
                <w:color w:val="000000"/>
                <w:sz w:val="16"/>
                <w:szCs w:val="16"/>
              </w:rPr>
            </w:pPr>
            <w:r>
              <w:rPr>
                <w:rFonts w:cs="Verdana"/>
                <w:color w:val="000000"/>
                <w:sz w:val="16"/>
                <w:szCs w:val="16"/>
              </w:rPr>
              <w:t>1h</w:t>
            </w:r>
          </w:p>
        </w:tc>
        <w:tc>
          <w:tcPr>
            <w:tcW w:w="1132" w:type="dxa"/>
            <w:tcBorders>
              <w:top w:val="single" w:sz="4" w:space="0" w:color="auto"/>
              <w:left w:val="single" w:sz="4" w:space="0" w:color="auto"/>
              <w:bottom w:val="single" w:sz="4" w:space="0" w:color="auto"/>
              <w:right w:val="single" w:sz="4" w:space="0" w:color="auto"/>
            </w:tcBorders>
          </w:tcPr>
          <w:p w14:paraId="47A9116B"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6CBCEB4E" w14:textId="77777777" w:rsidTr="00EC3B28">
        <w:trPr>
          <w:trHeight w:val="54"/>
        </w:trPr>
        <w:tc>
          <w:tcPr>
            <w:tcW w:w="4448" w:type="dxa"/>
            <w:tcBorders>
              <w:left w:val="single" w:sz="4" w:space="0" w:color="auto"/>
              <w:bottom w:val="single" w:sz="4" w:space="0" w:color="auto"/>
              <w:right w:val="single" w:sz="4" w:space="0" w:color="auto"/>
            </w:tcBorders>
          </w:tcPr>
          <w:p w14:paraId="0166B756" w14:textId="77777777" w:rsidR="0096734F" w:rsidRPr="00DF62C9" w:rsidRDefault="0096734F" w:rsidP="00EC3B28">
            <w:pPr>
              <w:rPr>
                <w:rFonts w:cs="Verdana"/>
                <w:color w:val="000000"/>
                <w:szCs w:val="18"/>
              </w:rPr>
            </w:pPr>
            <w:r>
              <w:rPr>
                <w:rFonts w:cs="Verdana"/>
                <w:color w:val="000000"/>
                <w:szCs w:val="18"/>
              </w:rPr>
              <w:t>Inschrijver toont aan te voldoen aan eis 1i en 1j? (nee is niet mogelijk)</w:t>
            </w:r>
          </w:p>
        </w:tc>
        <w:tc>
          <w:tcPr>
            <w:tcW w:w="452" w:type="dxa"/>
            <w:tcBorders>
              <w:top w:val="single" w:sz="4" w:space="0" w:color="auto"/>
              <w:left w:val="single" w:sz="4" w:space="0" w:color="auto"/>
              <w:bottom w:val="single" w:sz="4" w:space="0" w:color="auto"/>
              <w:right w:val="single" w:sz="4" w:space="0" w:color="auto"/>
            </w:tcBorders>
          </w:tcPr>
          <w:p w14:paraId="5C942160" w14:textId="77777777" w:rsidR="0096734F" w:rsidRPr="00020E0D" w:rsidRDefault="0096734F" w:rsidP="00EC3B28">
            <w:pPr>
              <w:rPr>
                <w:rFonts w:cs="Verdana"/>
                <w:color w:val="000000"/>
                <w:szCs w:val="18"/>
              </w:rPr>
            </w:pPr>
            <w:r w:rsidRPr="00020E0D">
              <w:rPr>
                <w:rFonts w:cs="Verdana"/>
                <w:color w:val="000000"/>
                <w:szCs w:val="18"/>
              </w:rPr>
              <w:t>1i</w:t>
            </w:r>
          </w:p>
        </w:tc>
        <w:tc>
          <w:tcPr>
            <w:tcW w:w="1132" w:type="dxa"/>
            <w:tcBorders>
              <w:top w:val="single" w:sz="4" w:space="0" w:color="auto"/>
              <w:left w:val="single" w:sz="4" w:space="0" w:color="auto"/>
              <w:bottom w:val="single" w:sz="4" w:space="0" w:color="auto"/>
              <w:right w:val="single" w:sz="4" w:space="0" w:color="auto"/>
            </w:tcBorders>
          </w:tcPr>
          <w:p w14:paraId="39D1567D"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2EEFCCF5" w14:textId="77777777" w:rsidR="0096734F" w:rsidRPr="00020E0D" w:rsidRDefault="0096734F" w:rsidP="00EC3B28">
            <w:pPr>
              <w:rPr>
                <w:rFonts w:cs="Verdana"/>
                <w:color w:val="000000"/>
                <w:szCs w:val="18"/>
              </w:rPr>
            </w:pPr>
            <w:r w:rsidRPr="00020E0D">
              <w:rPr>
                <w:rFonts w:cs="Verdana"/>
                <w:color w:val="000000"/>
                <w:szCs w:val="18"/>
              </w:rPr>
              <w:t>1j</w:t>
            </w:r>
          </w:p>
        </w:tc>
        <w:tc>
          <w:tcPr>
            <w:tcW w:w="1132" w:type="dxa"/>
            <w:tcBorders>
              <w:top w:val="single" w:sz="4" w:space="0" w:color="auto"/>
              <w:left w:val="single" w:sz="4" w:space="0" w:color="auto"/>
              <w:bottom w:val="single" w:sz="4" w:space="0" w:color="auto"/>
              <w:right w:val="single" w:sz="4" w:space="0" w:color="auto"/>
            </w:tcBorders>
          </w:tcPr>
          <w:p w14:paraId="40969AC9"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4B57DAF4"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269C0AD2"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74A8841D"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0477931E" w14:textId="77777777" w:rsidR="0096734F" w:rsidRPr="00EC5580" w:rsidRDefault="0096734F" w:rsidP="00EC3B28">
            <w:pPr>
              <w:rPr>
                <w:rFonts w:cs="Verdana"/>
                <w:color w:val="000000"/>
                <w:szCs w:val="18"/>
              </w:rPr>
            </w:pPr>
            <w:r w:rsidRPr="00EC5580">
              <w:rPr>
                <w:rFonts w:cs="Verdana"/>
                <w:color w:val="000000"/>
                <w:szCs w:val="18"/>
              </w:rPr>
              <w:t>…</w:t>
            </w:r>
          </w:p>
          <w:p w14:paraId="7A539C85" w14:textId="77777777" w:rsidR="0096734F" w:rsidRPr="00EC5580" w:rsidRDefault="0096734F" w:rsidP="00EC3B28">
            <w:pPr>
              <w:rPr>
                <w:rFonts w:cs="Verdana"/>
                <w:color w:val="000000"/>
                <w:szCs w:val="18"/>
              </w:rPr>
            </w:pPr>
          </w:p>
        </w:tc>
      </w:tr>
    </w:tbl>
    <w:p w14:paraId="7FE138A7" w14:textId="77777777" w:rsidR="00E60C99" w:rsidRDefault="00E60C99" w:rsidP="00E60C99">
      <w:pPr>
        <w:pStyle w:val="BijlageGenummerdParagraaf"/>
        <w:numPr>
          <w:ilvl w:val="0"/>
          <w:numId w:val="0"/>
        </w:numPr>
      </w:pPr>
      <w:bookmarkStart w:id="17" w:name="_Toc60931690"/>
    </w:p>
    <w:p w14:paraId="7E476310"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3B05B85"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6FB3B6C9" w14:textId="77777777" w:rsidR="00E60C99" w:rsidRDefault="00E60C99" w:rsidP="00E60C99">
      <w:pPr>
        <w:pStyle w:val="Broodtekst"/>
      </w:pPr>
      <w:r>
        <w:br w:type="page"/>
      </w:r>
    </w:p>
    <w:p w14:paraId="5C782312" w14:textId="77777777" w:rsidR="0096734F" w:rsidRDefault="003B73AB" w:rsidP="003B73AB">
      <w:pPr>
        <w:pStyle w:val="BijlageGenummerdParagraaf"/>
        <w:numPr>
          <w:ilvl w:val="0"/>
          <w:numId w:val="0"/>
        </w:numPr>
      </w:pPr>
      <w:r>
        <w:lastRenderedPageBreak/>
        <w:t xml:space="preserve">E.3 </w:t>
      </w:r>
      <w:r w:rsidR="0096734F">
        <w:t xml:space="preserve">Invulformat referentieopdrachten SCB </w:t>
      </w:r>
      <w:bookmarkEnd w:id="17"/>
    </w:p>
    <w:p w14:paraId="07E652AB" w14:textId="77777777" w:rsidR="0096734F" w:rsidRPr="00B23F1E" w:rsidRDefault="0096734F" w:rsidP="0096734F">
      <w:pPr>
        <w:spacing w:line="240" w:lineRule="exact"/>
        <w:ind w:left="360"/>
        <w:rPr>
          <w:rFonts w:cs="RijksoverheidSansText-Regular"/>
          <w:color w:val="000000"/>
          <w:szCs w:val="18"/>
        </w:rPr>
      </w:pPr>
    </w:p>
    <w:p w14:paraId="29FE1788"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 xml:space="preserve">Inschrijver dient per referentieopdracht onderstaand invulformat zo volledig als mogelijk in te vullen. Het invulformat dient zo vaak als nodig herhaald en ingevuld te worden. </w:t>
      </w:r>
      <w:r>
        <w:rPr>
          <w:rFonts w:cs="RijksoverheidSansText-Regular"/>
          <w:color w:val="000000"/>
          <w:szCs w:val="18"/>
        </w:rPr>
        <w:t xml:space="preserve">De </w:t>
      </w:r>
      <w:r w:rsidRPr="00B23F1E">
        <w:rPr>
          <w:rFonts w:cs="RijksoverheidSansText-Regular"/>
          <w:color w:val="000000"/>
          <w:szCs w:val="18"/>
        </w:rPr>
        <w:t>referentieopdracht krijgt een eigen nummer die door inschrijver zelf w</w:t>
      </w:r>
      <w:r>
        <w:rPr>
          <w:rFonts w:cs="RijksoverheidSansText-Regular"/>
          <w:color w:val="000000"/>
          <w:szCs w:val="18"/>
        </w:rPr>
        <w:t>ordt ingevuld</w:t>
      </w:r>
      <w:r w:rsidRPr="00B23F1E">
        <w:rPr>
          <w:rFonts w:cs="RijksoverheidSansText-Regular"/>
          <w:color w:val="000000"/>
          <w:szCs w:val="18"/>
        </w:rPr>
        <w:t>. Dit nummer correspondeert met</w:t>
      </w:r>
      <w:r>
        <w:rPr>
          <w:rFonts w:cs="RijksoverheidSansText-Regular"/>
          <w:color w:val="000000"/>
          <w:szCs w:val="18"/>
        </w:rPr>
        <w:t xml:space="preserve"> het overzicht dat wordt ingevuld bij E1</w:t>
      </w:r>
      <w:r w:rsidRPr="00B23F1E">
        <w:rPr>
          <w:rFonts w:cs="RijksoverheidSansText-Regular"/>
          <w:color w:val="000000"/>
          <w:szCs w:val="18"/>
        </w:rPr>
        <w:t>. De ingevulde en genummerde referentieopdrachten worden bij de inschrijving gevoegd.</w:t>
      </w:r>
    </w:p>
    <w:p w14:paraId="13D972BB" w14:textId="77777777" w:rsidR="0096734F" w:rsidRDefault="0096734F" w:rsidP="0096734F">
      <w:pPr>
        <w:spacing w:line="240" w:lineRule="exact"/>
        <w:ind w:left="360"/>
        <w:rPr>
          <w:rFonts w:cs="RijksoverheidSansText-Regular"/>
          <w:color w:val="000000"/>
          <w:szCs w:val="18"/>
        </w:rPr>
      </w:pPr>
    </w:p>
    <w:p w14:paraId="18133DDD" w14:textId="77777777" w:rsidR="0096734F" w:rsidRDefault="0096734F" w:rsidP="0096734F">
      <w:pPr>
        <w:spacing w:line="240" w:lineRule="exact"/>
        <w:ind w:left="360"/>
        <w:rPr>
          <w:rFonts w:cs="RijksoverheidSansText-Regular"/>
          <w:color w:val="000000"/>
          <w:szCs w:val="18"/>
        </w:rPr>
      </w:pPr>
      <w:r w:rsidRPr="00B23F1E">
        <w:rPr>
          <w:rFonts w:cs="RijksoverheidSansText-Regular"/>
          <w:color w:val="000000"/>
          <w:szCs w:val="18"/>
        </w:rPr>
        <w:t>Inschrijver: &lt;</w:t>
      </w:r>
      <w:r w:rsidRPr="00284D15">
        <w:rPr>
          <w:rFonts w:cs="RijksoverheidSansText-Regular"/>
          <w:color w:val="FF0000"/>
          <w:szCs w:val="18"/>
        </w:rPr>
        <w:t>naam en adres invullen</w:t>
      </w:r>
      <w:r w:rsidRPr="00B23F1E">
        <w:rPr>
          <w:rFonts w:cs="RijksoverheidSansText-Regular"/>
          <w:color w:val="000000"/>
          <w:szCs w:val="18"/>
        </w:rPr>
        <w:t>&gt;</w:t>
      </w:r>
    </w:p>
    <w:p w14:paraId="3538F72A" w14:textId="77777777" w:rsidR="0096734F" w:rsidRPr="00EC5580" w:rsidRDefault="0096734F" w:rsidP="0096734F">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452"/>
        <w:gridCol w:w="1132"/>
        <w:gridCol w:w="453"/>
        <w:gridCol w:w="1132"/>
      </w:tblGrid>
      <w:tr w:rsidR="0096734F" w:rsidRPr="00EC5580" w14:paraId="189C6FAE"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56EE2B8" w14:textId="77777777" w:rsidR="0096734F" w:rsidRPr="00EC5580" w:rsidRDefault="0096734F" w:rsidP="00EC3B28">
            <w:pPr>
              <w:suppressAutoHyphens/>
              <w:jc w:val="center"/>
              <w:rPr>
                <w:rFonts w:cs="Verdana"/>
                <w:b/>
                <w:bCs/>
                <w:color w:val="000000"/>
                <w:szCs w:val="18"/>
              </w:rPr>
            </w:pPr>
            <w:r>
              <w:rPr>
                <w:rFonts w:cs="Verdana"/>
                <w:b/>
                <w:bCs/>
                <w:color w:val="000000"/>
                <w:szCs w:val="18"/>
              </w:rPr>
              <w:t>REFERENTIEOPDRACHT SCB1</w:t>
            </w:r>
          </w:p>
          <w:p w14:paraId="69FC8C3A" w14:textId="77777777" w:rsidR="0096734F" w:rsidRPr="00EC5580" w:rsidRDefault="0096734F" w:rsidP="00EC3B28">
            <w:pPr>
              <w:jc w:val="center"/>
              <w:rPr>
                <w:rFonts w:cs="Verdana"/>
                <w:b/>
                <w:bCs/>
                <w:color w:val="000000"/>
                <w:szCs w:val="18"/>
              </w:rPr>
            </w:pPr>
          </w:p>
        </w:tc>
      </w:tr>
      <w:tr w:rsidR="0096734F" w:rsidRPr="00EC5580" w14:paraId="568E8018" w14:textId="77777777" w:rsidTr="00EC3B28">
        <w:tc>
          <w:tcPr>
            <w:tcW w:w="4448" w:type="dxa"/>
            <w:tcBorders>
              <w:top w:val="single" w:sz="4" w:space="0" w:color="auto"/>
              <w:left w:val="single" w:sz="4" w:space="0" w:color="auto"/>
              <w:bottom w:val="single" w:sz="4" w:space="0" w:color="auto"/>
              <w:right w:val="single" w:sz="4" w:space="0" w:color="auto"/>
            </w:tcBorders>
          </w:tcPr>
          <w:p w14:paraId="44751B2F" w14:textId="77777777" w:rsidR="0096734F" w:rsidRPr="00EC5580" w:rsidRDefault="0096734F" w:rsidP="00EC3B28">
            <w:pPr>
              <w:rPr>
                <w:rFonts w:cs="Verdana"/>
                <w:color w:val="000000"/>
                <w:szCs w:val="18"/>
              </w:rPr>
            </w:pPr>
            <w:r>
              <w:rPr>
                <w:rFonts w:cs="Verdana"/>
                <w:color w:val="000000"/>
                <w:szCs w:val="18"/>
              </w:rPr>
              <w:t>SROK PPB</w:t>
            </w:r>
          </w:p>
        </w:tc>
        <w:tc>
          <w:tcPr>
            <w:tcW w:w="3169" w:type="dxa"/>
            <w:gridSpan w:val="4"/>
            <w:tcBorders>
              <w:top w:val="single" w:sz="4" w:space="0" w:color="auto"/>
              <w:left w:val="single" w:sz="4" w:space="0" w:color="auto"/>
              <w:bottom w:val="single" w:sz="4" w:space="0" w:color="auto"/>
              <w:right w:val="single" w:sz="4" w:space="0" w:color="auto"/>
            </w:tcBorders>
          </w:tcPr>
          <w:p w14:paraId="5BA0C405" w14:textId="77777777" w:rsidR="0096734F" w:rsidRDefault="0096734F" w:rsidP="00EC3B28">
            <w:pPr>
              <w:rPr>
                <w:rFonts w:cs="Verdana"/>
                <w:color w:val="000000"/>
                <w:szCs w:val="18"/>
              </w:rPr>
            </w:pPr>
            <w:r>
              <w:rPr>
                <w:rFonts w:cs="Verdana"/>
                <w:color w:val="000000"/>
                <w:szCs w:val="18"/>
              </w:rPr>
              <w:t>Perceel 1 PB en SCB</w:t>
            </w:r>
          </w:p>
          <w:p w14:paraId="418CEDE0" w14:textId="77777777" w:rsidR="0096734F" w:rsidRPr="00EC5580" w:rsidRDefault="0096734F" w:rsidP="00EC3B28">
            <w:pPr>
              <w:rPr>
                <w:rFonts w:cs="Verdana"/>
                <w:color w:val="000000"/>
                <w:szCs w:val="18"/>
              </w:rPr>
            </w:pPr>
            <w:proofErr w:type="spellStart"/>
            <w:r>
              <w:rPr>
                <w:rFonts w:cs="Verdana"/>
                <w:color w:val="000000"/>
                <w:szCs w:val="18"/>
              </w:rPr>
              <w:t>Tbv</w:t>
            </w:r>
            <w:proofErr w:type="spellEnd"/>
            <w:r>
              <w:rPr>
                <w:rFonts w:cs="Verdana"/>
                <w:color w:val="000000"/>
                <w:szCs w:val="18"/>
              </w:rPr>
              <w:t xml:space="preserve"> geschiktheid SCB</w:t>
            </w:r>
          </w:p>
        </w:tc>
      </w:tr>
      <w:tr w:rsidR="0096734F" w:rsidRPr="00EC5580" w14:paraId="36308D86" w14:textId="77777777" w:rsidTr="00EC3B28">
        <w:tc>
          <w:tcPr>
            <w:tcW w:w="4448" w:type="dxa"/>
            <w:tcBorders>
              <w:top w:val="single" w:sz="4" w:space="0" w:color="auto"/>
              <w:left w:val="single" w:sz="4" w:space="0" w:color="auto"/>
              <w:bottom w:val="single" w:sz="4" w:space="0" w:color="auto"/>
              <w:right w:val="single" w:sz="4" w:space="0" w:color="auto"/>
            </w:tcBorders>
          </w:tcPr>
          <w:p w14:paraId="33D4EAC4" w14:textId="77777777" w:rsidR="0096734F" w:rsidRPr="00EC5580" w:rsidRDefault="0096734F" w:rsidP="00EC3B28">
            <w:pPr>
              <w:rPr>
                <w:rFonts w:cs="Verdana"/>
                <w:color w:val="000000"/>
                <w:szCs w:val="18"/>
              </w:rPr>
            </w:pPr>
            <w:r w:rsidRPr="00EC5580">
              <w:rPr>
                <w:rFonts w:cs="Verdana"/>
                <w:color w:val="000000"/>
                <w:szCs w:val="18"/>
              </w:rPr>
              <w:t>Naam van de ondernemer die de referentieopdracht heeft uitgevoerd</w:t>
            </w:r>
          </w:p>
        </w:tc>
        <w:tc>
          <w:tcPr>
            <w:tcW w:w="3169" w:type="dxa"/>
            <w:gridSpan w:val="4"/>
            <w:tcBorders>
              <w:top w:val="single" w:sz="4" w:space="0" w:color="auto"/>
              <w:left w:val="single" w:sz="4" w:space="0" w:color="auto"/>
              <w:bottom w:val="single" w:sz="4" w:space="0" w:color="auto"/>
              <w:right w:val="single" w:sz="4" w:space="0" w:color="auto"/>
            </w:tcBorders>
          </w:tcPr>
          <w:p w14:paraId="0A3F3713" w14:textId="77777777" w:rsidR="0096734F" w:rsidRPr="00EC5580" w:rsidRDefault="0096734F" w:rsidP="00EC3B28">
            <w:pPr>
              <w:rPr>
                <w:rFonts w:cs="Verdana"/>
                <w:color w:val="000000"/>
                <w:szCs w:val="18"/>
              </w:rPr>
            </w:pPr>
            <w:r w:rsidRPr="00EC5580">
              <w:rPr>
                <w:color w:val="000000"/>
              </w:rPr>
              <w:t>…</w:t>
            </w:r>
          </w:p>
        </w:tc>
      </w:tr>
      <w:tr w:rsidR="0096734F" w:rsidRPr="00EC5580" w14:paraId="7E485931" w14:textId="77777777" w:rsidTr="00EC3B28">
        <w:tc>
          <w:tcPr>
            <w:tcW w:w="4448" w:type="dxa"/>
            <w:tcBorders>
              <w:top w:val="single" w:sz="4" w:space="0" w:color="auto"/>
              <w:left w:val="single" w:sz="4" w:space="0" w:color="auto"/>
              <w:bottom w:val="single" w:sz="4" w:space="0" w:color="auto"/>
              <w:right w:val="single" w:sz="4" w:space="0" w:color="auto"/>
            </w:tcBorders>
          </w:tcPr>
          <w:p w14:paraId="7FB21B4D"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9" w:type="dxa"/>
            <w:gridSpan w:val="4"/>
            <w:tcBorders>
              <w:top w:val="single" w:sz="4" w:space="0" w:color="auto"/>
              <w:left w:val="single" w:sz="4" w:space="0" w:color="auto"/>
              <w:bottom w:val="single" w:sz="4" w:space="0" w:color="auto"/>
              <w:right w:val="single" w:sz="4" w:space="0" w:color="auto"/>
            </w:tcBorders>
          </w:tcPr>
          <w:p w14:paraId="6ECE6011" w14:textId="77777777" w:rsidR="0096734F" w:rsidRPr="00EC5580" w:rsidRDefault="0096734F" w:rsidP="00EC3B28">
            <w:pPr>
              <w:rPr>
                <w:color w:val="000000"/>
              </w:rPr>
            </w:pPr>
            <w:r w:rsidRPr="00EC5580">
              <w:rPr>
                <w:color w:val="000000"/>
              </w:rPr>
              <w:t>…</w:t>
            </w:r>
          </w:p>
        </w:tc>
      </w:tr>
      <w:tr w:rsidR="0096734F" w:rsidRPr="00EC5580" w14:paraId="642F3759" w14:textId="77777777" w:rsidTr="00EC3B28">
        <w:tc>
          <w:tcPr>
            <w:tcW w:w="4448" w:type="dxa"/>
            <w:tcBorders>
              <w:top w:val="single" w:sz="4" w:space="0" w:color="auto"/>
              <w:left w:val="single" w:sz="4" w:space="0" w:color="auto"/>
              <w:bottom w:val="single" w:sz="4" w:space="0" w:color="auto"/>
              <w:right w:val="single" w:sz="4" w:space="0" w:color="auto"/>
            </w:tcBorders>
          </w:tcPr>
          <w:p w14:paraId="3892B818"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9" w:type="dxa"/>
            <w:gridSpan w:val="4"/>
            <w:tcBorders>
              <w:top w:val="single" w:sz="4" w:space="0" w:color="auto"/>
              <w:left w:val="single" w:sz="4" w:space="0" w:color="auto"/>
              <w:bottom w:val="single" w:sz="4" w:space="0" w:color="auto"/>
              <w:right w:val="single" w:sz="4" w:space="0" w:color="auto"/>
            </w:tcBorders>
          </w:tcPr>
          <w:p w14:paraId="6FAD3DF8" w14:textId="77777777" w:rsidR="0096734F" w:rsidRPr="00EC5580" w:rsidRDefault="0096734F" w:rsidP="00EC3B28">
            <w:pPr>
              <w:rPr>
                <w:color w:val="000000"/>
              </w:rPr>
            </w:pPr>
            <w:r w:rsidRPr="00EC5580">
              <w:rPr>
                <w:color w:val="000000"/>
              </w:rPr>
              <w:t>…</w:t>
            </w:r>
          </w:p>
        </w:tc>
      </w:tr>
      <w:tr w:rsidR="0096734F" w:rsidRPr="00EC5580" w14:paraId="0339CE86" w14:textId="77777777" w:rsidTr="00EC3B28">
        <w:tc>
          <w:tcPr>
            <w:tcW w:w="4448" w:type="dxa"/>
            <w:tcBorders>
              <w:top w:val="single" w:sz="4" w:space="0" w:color="auto"/>
              <w:left w:val="single" w:sz="4" w:space="0" w:color="auto"/>
              <w:bottom w:val="single" w:sz="4" w:space="0" w:color="auto"/>
              <w:right w:val="single" w:sz="4" w:space="0" w:color="auto"/>
            </w:tcBorders>
          </w:tcPr>
          <w:p w14:paraId="026B2CAC"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649D8611"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0A2D343D"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0B5D47E3" w14:textId="77777777" w:rsidTr="00EC3B28">
        <w:tc>
          <w:tcPr>
            <w:tcW w:w="4448" w:type="dxa"/>
            <w:tcBorders>
              <w:top w:val="single" w:sz="4" w:space="0" w:color="auto"/>
              <w:left w:val="single" w:sz="4" w:space="0" w:color="auto"/>
              <w:bottom w:val="single" w:sz="4" w:space="0" w:color="auto"/>
              <w:right w:val="single" w:sz="4" w:space="0" w:color="auto"/>
            </w:tcBorders>
          </w:tcPr>
          <w:p w14:paraId="5BB48D4C"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9" w:type="dxa"/>
            <w:gridSpan w:val="4"/>
            <w:tcBorders>
              <w:top w:val="single" w:sz="4" w:space="0" w:color="auto"/>
              <w:left w:val="single" w:sz="4" w:space="0" w:color="auto"/>
              <w:bottom w:val="single" w:sz="4" w:space="0" w:color="auto"/>
              <w:right w:val="single" w:sz="4" w:space="0" w:color="auto"/>
            </w:tcBorders>
          </w:tcPr>
          <w:p w14:paraId="389D734E"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618B2056" w14:textId="77777777" w:rsidTr="00EC3B28">
        <w:tc>
          <w:tcPr>
            <w:tcW w:w="4448" w:type="dxa"/>
            <w:tcBorders>
              <w:top w:val="single" w:sz="4" w:space="0" w:color="auto"/>
              <w:left w:val="single" w:sz="4" w:space="0" w:color="auto"/>
              <w:bottom w:val="single" w:sz="4" w:space="0" w:color="auto"/>
              <w:right w:val="single" w:sz="4" w:space="0" w:color="auto"/>
            </w:tcBorders>
          </w:tcPr>
          <w:p w14:paraId="149B8D0F"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9" w:type="dxa"/>
            <w:gridSpan w:val="4"/>
            <w:tcBorders>
              <w:top w:val="single" w:sz="4" w:space="0" w:color="auto"/>
              <w:left w:val="single" w:sz="4" w:space="0" w:color="auto"/>
              <w:bottom w:val="single" w:sz="4" w:space="0" w:color="auto"/>
              <w:right w:val="single" w:sz="4" w:space="0" w:color="auto"/>
            </w:tcBorders>
          </w:tcPr>
          <w:p w14:paraId="2E7F37C4" w14:textId="77777777" w:rsidR="0096734F" w:rsidRPr="00EC5580" w:rsidRDefault="0096734F" w:rsidP="00EC3B28">
            <w:pPr>
              <w:rPr>
                <w:rFonts w:cs="Verdana"/>
                <w:color w:val="000000"/>
                <w:szCs w:val="18"/>
              </w:rPr>
            </w:pPr>
            <w:r w:rsidRPr="00EC5580">
              <w:rPr>
                <w:color w:val="000000"/>
              </w:rPr>
              <w:t>…</w:t>
            </w:r>
          </w:p>
        </w:tc>
      </w:tr>
      <w:tr w:rsidR="0096734F" w:rsidRPr="00EC5580" w14:paraId="0438727E" w14:textId="77777777" w:rsidTr="00EC3B28">
        <w:tc>
          <w:tcPr>
            <w:tcW w:w="4448" w:type="dxa"/>
            <w:tcBorders>
              <w:top w:val="single" w:sz="4" w:space="0" w:color="auto"/>
              <w:left w:val="single" w:sz="4" w:space="0" w:color="auto"/>
              <w:bottom w:val="single" w:sz="4" w:space="0" w:color="auto"/>
              <w:right w:val="single" w:sz="4" w:space="0" w:color="auto"/>
            </w:tcBorders>
          </w:tcPr>
          <w:p w14:paraId="31645DAF"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9" w:type="dxa"/>
            <w:gridSpan w:val="4"/>
            <w:tcBorders>
              <w:top w:val="single" w:sz="4" w:space="0" w:color="auto"/>
              <w:left w:val="single" w:sz="4" w:space="0" w:color="auto"/>
              <w:bottom w:val="single" w:sz="4" w:space="0" w:color="auto"/>
              <w:right w:val="single" w:sz="4" w:space="0" w:color="auto"/>
            </w:tcBorders>
          </w:tcPr>
          <w:p w14:paraId="726ABF43" w14:textId="77777777" w:rsidR="0096734F" w:rsidRPr="00EC5580" w:rsidRDefault="0096734F" w:rsidP="00EC3B28">
            <w:pPr>
              <w:rPr>
                <w:rFonts w:cs="Verdana"/>
                <w:color w:val="000000"/>
                <w:szCs w:val="18"/>
              </w:rPr>
            </w:pPr>
            <w:r w:rsidRPr="00EC5580">
              <w:rPr>
                <w:color w:val="000000"/>
              </w:rPr>
              <w:t>…</w:t>
            </w:r>
          </w:p>
        </w:tc>
      </w:tr>
      <w:tr w:rsidR="0096734F" w:rsidRPr="00EC5580" w14:paraId="16600E97" w14:textId="77777777" w:rsidTr="00EC3B28">
        <w:tc>
          <w:tcPr>
            <w:tcW w:w="4448" w:type="dxa"/>
            <w:tcBorders>
              <w:top w:val="single" w:sz="4" w:space="0" w:color="auto"/>
              <w:left w:val="single" w:sz="4" w:space="0" w:color="auto"/>
              <w:bottom w:val="single" w:sz="4" w:space="0" w:color="auto"/>
              <w:right w:val="single" w:sz="4" w:space="0" w:color="auto"/>
            </w:tcBorders>
          </w:tcPr>
          <w:p w14:paraId="048CF6B6"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9" w:type="dxa"/>
            <w:gridSpan w:val="4"/>
            <w:tcBorders>
              <w:top w:val="single" w:sz="4" w:space="0" w:color="auto"/>
              <w:left w:val="single" w:sz="4" w:space="0" w:color="auto"/>
              <w:bottom w:val="single" w:sz="4" w:space="0" w:color="auto"/>
              <w:right w:val="single" w:sz="4" w:space="0" w:color="auto"/>
            </w:tcBorders>
          </w:tcPr>
          <w:p w14:paraId="2EE15AAB" w14:textId="77777777" w:rsidR="0096734F" w:rsidRPr="00EC5580" w:rsidRDefault="0096734F" w:rsidP="00EC3B28">
            <w:pPr>
              <w:rPr>
                <w:rFonts w:cs="Verdana"/>
                <w:color w:val="000000"/>
                <w:szCs w:val="18"/>
              </w:rPr>
            </w:pPr>
            <w:r w:rsidRPr="00EC5580">
              <w:rPr>
                <w:color w:val="000000"/>
              </w:rPr>
              <w:t>…</w:t>
            </w:r>
          </w:p>
        </w:tc>
      </w:tr>
      <w:tr w:rsidR="0096734F" w:rsidRPr="00EC5580" w14:paraId="268389E2"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7E1C80BB"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1D914651" w14:textId="77777777" w:rsidTr="00EC3B28">
        <w:tc>
          <w:tcPr>
            <w:tcW w:w="4448" w:type="dxa"/>
            <w:tcBorders>
              <w:top w:val="single" w:sz="4" w:space="0" w:color="auto"/>
              <w:left w:val="single" w:sz="4" w:space="0" w:color="auto"/>
              <w:bottom w:val="single" w:sz="4" w:space="0" w:color="auto"/>
              <w:right w:val="single" w:sz="4" w:space="0" w:color="auto"/>
            </w:tcBorders>
          </w:tcPr>
          <w:p w14:paraId="1F4D77FF"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7A0143C1"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2090C630" w14:textId="77777777" w:rsidTr="00EC3B28">
        <w:tc>
          <w:tcPr>
            <w:tcW w:w="4448" w:type="dxa"/>
            <w:tcBorders>
              <w:top w:val="single" w:sz="4" w:space="0" w:color="auto"/>
              <w:left w:val="single" w:sz="4" w:space="0" w:color="auto"/>
              <w:bottom w:val="single" w:sz="4" w:space="0" w:color="auto"/>
              <w:right w:val="single" w:sz="4" w:space="0" w:color="auto"/>
            </w:tcBorders>
          </w:tcPr>
          <w:p w14:paraId="694346FF"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9" w:type="dxa"/>
            <w:gridSpan w:val="4"/>
            <w:tcBorders>
              <w:top w:val="single" w:sz="4" w:space="0" w:color="auto"/>
              <w:left w:val="single" w:sz="4" w:space="0" w:color="auto"/>
              <w:bottom w:val="single" w:sz="4" w:space="0" w:color="auto"/>
              <w:right w:val="single" w:sz="4" w:space="0" w:color="auto"/>
            </w:tcBorders>
          </w:tcPr>
          <w:p w14:paraId="55079FF8"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1E6DB451" w14:textId="77777777" w:rsidTr="00EC3B28">
        <w:tc>
          <w:tcPr>
            <w:tcW w:w="4448" w:type="dxa"/>
            <w:tcBorders>
              <w:top w:val="single" w:sz="4" w:space="0" w:color="auto"/>
              <w:left w:val="single" w:sz="4" w:space="0" w:color="auto"/>
              <w:bottom w:val="single" w:sz="4" w:space="0" w:color="auto"/>
              <w:right w:val="single" w:sz="4" w:space="0" w:color="auto"/>
            </w:tcBorders>
          </w:tcPr>
          <w:p w14:paraId="6D0FD1C9"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9" w:type="dxa"/>
            <w:gridSpan w:val="4"/>
            <w:tcBorders>
              <w:top w:val="single" w:sz="4" w:space="0" w:color="auto"/>
              <w:left w:val="single" w:sz="4" w:space="0" w:color="auto"/>
              <w:bottom w:val="single" w:sz="4" w:space="0" w:color="auto"/>
              <w:right w:val="single" w:sz="4" w:space="0" w:color="auto"/>
            </w:tcBorders>
          </w:tcPr>
          <w:p w14:paraId="12F00E9F"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193D72FB" w14:textId="77777777" w:rsidTr="00EC3B28">
        <w:trPr>
          <w:trHeight w:val="55"/>
        </w:trPr>
        <w:tc>
          <w:tcPr>
            <w:tcW w:w="4448" w:type="dxa"/>
            <w:vMerge w:val="restart"/>
            <w:tcBorders>
              <w:top w:val="single" w:sz="4" w:space="0" w:color="auto"/>
              <w:left w:val="single" w:sz="4" w:space="0" w:color="auto"/>
              <w:right w:val="single" w:sz="4" w:space="0" w:color="auto"/>
            </w:tcBorders>
          </w:tcPr>
          <w:p w14:paraId="71AB56FF" w14:textId="77777777" w:rsidR="0096734F" w:rsidRPr="00DF62C9" w:rsidRDefault="0096734F" w:rsidP="00EC3B28">
            <w:pPr>
              <w:rPr>
                <w:rFonts w:cs="Verdana"/>
                <w:color w:val="000000"/>
                <w:szCs w:val="18"/>
              </w:rPr>
            </w:pPr>
            <w:r>
              <w:rPr>
                <w:rFonts w:cs="Verdana"/>
                <w:color w:val="000000"/>
                <w:szCs w:val="18"/>
              </w:rPr>
              <w:t>Inschrijver toont aan te voldoen aan eis 2a t/m 2i? (nee is niet mogelijk)</w:t>
            </w:r>
          </w:p>
        </w:tc>
        <w:tc>
          <w:tcPr>
            <w:tcW w:w="452" w:type="dxa"/>
            <w:tcBorders>
              <w:top w:val="single" w:sz="4" w:space="0" w:color="auto"/>
              <w:left w:val="single" w:sz="4" w:space="0" w:color="auto"/>
              <w:bottom w:val="single" w:sz="4" w:space="0" w:color="auto"/>
              <w:right w:val="single" w:sz="4" w:space="0" w:color="auto"/>
            </w:tcBorders>
          </w:tcPr>
          <w:p w14:paraId="55357117" w14:textId="77777777" w:rsidR="0096734F" w:rsidRPr="00020E0D" w:rsidRDefault="0096734F" w:rsidP="00EC3B28">
            <w:pPr>
              <w:rPr>
                <w:rFonts w:cs="Verdana"/>
                <w:color w:val="000000"/>
                <w:szCs w:val="18"/>
              </w:rPr>
            </w:pPr>
            <w:r w:rsidRPr="00020E0D">
              <w:rPr>
                <w:rFonts w:cs="Verdana"/>
                <w:color w:val="000000"/>
                <w:szCs w:val="18"/>
              </w:rPr>
              <w:t>2a</w:t>
            </w:r>
          </w:p>
        </w:tc>
        <w:tc>
          <w:tcPr>
            <w:tcW w:w="1132" w:type="dxa"/>
            <w:tcBorders>
              <w:top w:val="single" w:sz="4" w:space="0" w:color="auto"/>
              <w:left w:val="single" w:sz="4" w:space="0" w:color="auto"/>
              <w:bottom w:val="single" w:sz="4" w:space="0" w:color="auto"/>
              <w:right w:val="single" w:sz="4" w:space="0" w:color="auto"/>
            </w:tcBorders>
          </w:tcPr>
          <w:p w14:paraId="7E407451"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09BB3606" w14:textId="77777777" w:rsidR="0096734F" w:rsidRPr="00020E0D" w:rsidRDefault="0096734F" w:rsidP="00EC3B28">
            <w:pPr>
              <w:rPr>
                <w:rFonts w:cs="Verdana"/>
                <w:color w:val="000000"/>
                <w:szCs w:val="18"/>
              </w:rPr>
            </w:pPr>
            <w:r w:rsidRPr="00020E0D">
              <w:rPr>
                <w:rFonts w:cs="Verdana"/>
                <w:color w:val="000000"/>
                <w:szCs w:val="18"/>
              </w:rPr>
              <w:t>2f</w:t>
            </w:r>
          </w:p>
        </w:tc>
        <w:tc>
          <w:tcPr>
            <w:tcW w:w="1132" w:type="dxa"/>
            <w:tcBorders>
              <w:top w:val="single" w:sz="4" w:space="0" w:color="auto"/>
              <w:left w:val="single" w:sz="4" w:space="0" w:color="auto"/>
              <w:bottom w:val="single" w:sz="4" w:space="0" w:color="auto"/>
              <w:right w:val="single" w:sz="4" w:space="0" w:color="auto"/>
            </w:tcBorders>
          </w:tcPr>
          <w:p w14:paraId="6E143B8D"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2AC13C01" w14:textId="77777777" w:rsidTr="00EC3B28">
        <w:trPr>
          <w:trHeight w:val="54"/>
        </w:trPr>
        <w:tc>
          <w:tcPr>
            <w:tcW w:w="4448" w:type="dxa"/>
            <w:vMerge/>
            <w:tcBorders>
              <w:left w:val="single" w:sz="4" w:space="0" w:color="auto"/>
              <w:right w:val="single" w:sz="4" w:space="0" w:color="auto"/>
            </w:tcBorders>
          </w:tcPr>
          <w:p w14:paraId="6570CA3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30B9C2B" w14:textId="77777777" w:rsidR="0096734F" w:rsidRPr="00020E0D" w:rsidRDefault="0096734F" w:rsidP="00EC3B28">
            <w:pPr>
              <w:rPr>
                <w:rFonts w:cs="Verdana"/>
                <w:color w:val="000000"/>
                <w:szCs w:val="18"/>
              </w:rPr>
            </w:pPr>
            <w:r w:rsidRPr="00020E0D">
              <w:rPr>
                <w:rFonts w:cs="Verdana"/>
                <w:color w:val="000000"/>
                <w:szCs w:val="18"/>
              </w:rPr>
              <w:t>2b</w:t>
            </w:r>
          </w:p>
        </w:tc>
        <w:tc>
          <w:tcPr>
            <w:tcW w:w="1132" w:type="dxa"/>
            <w:tcBorders>
              <w:top w:val="single" w:sz="4" w:space="0" w:color="auto"/>
              <w:left w:val="single" w:sz="4" w:space="0" w:color="auto"/>
              <w:bottom w:val="single" w:sz="4" w:space="0" w:color="auto"/>
              <w:right w:val="single" w:sz="4" w:space="0" w:color="auto"/>
            </w:tcBorders>
          </w:tcPr>
          <w:p w14:paraId="5F72E9D2"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56811313" w14:textId="77777777" w:rsidR="0096734F" w:rsidRPr="00020E0D" w:rsidRDefault="0096734F" w:rsidP="00EC3B28">
            <w:pPr>
              <w:rPr>
                <w:rFonts w:cs="Verdana"/>
                <w:color w:val="000000"/>
                <w:szCs w:val="18"/>
              </w:rPr>
            </w:pPr>
            <w:r w:rsidRPr="00020E0D">
              <w:rPr>
                <w:rFonts w:cs="Verdana"/>
                <w:color w:val="000000"/>
                <w:szCs w:val="18"/>
              </w:rPr>
              <w:t>2g</w:t>
            </w:r>
          </w:p>
        </w:tc>
        <w:tc>
          <w:tcPr>
            <w:tcW w:w="1132" w:type="dxa"/>
            <w:tcBorders>
              <w:top w:val="single" w:sz="4" w:space="0" w:color="auto"/>
              <w:left w:val="single" w:sz="4" w:space="0" w:color="auto"/>
              <w:bottom w:val="single" w:sz="4" w:space="0" w:color="auto"/>
              <w:right w:val="single" w:sz="4" w:space="0" w:color="auto"/>
            </w:tcBorders>
          </w:tcPr>
          <w:p w14:paraId="30C5AE6C"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0E839A97" w14:textId="77777777" w:rsidTr="00EC3B28">
        <w:trPr>
          <w:trHeight w:val="54"/>
        </w:trPr>
        <w:tc>
          <w:tcPr>
            <w:tcW w:w="4448" w:type="dxa"/>
            <w:vMerge/>
            <w:tcBorders>
              <w:left w:val="single" w:sz="4" w:space="0" w:color="auto"/>
              <w:right w:val="single" w:sz="4" w:space="0" w:color="auto"/>
            </w:tcBorders>
          </w:tcPr>
          <w:p w14:paraId="5227B2E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58062446" w14:textId="77777777" w:rsidR="0096734F" w:rsidRPr="00020E0D" w:rsidRDefault="0096734F" w:rsidP="00EC3B28">
            <w:pPr>
              <w:rPr>
                <w:rFonts w:cs="Verdana"/>
                <w:color w:val="000000"/>
                <w:szCs w:val="18"/>
              </w:rPr>
            </w:pPr>
            <w:r w:rsidRPr="00020E0D">
              <w:rPr>
                <w:rFonts w:cs="Verdana"/>
                <w:color w:val="000000"/>
                <w:szCs w:val="18"/>
              </w:rPr>
              <w:t>2c</w:t>
            </w:r>
          </w:p>
        </w:tc>
        <w:tc>
          <w:tcPr>
            <w:tcW w:w="1132" w:type="dxa"/>
            <w:tcBorders>
              <w:top w:val="single" w:sz="4" w:space="0" w:color="auto"/>
              <w:left w:val="single" w:sz="4" w:space="0" w:color="auto"/>
              <w:bottom w:val="single" w:sz="4" w:space="0" w:color="auto"/>
              <w:right w:val="single" w:sz="4" w:space="0" w:color="auto"/>
            </w:tcBorders>
          </w:tcPr>
          <w:p w14:paraId="7EAA76A8"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6C96F414" w14:textId="77777777" w:rsidR="0096734F" w:rsidRPr="00020E0D" w:rsidRDefault="0096734F" w:rsidP="00EC3B28">
            <w:pPr>
              <w:rPr>
                <w:rFonts w:cs="Verdana"/>
                <w:color w:val="000000"/>
                <w:szCs w:val="18"/>
              </w:rPr>
            </w:pPr>
            <w:r w:rsidRPr="00020E0D">
              <w:rPr>
                <w:rFonts w:cs="Verdana"/>
                <w:color w:val="000000"/>
                <w:szCs w:val="18"/>
              </w:rPr>
              <w:t>2h</w:t>
            </w:r>
          </w:p>
        </w:tc>
        <w:tc>
          <w:tcPr>
            <w:tcW w:w="1132" w:type="dxa"/>
            <w:tcBorders>
              <w:top w:val="single" w:sz="4" w:space="0" w:color="auto"/>
              <w:left w:val="single" w:sz="4" w:space="0" w:color="auto"/>
              <w:bottom w:val="single" w:sz="4" w:space="0" w:color="auto"/>
              <w:right w:val="single" w:sz="4" w:space="0" w:color="auto"/>
            </w:tcBorders>
          </w:tcPr>
          <w:p w14:paraId="761E9694"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47D87289" w14:textId="77777777" w:rsidTr="00EC3B28">
        <w:trPr>
          <w:trHeight w:val="54"/>
        </w:trPr>
        <w:tc>
          <w:tcPr>
            <w:tcW w:w="4448" w:type="dxa"/>
            <w:vMerge/>
            <w:tcBorders>
              <w:left w:val="single" w:sz="4" w:space="0" w:color="auto"/>
              <w:right w:val="single" w:sz="4" w:space="0" w:color="auto"/>
            </w:tcBorders>
          </w:tcPr>
          <w:p w14:paraId="69CE38D8"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276793D5" w14:textId="77777777" w:rsidR="0096734F" w:rsidRPr="00020E0D" w:rsidRDefault="0096734F" w:rsidP="00EC3B28">
            <w:pPr>
              <w:rPr>
                <w:rFonts w:cs="Verdana"/>
                <w:color w:val="000000"/>
                <w:szCs w:val="18"/>
              </w:rPr>
            </w:pPr>
            <w:r w:rsidRPr="00020E0D">
              <w:rPr>
                <w:rFonts w:cs="Verdana"/>
                <w:color w:val="000000"/>
                <w:szCs w:val="18"/>
              </w:rPr>
              <w:t>2d</w:t>
            </w:r>
          </w:p>
        </w:tc>
        <w:tc>
          <w:tcPr>
            <w:tcW w:w="1132" w:type="dxa"/>
            <w:tcBorders>
              <w:top w:val="single" w:sz="4" w:space="0" w:color="auto"/>
              <w:left w:val="single" w:sz="4" w:space="0" w:color="auto"/>
              <w:bottom w:val="single" w:sz="4" w:space="0" w:color="auto"/>
              <w:right w:val="single" w:sz="4" w:space="0" w:color="auto"/>
            </w:tcBorders>
          </w:tcPr>
          <w:p w14:paraId="4B9F124B" w14:textId="77777777" w:rsidR="0096734F" w:rsidRPr="00020E0D" w:rsidRDefault="0096734F" w:rsidP="00EC3B28">
            <w:pPr>
              <w:rPr>
                <w:rFonts w:cs="Verdana"/>
                <w:color w:val="000000"/>
                <w:szCs w:val="18"/>
              </w:rPr>
            </w:pPr>
            <w:r w:rsidRPr="00020E0D">
              <w:rPr>
                <w:rFonts w:cs="Verdana"/>
                <w:color w:val="000000"/>
                <w:szCs w:val="18"/>
              </w:rPr>
              <w:t>Ja</w:t>
            </w:r>
          </w:p>
        </w:tc>
        <w:tc>
          <w:tcPr>
            <w:tcW w:w="453" w:type="dxa"/>
            <w:tcBorders>
              <w:top w:val="single" w:sz="4" w:space="0" w:color="auto"/>
              <w:left w:val="single" w:sz="4" w:space="0" w:color="auto"/>
              <w:bottom w:val="single" w:sz="4" w:space="0" w:color="auto"/>
              <w:right w:val="single" w:sz="4" w:space="0" w:color="auto"/>
            </w:tcBorders>
          </w:tcPr>
          <w:p w14:paraId="308D9EC3" w14:textId="77777777" w:rsidR="0096734F" w:rsidRPr="00020E0D" w:rsidRDefault="0096734F" w:rsidP="00EC3B28">
            <w:pPr>
              <w:rPr>
                <w:rFonts w:cs="Verdana"/>
                <w:color w:val="000000"/>
                <w:szCs w:val="18"/>
              </w:rPr>
            </w:pPr>
            <w:r w:rsidRPr="00020E0D">
              <w:rPr>
                <w:rFonts w:cs="Verdana"/>
                <w:color w:val="000000"/>
                <w:szCs w:val="18"/>
              </w:rPr>
              <w:t>2i</w:t>
            </w:r>
          </w:p>
        </w:tc>
        <w:tc>
          <w:tcPr>
            <w:tcW w:w="1132" w:type="dxa"/>
            <w:tcBorders>
              <w:top w:val="single" w:sz="4" w:space="0" w:color="auto"/>
              <w:left w:val="single" w:sz="4" w:space="0" w:color="auto"/>
              <w:bottom w:val="single" w:sz="4" w:space="0" w:color="auto"/>
              <w:right w:val="single" w:sz="4" w:space="0" w:color="auto"/>
            </w:tcBorders>
          </w:tcPr>
          <w:p w14:paraId="44107EAC" w14:textId="77777777" w:rsidR="0096734F" w:rsidRPr="00020E0D" w:rsidRDefault="0096734F" w:rsidP="00EC3B28">
            <w:pPr>
              <w:rPr>
                <w:rFonts w:cs="Verdana"/>
                <w:color w:val="000000"/>
                <w:szCs w:val="18"/>
              </w:rPr>
            </w:pPr>
            <w:r w:rsidRPr="00020E0D">
              <w:rPr>
                <w:rFonts w:cs="Verdana"/>
                <w:color w:val="000000"/>
                <w:szCs w:val="18"/>
              </w:rPr>
              <w:t>Ja</w:t>
            </w:r>
          </w:p>
        </w:tc>
      </w:tr>
      <w:tr w:rsidR="0096734F" w:rsidRPr="00EC5580" w14:paraId="045E3D99" w14:textId="77777777" w:rsidTr="00EC3B28">
        <w:trPr>
          <w:trHeight w:val="54"/>
        </w:trPr>
        <w:tc>
          <w:tcPr>
            <w:tcW w:w="4448" w:type="dxa"/>
            <w:vMerge/>
            <w:tcBorders>
              <w:left w:val="single" w:sz="4" w:space="0" w:color="auto"/>
              <w:bottom w:val="single" w:sz="4" w:space="0" w:color="auto"/>
              <w:right w:val="single" w:sz="4" w:space="0" w:color="auto"/>
            </w:tcBorders>
          </w:tcPr>
          <w:p w14:paraId="55AEDABE"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00A9739" w14:textId="77777777" w:rsidR="0096734F" w:rsidRPr="00020E0D" w:rsidRDefault="0096734F" w:rsidP="00EC3B28">
            <w:pPr>
              <w:rPr>
                <w:rFonts w:cs="Verdana"/>
                <w:color w:val="000000"/>
                <w:szCs w:val="18"/>
              </w:rPr>
            </w:pPr>
            <w:r w:rsidRPr="00020E0D">
              <w:rPr>
                <w:rFonts w:cs="Verdana"/>
                <w:color w:val="000000"/>
                <w:szCs w:val="18"/>
              </w:rPr>
              <w:t>2e</w:t>
            </w:r>
          </w:p>
        </w:tc>
        <w:tc>
          <w:tcPr>
            <w:tcW w:w="1132" w:type="dxa"/>
            <w:tcBorders>
              <w:top w:val="single" w:sz="4" w:space="0" w:color="auto"/>
              <w:left w:val="single" w:sz="4" w:space="0" w:color="auto"/>
              <w:bottom w:val="single" w:sz="4" w:space="0" w:color="auto"/>
              <w:right w:val="single" w:sz="4" w:space="0" w:color="auto"/>
            </w:tcBorders>
          </w:tcPr>
          <w:p w14:paraId="21582446" w14:textId="77777777" w:rsidR="0096734F" w:rsidRPr="00785A1C" w:rsidRDefault="0096734F" w:rsidP="00EC3B28">
            <w:pPr>
              <w:rPr>
                <w:rFonts w:cs="Verdana"/>
                <w:color w:val="000000"/>
                <w:szCs w:val="18"/>
              </w:rPr>
            </w:pPr>
            <w:r w:rsidRPr="00020E0D">
              <w:rPr>
                <w:rFonts w:cs="Verdana"/>
                <w:color w:val="000000"/>
                <w:szCs w:val="18"/>
              </w:rPr>
              <w:t>Ja</w:t>
            </w:r>
          </w:p>
        </w:tc>
        <w:tc>
          <w:tcPr>
            <w:tcW w:w="1585" w:type="dxa"/>
            <w:gridSpan w:val="2"/>
            <w:tcBorders>
              <w:top w:val="single" w:sz="4" w:space="0" w:color="auto"/>
              <w:left w:val="single" w:sz="4" w:space="0" w:color="auto"/>
              <w:bottom w:val="single" w:sz="4" w:space="0" w:color="auto"/>
              <w:right w:val="single" w:sz="4" w:space="0" w:color="auto"/>
            </w:tcBorders>
            <w:shd w:val="clear" w:color="auto" w:fill="000000" w:themeFill="text1"/>
          </w:tcPr>
          <w:p w14:paraId="4D745E9B" w14:textId="77777777" w:rsidR="0096734F" w:rsidRPr="00ED3529" w:rsidRDefault="0096734F" w:rsidP="00EC3B28">
            <w:pPr>
              <w:rPr>
                <w:rFonts w:cs="Verdana"/>
                <w:color w:val="000000"/>
                <w:szCs w:val="18"/>
              </w:rPr>
            </w:pPr>
          </w:p>
        </w:tc>
      </w:tr>
      <w:tr w:rsidR="0096734F" w:rsidRPr="00EC5580" w14:paraId="45BF49AE"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2E6DCF87"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497FB7E1"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567A77AB" w14:textId="77777777" w:rsidR="0096734F" w:rsidRPr="00EC5580" w:rsidRDefault="0096734F" w:rsidP="00EC3B28">
            <w:pPr>
              <w:rPr>
                <w:rFonts w:cs="Verdana"/>
                <w:color w:val="000000"/>
                <w:szCs w:val="18"/>
              </w:rPr>
            </w:pPr>
            <w:r w:rsidRPr="00EC5580">
              <w:rPr>
                <w:rFonts w:cs="Verdana"/>
                <w:color w:val="000000"/>
                <w:szCs w:val="18"/>
              </w:rPr>
              <w:t>…</w:t>
            </w:r>
          </w:p>
          <w:p w14:paraId="334DC4B2" w14:textId="77777777" w:rsidR="0096734F" w:rsidRPr="00EC5580" w:rsidRDefault="0096734F" w:rsidP="00EC3B28">
            <w:pPr>
              <w:rPr>
                <w:rFonts w:cs="Verdana"/>
                <w:color w:val="000000"/>
                <w:szCs w:val="18"/>
              </w:rPr>
            </w:pPr>
          </w:p>
        </w:tc>
      </w:tr>
    </w:tbl>
    <w:p w14:paraId="43BE1D10" w14:textId="77777777" w:rsidR="0096734F" w:rsidRDefault="0096734F" w:rsidP="0096734F">
      <w:pPr>
        <w:pStyle w:val="Broodtekst"/>
      </w:pPr>
    </w:p>
    <w:p w14:paraId="6F6DBEFC" w14:textId="77777777" w:rsidR="00E95828" w:rsidRDefault="00E95828" w:rsidP="00E60C99">
      <w:pPr>
        <w:rPr>
          <w:rFonts w:cs="Verdana"/>
          <w:b/>
          <w:color w:val="000000"/>
          <w:szCs w:val="18"/>
        </w:rPr>
      </w:pPr>
      <w:bookmarkStart w:id="18" w:name="_Toc60931691"/>
    </w:p>
    <w:p w14:paraId="6044B105"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4648072D"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54481493" w14:textId="77777777" w:rsidR="00E60C99" w:rsidRDefault="00E60C99">
      <w:pPr>
        <w:spacing w:line="240" w:lineRule="auto"/>
        <w:rPr>
          <w:b/>
          <w:szCs w:val="18"/>
        </w:rPr>
      </w:pPr>
      <w:r>
        <w:br w:type="page"/>
      </w:r>
    </w:p>
    <w:p w14:paraId="6C4A3353" w14:textId="77777777" w:rsidR="0096734F" w:rsidRDefault="003B73AB" w:rsidP="003B73AB">
      <w:pPr>
        <w:pStyle w:val="BijlageGenummerdParagraaf"/>
        <w:numPr>
          <w:ilvl w:val="0"/>
          <w:numId w:val="0"/>
        </w:numPr>
      </w:pPr>
      <w:r>
        <w:lastRenderedPageBreak/>
        <w:t xml:space="preserve">E.4 </w:t>
      </w:r>
      <w:r w:rsidR="0096734F">
        <w:t>Overzicht g</w:t>
      </w:r>
      <w:r w:rsidR="0096734F" w:rsidRPr="00E61279">
        <w:t xml:space="preserve">eschiktheidseisen </w:t>
      </w:r>
      <w:r w:rsidR="0096734F">
        <w:t>p</w:t>
      </w:r>
      <w:r w:rsidR="0096734F" w:rsidRPr="00E61279">
        <w:t>erceel 2 I</w:t>
      </w:r>
      <w:bookmarkEnd w:id="18"/>
      <w:r w:rsidR="0096734F">
        <w:t>ntegrale veiligheid</w:t>
      </w:r>
    </w:p>
    <w:p w14:paraId="759FF4E1" w14:textId="77777777" w:rsidR="00CB1CBD" w:rsidRDefault="00CB1CBD" w:rsidP="00E60C99">
      <w:pPr>
        <w:rPr>
          <w:rFonts w:cs="Verdana"/>
          <w:color w:val="000000"/>
          <w:szCs w:val="18"/>
        </w:rPr>
      </w:pPr>
    </w:p>
    <w:p w14:paraId="14825427" w14:textId="77777777" w:rsidR="0096734F" w:rsidRPr="00E60C99" w:rsidRDefault="0096734F" w:rsidP="00E60C99">
      <w:pPr>
        <w:rPr>
          <w:rFonts w:cs="Verdana"/>
          <w:color w:val="000000"/>
          <w:szCs w:val="18"/>
        </w:rPr>
      </w:pPr>
      <w:r w:rsidRPr="00E60C99">
        <w:rPr>
          <w:rFonts w:cs="Verdana"/>
          <w:color w:val="000000"/>
          <w:szCs w:val="18"/>
        </w:rPr>
        <w:t>In paragraaf 3.2 lid 3.b en Annex 2 wordt verwezen naar de Geschiktheidseisen waaraan moet worden voldaan. Op basis daarvan kunnen onderstaande tabellen worden ingevuld.</w:t>
      </w:r>
    </w:p>
    <w:p w14:paraId="66E30BBF" w14:textId="77777777" w:rsidR="0096734F" w:rsidRPr="00E60C99" w:rsidRDefault="0096734F" w:rsidP="00E60C99">
      <w:pPr>
        <w:rPr>
          <w:rFonts w:cs="Verdana"/>
          <w:color w:val="000000"/>
          <w:szCs w:val="18"/>
        </w:rPr>
      </w:pPr>
    </w:p>
    <w:p w14:paraId="2F468557" w14:textId="77777777" w:rsidR="0096734F" w:rsidRPr="00E60C99" w:rsidRDefault="0096734F" w:rsidP="00E60C99">
      <w:pPr>
        <w:rPr>
          <w:rFonts w:cs="Verdana"/>
          <w:color w:val="000000"/>
          <w:szCs w:val="18"/>
        </w:rPr>
      </w:pPr>
      <w:r w:rsidRPr="00E60C99">
        <w:rPr>
          <w:rFonts w:cs="Verdana"/>
          <w:color w:val="000000"/>
          <w:szCs w:val="18"/>
        </w:rPr>
        <w:t xml:space="preserve">In onderstaand overzicht zijn de geschiktheidseisen weergegeven voor perceel 2 IV. Inschrijver dient in dit overzicht aan te geven met welke referentieopdracht (verwijzing naar referentienummer dat correspondeert met het invulformat voor de beschrijving van de referentieopdracht, zie E5) hij aantoont te voldoen aan de geschiktheidseisen. Het ingevulde overzicht dient bij de inschrijving voor perceel 2 IV te worden gevoegd. </w:t>
      </w:r>
    </w:p>
    <w:p w14:paraId="3F76241C" w14:textId="77777777" w:rsidR="0096734F" w:rsidRDefault="0096734F" w:rsidP="0096734F">
      <w:pPr>
        <w:spacing w:line="260" w:lineRule="atLeast"/>
        <w:rPr>
          <w:rStyle w:val="Verborgentekst"/>
          <w:b w:val="0"/>
          <w:i w:val="0"/>
          <w:vanish w:val="0"/>
          <w:color w:val="000000"/>
          <w:szCs w:val="18"/>
        </w:rPr>
      </w:pPr>
    </w:p>
    <w:p w14:paraId="32542748"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 SROK PPB</w:t>
      </w:r>
      <w:r w:rsidRPr="001E4D7A">
        <w:rPr>
          <w:rFonts w:cs="RijksoverheidSansText-Regular"/>
          <w:color w:val="000000"/>
          <w:szCs w:val="18"/>
        </w:rPr>
        <w:t xml:space="preserve">, </w:t>
      </w:r>
      <w:r>
        <w:rPr>
          <w:rFonts w:cs="RijksoverheidSansText-Regular"/>
          <w:color w:val="000000"/>
          <w:szCs w:val="18"/>
        </w:rPr>
        <w:t>Perceel 2 IV</w:t>
      </w:r>
    </w:p>
    <w:p w14:paraId="6173B837"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Zaaknummer: 311640</w:t>
      </w:r>
      <w:r>
        <w:rPr>
          <w:rFonts w:cs="RijksoverheidSansText-Regular"/>
          <w:color w:val="000000"/>
          <w:szCs w:val="18"/>
        </w:rPr>
        <w:t xml:space="preserve">60 </w:t>
      </w:r>
    </w:p>
    <w:p w14:paraId="2F6F05A0" w14:textId="77777777" w:rsidR="0096734F" w:rsidRPr="001E4D7A" w:rsidRDefault="0096734F" w:rsidP="0096734F">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284D15">
        <w:rPr>
          <w:rFonts w:cs="RijksoverheidSansText-Regular"/>
          <w:color w:val="FF0000"/>
          <w:szCs w:val="18"/>
        </w:rPr>
        <w:t>naam en adres invullen</w:t>
      </w:r>
      <w:r w:rsidRPr="001E4D7A">
        <w:rPr>
          <w:rFonts w:cs="RijksoverheidSansText-Regular"/>
          <w:color w:val="000000"/>
          <w:szCs w:val="18"/>
        </w:rPr>
        <w:t>&gt;</w:t>
      </w:r>
    </w:p>
    <w:p w14:paraId="51379754" w14:textId="77777777" w:rsidR="0096734F" w:rsidRDefault="0096734F" w:rsidP="0096734F">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2694"/>
        <w:gridCol w:w="1880"/>
      </w:tblGrid>
      <w:tr w:rsidR="0096734F" w:rsidRPr="00EC5580" w14:paraId="57DD3841" w14:textId="77777777" w:rsidTr="0045024C">
        <w:tc>
          <w:tcPr>
            <w:tcW w:w="3676" w:type="dxa"/>
            <w:shd w:val="clear" w:color="auto" w:fill="auto"/>
          </w:tcPr>
          <w:p w14:paraId="5CB540F0" w14:textId="77777777" w:rsidR="0096734F" w:rsidRPr="00E61279" w:rsidRDefault="0096734F" w:rsidP="00EC3B28">
            <w:pPr>
              <w:spacing w:line="260" w:lineRule="atLeast"/>
              <w:rPr>
                <w:rFonts w:cs="Verdana"/>
                <w:b/>
                <w:color w:val="000000"/>
                <w:sz w:val="16"/>
                <w:szCs w:val="16"/>
              </w:rPr>
            </w:pPr>
            <w:r w:rsidRPr="00E61279">
              <w:rPr>
                <w:rFonts w:cs="Verdana"/>
                <w:b/>
                <w:color w:val="000000"/>
                <w:sz w:val="16"/>
                <w:szCs w:val="18"/>
              </w:rPr>
              <w:t>Verwijzing naar de geschiktheidseis</w:t>
            </w:r>
            <w:r>
              <w:rPr>
                <w:rFonts w:cs="Verdana"/>
                <w:b/>
                <w:color w:val="000000"/>
                <w:sz w:val="16"/>
                <w:szCs w:val="18"/>
              </w:rPr>
              <w:t xml:space="preserve"> (Annex 2 eis 1 integrale veiligheid)</w:t>
            </w:r>
            <w:r w:rsidRPr="00E61279">
              <w:rPr>
                <w:rFonts w:cs="Verdana"/>
                <w:b/>
                <w:vanish/>
                <w:color w:val="E0E0E0"/>
                <w:sz w:val="16"/>
                <w:szCs w:val="18"/>
              </w:rPr>
              <w:t xml:space="preserve"> </w:t>
            </w:r>
          </w:p>
          <w:p w14:paraId="308925B5" w14:textId="77777777" w:rsidR="0096734F" w:rsidRPr="00E61279" w:rsidRDefault="0096734F" w:rsidP="00EC3B28">
            <w:pPr>
              <w:spacing w:line="260" w:lineRule="atLeast"/>
              <w:rPr>
                <w:rFonts w:cs="Verdana"/>
                <w:b/>
                <w:color w:val="000000"/>
                <w:sz w:val="16"/>
                <w:szCs w:val="16"/>
              </w:rPr>
            </w:pPr>
          </w:p>
        </w:tc>
        <w:tc>
          <w:tcPr>
            <w:tcW w:w="2694" w:type="dxa"/>
            <w:shd w:val="clear" w:color="auto" w:fill="auto"/>
          </w:tcPr>
          <w:p w14:paraId="18786786" w14:textId="77777777" w:rsidR="0096734F" w:rsidRPr="00E61279" w:rsidRDefault="0096734F" w:rsidP="00EC3B28">
            <w:pPr>
              <w:spacing w:line="260" w:lineRule="atLeast"/>
              <w:rPr>
                <w:rFonts w:cs="Verdana"/>
                <w:b/>
                <w:color w:val="000000"/>
                <w:sz w:val="16"/>
                <w:szCs w:val="18"/>
              </w:rPr>
            </w:pPr>
            <w:r w:rsidRPr="00E61279">
              <w:rPr>
                <w:rFonts w:cs="Verdana"/>
                <w:b/>
                <w:color w:val="000000"/>
                <w:sz w:val="16"/>
                <w:szCs w:val="18"/>
              </w:rPr>
              <w:t xml:space="preserve">Referentieopdracht </w:t>
            </w:r>
            <w:proofErr w:type="spellStart"/>
            <w:r w:rsidRPr="00E61279">
              <w:rPr>
                <w:rFonts w:cs="Verdana"/>
                <w:b/>
                <w:color w:val="000000"/>
                <w:sz w:val="16"/>
                <w:szCs w:val="18"/>
              </w:rPr>
              <w:t>nr</w:t>
            </w:r>
            <w:proofErr w:type="spellEnd"/>
            <w:r>
              <w:rPr>
                <w:rStyle w:val="Voetnootmarkering"/>
                <w:b/>
                <w:color w:val="000000"/>
                <w:sz w:val="16"/>
                <w:szCs w:val="18"/>
              </w:rPr>
              <w:footnoteReference w:id="4"/>
            </w:r>
            <w:r w:rsidRPr="00E61279">
              <w:rPr>
                <w:rFonts w:cs="Verdana"/>
                <w:b/>
                <w:color w:val="000000"/>
                <w:sz w:val="16"/>
                <w:szCs w:val="18"/>
              </w:rPr>
              <w:t>:</w:t>
            </w:r>
          </w:p>
          <w:p w14:paraId="5E284031" w14:textId="77777777" w:rsidR="0096734F" w:rsidRPr="00E61279" w:rsidRDefault="0096734F" w:rsidP="00EC3B28">
            <w:pPr>
              <w:spacing w:line="260" w:lineRule="atLeast"/>
              <w:rPr>
                <w:rFonts w:cs="Verdana"/>
                <w:color w:val="000000"/>
                <w:sz w:val="16"/>
                <w:szCs w:val="18"/>
              </w:rPr>
            </w:pPr>
            <w:r>
              <w:rPr>
                <w:rFonts w:cs="Verdana"/>
                <w:b/>
                <w:color w:val="000000"/>
                <w:sz w:val="16"/>
                <w:szCs w:val="18"/>
              </w:rPr>
              <w:t xml:space="preserve"> (Let op MAX 3 referenties voor alle eisen bij elkaar)</w:t>
            </w:r>
          </w:p>
        </w:tc>
        <w:tc>
          <w:tcPr>
            <w:tcW w:w="1880" w:type="dxa"/>
          </w:tcPr>
          <w:p w14:paraId="493380B3" w14:textId="77777777" w:rsidR="0096734F" w:rsidRPr="00E61279" w:rsidRDefault="0096734F" w:rsidP="00EC3B28">
            <w:pPr>
              <w:spacing w:line="260" w:lineRule="atLeast"/>
              <w:rPr>
                <w:rFonts w:cs="Verdana"/>
                <w:b/>
                <w:color w:val="000000"/>
                <w:sz w:val="16"/>
                <w:szCs w:val="18"/>
              </w:rPr>
            </w:pPr>
            <w:r>
              <w:rPr>
                <w:rFonts w:cs="Verdana"/>
                <w:b/>
                <w:color w:val="000000"/>
                <w:sz w:val="16"/>
                <w:szCs w:val="18"/>
              </w:rPr>
              <w:t>Voldoet aan geschiktheidseis?</w:t>
            </w:r>
            <w:r>
              <w:rPr>
                <w:rStyle w:val="Voetnootmarkering"/>
                <w:b/>
                <w:color w:val="000000"/>
                <w:sz w:val="16"/>
                <w:szCs w:val="18"/>
              </w:rPr>
              <w:footnoteReference w:id="5"/>
            </w:r>
            <w:r>
              <w:rPr>
                <w:rFonts w:cs="Verdana"/>
                <w:b/>
                <w:color w:val="000000"/>
                <w:sz w:val="16"/>
                <w:szCs w:val="18"/>
              </w:rPr>
              <w:t xml:space="preserve"> </w:t>
            </w:r>
          </w:p>
        </w:tc>
      </w:tr>
      <w:tr w:rsidR="0045024C" w:rsidRPr="00EC5580" w14:paraId="23332208" w14:textId="77777777" w:rsidTr="0045024C">
        <w:tc>
          <w:tcPr>
            <w:tcW w:w="3676" w:type="dxa"/>
            <w:shd w:val="clear" w:color="auto" w:fill="auto"/>
          </w:tcPr>
          <w:p w14:paraId="5CC3FEA9" w14:textId="77777777" w:rsidR="0045024C" w:rsidRPr="0045024C" w:rsidRDefault="0045024C" w:rsidP="0045024C">
            <w:pPr>
              <w:pStyle w:val="Broodtekst"/>
              <w:rPr>
                <w:rStyle w:val="Verborgentekst"/>
                <w:rFonts w:cs="Times New Roman"/>
                <w:b w:val="0"/>
                <w:i w:val="0"/>
                <w:vanish w:val="0"/>
                <w:color w:val="auto"/>
                <w:sz w:val="18"/>
                <w:szCs w:val="18"/>
              </w:rPr>
            </w:pPr>
            <w:r w:rsidRPr="0045024C">
              <w:t>1a projectdocumentatie en dossiervorming Integrale Veiligheid</w:t>
            </w:r>
          </w:p>
        </w:tc>
        <w:tc>
          <w:tcPr>
            <w:tcW w:w="2694" w:type="dxa"/>
            <w:shd w:val="clear" w:color="auto" w:fill="auto"/>
          </w:tcPr>
          <w:p w14:paraId="660D8C8F"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30D62AC2"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40589D2F" w14:textId="77777777" w:rsidTr="0045024C">
        <w:trPr>
          <w:hidden w:val="0"/>
        </w:trPr>
        <w:tc>
          <w:tcPr>
            <w:tcW w:w="3676" w:type="dxa"/>
            <w:shd w:val="clear" w:color="auto" w:fill="auto"/>
          </w:tcPr>
          <w:p w14:paraId="7BAD404E" w14:textId="77777777" w:rsidR="0045024C" w:rsidRPr="0045024C" w:rsidRDefault="0045024C" w:rsidP="0045024C">
            <w:pPr>
              <w:pStyle w:val="Broodtekst"/>
              <w:rPr>
                <w:rStyle w:val="Verborgentekst"/>
                <w:rFonts w:cs="Times New Roman"/>
                <w:b w:val="0"/>
                <w:i w:val="0"/>
                <w:vanish w:val="0"/>
                <w:color w:val="auto"/>
                <w:sz w:val="18"/>
                <w:szCs w:val="18"/>
              </w:rPr>
            </w:pPr>
            <w:r w:rsidRPr="0045024C">
              <w:rPr>
                <w:rStyle w:val="Verborgentekst"/>
                <w:rFonts w:cs="Times New Roman"/>
                <w:b w:val="0"/>
                <w:i w:val="0"/>
                <w:vanish w:val="0"/>
                <w:color w:val="auto"/>
                <w:sz w:val="18"/>
                <w:szCs w:val="18"/>
              </w:rPr>
              <w:t xml:space="preserve">1b </w:t>
            </w:r>
            <w:proofErr w:type="spellStart"/>
            <w:r w:rsidRPr="0045024C">
              <w:rPr>
                <w:rStyle w:val="Verborgentekst"/>
                <w:rFonts w:cs="Times New Roman"/>
                <w:b w:val="0"/>
                <w:i w:val="0"/>
                <w:vanish w:val="0"/>
                <w:color w:val="auto"/>
                <w:sz w:val="18"/>
                <w:szCs w:val="18"/>
              </w:rPr>
              <w:t>1b</w:t>
            </w:r>
            <w:proofErr w:type="spellEnd"/>
            <w:r w:rsidRPr="0045024C">
              <w:rPr>
                <w:rStyle w:val="Verborgentekst"/>
                <w:rFonts w:cs="Times New Roman"/>
                <w:b w:val="0"/>
                <w:i w:val="0"/>
                <w:vanish w:val="0"/>
                <w:color w:val="auto"/>
                <w:sz w:val="18"/>
                <w:szCs w:val="18"/>
              </w:rPr>
              <w:t xml:space="preserve"> </w:t>
            </w:r>
            <w:r w:rsidRPr="0045024C">
              <w:t xml:space="preserve">veiligheidsrondes en </w:t>
            </w:r>
            <w:proofErr w:type="spellStart"/>
            <w:r w:rsidRPr="0045024C">
              <w:t>SafetyWalks</w:t>
            </w:r>
            <w:proofErr w:type="spellEnd"/>
          </w:p>
        </w:tc>
        <w:tc>
          <w:tcPr>
            <w:tcW w:w="2694" w:type="dxa"/>
            <w:shd w:val="clear" w:color="auto" w:fill="auto"/>
          </w:tcPr>
          <w:p w14:paraId="4088E167"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5E3C0A00"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565B4981" w14:textId="77777777" w:rsidTr="0045024C">
        <w:trPr>
          <w:hidden w:val="0"/>
        </w:trPr>
        <w:tc>
          <w:tcPr>
            <w:tcW w:w="3676" w:type="dxa"/>
            <w:shd w:val="clear" w:color="auto" w:fill="auto"/>
          </w:tcPr>
          <w:p w14:paraId="2292DF3B" w14:textId="77777777" w:rsidR="0045024C" w:rsidRPr="0045024C" w:rsidRDefault="0045024C" w:rsidP="0045024C">
            <w:pPr>
              <w:pStyle w:val="Broodtekst"/>
              <w:rPr>
                <w:rStyle w:val="Verborgentekst"/>
                <w:rFonts w:cs="Times New Roman"/>
                <w:b w:val="0"/>
                <w:i w:val="0"/>
                <w:vanish w:val="0"/>
                <w:color w:val="auto"/>
                <w:sz w:val="18"/>
                <w:szCs w:val="18"/>
              </w:rPr>
            </w:pPr>
            <w:r w:rsidRPr="0045024C">
              <w:rPr>
                <w:rStyle w:val="Verborgentekst"/>
                <w:rFonts w:cs="Times New Roman"/>
                <w:b w:val="0"/>
                <w:i w:val="0"/>
                <w:vanish w:val="0"/>
                <w:color w:val="auto"/>
                <w:sz w:val="18"/>
                <w:szCs w:val="18"/>
              </w:rPr>
              <w:t xml:space="preserve">1c </w:t>
            </w:r>
            <w:proofErr w:type="spellStart"/>
            <w:r w:rsidRPr="0045024C">
              <w:rPr>
                <w:rStyle w:val="Verborgentekst"/>
                <w:rFonts w:cs="Times New Roman"/>
                <w:b w:val="0"/>
                <w:i w:val="0"/>
                <w:vanish w:val="0"/>
                <w:color w:val="auto"/>
                <w:sz w:val="18"/>
                <w:szCs w:val="18"/>
              </w:rPr>
              <w:t>1c</w:t>
            </w:r>
            <w:proofErr w:type="spellEnd"/>
            <w:r w:rsidRPr="0045024C">
              <w:rPr>
                <w:rStyle w:val="Verborgentekst"/>
                <w:rFonts w:cs="Times New Roman"/>
                <w:b w:val="0"/>
                <w:i w:val="0"/>
                <w:vanish w:val="0"/>
                <w:color w:val="auto"/>
                <w:sz w:val="18"/>
                <w:szCs w:val="18"/>
              </w:rPr>
              <w:t xml:space="preserve"> </w:t>
            </w:r>
            <w:r w:rsidRPr="0045024C">
              <w:t>coördinatie veiligheidsproducten.</w:t>
            </w:r>
          </w:p>
        </w:tc>
        <w:tc>
          <w:tcPr>
            <w:tcW w:w="2694" w:type="dxa"/>
            <w:shd w:val="clear" w:color="auto" w:fill="auto"/>
          </w:tcPr>
          <w:p w14:paraId="778A9506"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A840908" w14:textId="77777777" w:rsidR="0045024C" w:rsidRPr="00906065" w:rsidRDefault="0045024C" w:rsidP="0045024C">
            <w:pPr>
              <w:spacing w:line="260" w:lineRule="atLeast"/>
              <w:rPr>
                <w:rStyle w:val="Verborgentekst"/>
                <w:b w:val="0"/>
                <w:i w:val="0"/>
                <w:vanish w:val="0"/>
                <w:color w:val="000000"/>
                <w:sz w:val="18"/>
                <w:szCs w:val="18"/>
              </w:rPr>
            </w:pPr>
            <w:r w:rsidRPr="00906065">
              <w:rPr>
                <w:rStyle w:val="Verborgentekst"/>
                <w:b w:val="0"/>
                <w:i w:val="0"/>
                <w:vanish w:val="0"/>
                <w:color w:val="000000"/>
                <w:sz w:val="18"/>
                <w:szCs w:val="18"/>
              </w:rPr>
              <w:t>&lt;Ja/Nee&gt;</w:t>
            </w:r>
          </w:p>
        </w:tc>
      </w:tr>
      <w:tr w:rsidR="0045024C" w:rsidRPr="00EC5580" w14:paraId="05095A0C" w14:textId="77777777" w:rsidTr="0045024C">
        <w:tc>
          <w:tcPr>
            <w:tcW w:w="3676" w:type="dxa"/>
            <w:shd w:val="clear" w:color="auto" w:fill="auto"/>
          </w:tcPr>
          <w:p w14:paraId="071FAC4A" w14:textId="77777777" w:rsidR="0045024C" w:rsidRPr="0045024C" w:rsidRDefault="0045024C" w:rsidP="0045024C">
            <w:pPr>
              <w:pStyle w:val="Broodtekst"/>
            </w:pPr>
            <w:r w:rsidRPr="0045024C">
              <w:t>1d een V&amp;G-plan (artikel 2.28 Arbobesluit) of integraal veiligheidsplan, beide inclusief Risico Inventarisatie en Evaluatie (RI&amp;E),</w:t>
            </w:r>
          </w:p>
        </w:tc>
        <w:tc>
          <w:tcPr>
            <w:tcW w:w="2694" w:type="dxa"/>
            <w:shd w:val="clear" w:color="auto" w:fill="auto"/>
          </w:tcPr>
          <w:p w14:paraId="65213EDD"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47759607"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5EEE97C8" w14:textId="77777777" w:rsidTr="0045024C">
        <w:trPr>
          <w:hidden w:val="0"/>
        </w:trPr>
        <w:tc>
          <w:tcPr>
            <w:tcW w:w="3676" w:type="dxa"/>
            <w:shd w:val="clear" w:color="auto" w:fill="auto"/>
          </w:tcPr>
          <w:p w14:paraId="52D0271F" w14:textId="77777777" w:rsidR="0045024C" w:rsidRPr="0045024C" w:rsidRDefault="0045024C" w:rsidP="0045024C">
            <w:pPr>
              <w:pStyle w:val="Broodtekst"/>
            </w:pPr>
            <w:r w:rsidRPr="0045024C">
              <w:rPr>
                <w:rStyle w:val="Verborgentekst"/>
                <w:rFonts w:cs="Times New Roman"/>
                <w:b w:val="0"/>
                <w:i w:val="0"/>
                <w:vanish w:val="0"/>
                <w:color w:val="auto"/>
                <w:sz w:val="18"/>
                <w:szCs w:val="18"/>
              </w:rPr>
              <w:t xml:space="preserve">1e </w:t>
            </w:r>
            <w:r w:rsidRPr="0045024C">
              <w:t>een V&amp;G-dossier (artikel 2.30 lid c Arbobesluit) of integraal veiligheidsdossier, beiden inclusief Risico Inventarisatie en Evaluatie (RI&amp;E)</w:t>
            </w:r>
          </w:p>
        </w:tc>
        <w:tc>
          <w:tcPr>
            <w:tcW w:w="2694" w:type="dxa"/>
            <w:shd w:val="clear" w:color="auto" w:fill="auto"/>
          </w:tcPr>
          <w:p w14:paraId="1679A2E9"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536B8588"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27A3CCF6" w14:textId="77777777" w:rsidTr="0045024C">
        <w:trPr>
          <w:trHeight w:val="70"/>
          <w:hidden w:val="0"/>
        </w:trPr>
        <w:tc>
          <w:tcPr>
            <w:tcW w:w="3676" w:type="dxa"/>
            <w:shd w:val="clear" w:color="auto" w:fill="auto"/>
          </w:tcPr>
          <w:p w14:paraId="0241CAA5" w14:textId="77777777" w:rsidR="0045024C" w:rsidRPr="0045024C" w:rsidRDefault="0045024C" w:rsidP="0045024C">
            <w:pPr>
              <w:pStyle w:val="Broodtekst"/>
            </w:pPr>
            <w:r w:rsidRPr="0045024C">
              <w:rPr>
                <w:rStyle w:val="Verborgentekst"/>
                <w:rFonts w:cs="Times New Roman"/>
                <w:b w:val="0"/>
                <w:i w:val="0"/>
                <w:vanish w:val="0"/>
                <w:color w:val="auto"/>
                <w:sz w:val="18"/>
                <w:szCs w:val="18"/>
              </w:rPr>
              <w:t xml:space="preserve">1f </w:t>
            </w:r>
            <w:r w:rsidRPr="0045024C">
              <w:t>de organisatie, uitvoering en rapportage van veiligheidsrondes</w:t>
            </w:r>
          </w:p>
        </w:tc>
        <w:tc>
          <w:tcPr>
            <w:tcW w:w="2694" w:type="dxa"/>
            <w:shd w:val="clear" w:color="auto" w:fill="auto"/>
          </w:tcPr>
          <w:p w14:paraId="3107E081"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63C7010"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r w:rsidR="0045024C" w:rsidRPr="00EC5580" w14:paraId="6611A331" w14:textId="77777777" w:rsidTr="0045024C">
        <w:trPr>
          <w:hidden w:val="0"/>
        </w:trPr>
        <w:tc>
          <w:tcPr>
            <w:tcW w:w="3676" w:type="dxa"/>
            <w:shd w:val="clear" w:color="auto" w:fill="auto"/>
          </w:tcPr>
          <w:p w14:paraId="51FAC738" w14:textId="77777777" w:rsidR="0045024C" w:rsidRPr="0045024C" w:rsidRDefault="0045024C" w:rsidP="0045024C">
            <w:pPr>
              <w:pStyle w:val="Broodtekst"/>
            </w:pPr>
            <w:r>
              <w:rPr>
                <w:rStyle w:val="Verborgentekst"/>
                <w:rFonts w:cs="Times New Roman"/>
                <w:b w:val="0"/>
                <w:i w:val="0"/>
                <w:vanish w:val="0"/>
                <w:color w:val="auto"/>
                <w:sz w:val="18"/>
                <w:szCs w:val="18"/>
              </w:rPr>
              <w:t xml:space="preserve">1g </w:t>
            </w:r>
            <w:r w:rsidRPr="0045024C">
              <w:t>de coördinatie, bewaking en rapportage op voortgang van de geformuleerde acties en beheersmaatregelen ten aanzien van de veiligheid binnen de GWW-opdracht</w:t>
            </w:r>
          </w:p>
        </w:tc>
        <w:tc>
          <w:tcPr>
            <w:tcW w:w="2694" w:type="dxa"/>
            <w:shd w:val="clear" w:color="auto" w:fill="auto"/>
          </w:tcPr>
          <w:p w14:paraId="1CB97E9F"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&lt;kiezen&gt; IV1, IV2 of IV3</w:t>
            </w:r>
          </w:p>
        </w:tc>
        <w:tc>
          <w:tcPr>
            <w:tcW w:w="1880" w:type="dxa"/>
          </w:tcPr>
          <w:p w14:paraId="133B53FC" w14:textId="77777777" w:rsidR="0045024C" w:rsidRPr="00906065" w:rsidRDefault="0045024C" w:rsidP="0045024C">
            <w:pPr>
              <w:spacing w:line="260" w:lineRule="atLeast"/>
              <w:rPr>
                <w:rStyle w:val="Verborgentekst"/>
                <w:b w:val="0"/>
                <w:i w:val="0"/>
                <w:color w:val="000000"/>
                <w:sz w:val="18"/>
                <w:szCs w:val="18"/>
              </w:rPr>
            </w:pPr>
            <w:r w:rsidRPr="00906065">
              <w:rPr>
                <w:rStyle w:val="Verborgentekst"/>
                <w:b w:val="0"/>
                <w:i w:val="0"/>
                <w:vanish w:val="0"/>
                <w:color w:val="000000"/>
                <w:sz w:val="18"/>
                <w:szCs w:val="18"/>
              </w:rPr>
              <w:t>&lt;Ja/Nee&gt;</w:t>
            </w:r>
          </w:p>
        </w:tc>
      </w:tr>
    </w:tbl>
    <w:p w14:paraId="4DAE74ED" w14:textId="77777777" w:rsidR="0096734F" w:rsidRDefault="0096734F" w:rsidP="0096734F">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2799"/>
        <w:gridCol w:w="3015"/>
      </w:tblGrid>
      <w:tr w:rsidR="00B807E0" w:rsidRPr="00EC5580" w14:paraId="3D5BB11B" w14:textId="77777777" w:rsidTr="00125793">
        <w:tc>
          <w:tcPr>
            <w:tcW w:w="2960" w:type="dxa"/>
            <w:shd w:val="clear" w:color="auto" w:fill="auto"/>
          </w:tcPr>
          <w:p w14:paraId="38C8980B" w14:textId="77777777" w:rsidR="00B807E0" w:rsidRPr="00E61279" w:rsidRDefault="00B807E0" w:rsidP="00EC3B28">
            <w:pPr>
              <w:spacing w:line="260" w:lineRule="atLeast"/>
              <w:rPr>
                <w:rFonts w:cs="Verdana"/>
                <w:b/>
                <w:color w:val="000000"/>
                <w:sz w:val="16"/>
                <w:szCs w:val="16"/>
              </w:rPr>
            </w:pPr>
            <w:r>
              <w:rPr>
                <w:rFonts w:cs="Verdana"/>
                <w:b/>
                <w:color w:val="000000"/>
                <w:sz w:val="16"/>
                <w:szCs w:val="18"/>
              </w:rPr>
              <w:t>Gebruikte referentieopdrachten (Annex 2 eis 1 integrale veiligheid)</w:t>
            </w:r>
          </w:p>
        </w:tc>
        <w:tc>
          <w:tcPr>
            <w:tcW w:w="2799" w:type="dxa"/>
          </w:tcPr>
          <w:p w14:paraId="127E6B12" w14:textId="25A67363" w:rsidR="00B807E0" w:rsidRPr="00EB5E8E" w:rsidRDefault="00B807E0" w:rsidP="00EC3B28">
            <w:pPr>
              <w:spacing w:line="260" w:lineRule="atLeast"/>
              <w:rPr>
                <w:rFonts w:cs="Verdana"/>
                <w:b/>
                <w:color w:val="000000"/>
                <w:sz w:val="16"/>
                <w:szCs w:val="18"/>
              </w:rPr>
            </w:pPr>
            <w:r>
              <w:rPr>
                <w:rFonts w:cs="Verdana"/>
                <w:b/>
                <w:color w:val="000000"/>
                <w:sz w:val="16"/>
                <w:szCs w:val="18"/>
              </w:rPr>
              <w:t xml:space="preserve">Voldoet aan eis </w:t>
            </w:r>
            <w:proofErr w:type="spellStart"/>
            <w:r>
              <w:rPr>
                <w:rFonts w:cs="Verdana"/>
                <w:b/>
                <w:color w:val="000000"/>
                <w:sz w:val="16"/>
                <w:szCs w:val="18"/>
              </w:rPr>
              <w:t>mbt</w:t>
            </w:r>
            <w:proofErr w:type="spellEnd"/>
            <w:r>
              <w:rPr>
                <w:rFonts w:cs="Verdana"/>
                <w:b/>
                <w:color w:val="000000"/>
                <w:sz w:val="16"/>
                <w:szCs w:val="18"/>
              </w:rPr>
              <w:t xml:space="preserve"> publieke organisaties in GWW (Hoofdvaarwegennet of Hoofdwegennet)?</w:t>
            </w:r>
          </w:p>
        </w:tc>
        <w:tc>
          <w:tcPr>
            <w:tcW w:w="3015" w:type="dxa"/>
          </w:tcPr>
          <w:p w14:paraId="027D9FB6" w14:textId="3F03DE92" w:rsidR="00B807E0" w:rsidRDefault="00B807E0" w:rsidP="00EC3B28">
            <w:pPr>
              <w:spacing w:line="260" w:lineRule="atLeast"/>
              <w:rPr>
                <w:rFonts w:cs="Verdana"/>
                <w:b/>
                <w:color w:val="000000"/>
                <w:sz w:val="16"/>
                <w:szCs w:val="18"/>
              </w:rPr>
            </w:pPr>
            <w:r w:rsidRPr="00EB5E8E">
              <w:rPr>
                <w:rFonts w:cs="Verdana"/>
                <w:b/>
                <w:color w:val="000000"/>
                <w:sz w:val="16"/>
                <w:szCs w:val="18"/>
              </w:rPr>
              <w:t xml:space="preserve">Voldoet aan lid </w:t>
            </w:r>
            <w:r>
              <w:rPr>
                <w:rFonts w:cs="Verdana"/>
                <w:b/>
                <w:color w:val="000000"/>
                <w:sz w:val="16"/>
                <w:szCs w:val="18"/>
              </w:rPr>
              <w:t>1h</w:t>
            </w:r>
            <w:r w:rsidRPr="00EB5E8E">
              <w:rPr>
                <w:rFonts w:cs="Verdana"/>
                <w:b/>
                <w:color w:val="000000"/>
                <w:sz w:val="16"/>
                <w:szCs w:val="18"/>
              </w:rPr>
              <w:t>?</w:t>
            </w:r>
            <w:r>
              <w:rPr>
                <w:rFonts w:cs="Verdana"/>
                <w:b/>
                <w:color w:val="000000"/>
                <w:sz w:val="16"/>
                <w:szCs w:val="18"/>
              </w:rPr>
              <w:t xml:space="preserve"> </w:t>
            </w:r>
          </w:p>
          <w:p w14:paraId="2864C80F" w14:textId="753AFCF4" w:rsidR="00B807E0" w:rsidRPr="00E61279" w:rsidRDefault="00B807E0" w:rsidP="00EC3B28">
            <w:pPr>
              <w:spacing w:line="260" w:lineRule="atLeast"/>
              <w:rPr>
                <w:rFonts w:cs="Verdana"/>
                <w:b/>
                <w:color w:val="000000"/>
                <w:sz w:val="16"/>
                <w:szCs w:val="18"/>
              </w:rPr>
            </w:pPr>
            <w:r>
              <w:rPr>
                <w:rFonts w:cs="Verdana"/>
                <w:b/>
                <w:color w:val="000000"/>
                <w:sz w:val="16"/>
                <w:szCs w:val="18"/>
              </w:rPr>
              <w:t>(loopt nog of niet ouder dan drie (3) jaar gerekend vanaf sluitingsdatum)</w:t>
            </w:r>
          </w:p>
        </w:tc>
      </w:tr>
      <w:tr w:rsidR="00B807E0" w:rsidRPr="00EC5580" w14:paraId="760522AE" w14:textId="77777777" w:rsidTr="00125793">
        <w:trPr>
          <w:hidden w:val="0"/>
        </w:trPr>
        <w:tc>
          <w:tcPr>
            <w:tcW w:w="2960" w:type="dxa"/>
            <w:shd w:val="clear" w:color="auto" w:fill="auto"/>
          </w:tcPr>
          <w:p w14:paraId="01A6387F" w14:textId="7CF1E733"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IV1</w:t>
            </w:r>
          </w:p>
        </w:tc>
        <w:tc>
          <w:tcPr>
            <w:tcW w:w="2799" w:type="dxa"/>
          </w:tcPr>
          <w:p w14:paraId="6ADBFBA9" w14:textId="5CC28C0A"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60D211E3" w14:textId="16DE57D3" w:rsidR="00B807E0" w:rsidRDefault="00B807E0" w:rsidP="00B807E0">
            <w:r w:rsidRPr="0081350B">
              <w:rPr>
                <w:rStyle w:val="Verborgentekst"/>
                <w:rFonts w:asciiTheme="majorHAnsi" w:hAnsiTheme="majorHAnsi"/>
                <w:b w:val="0"/>
                <w:i w:val="0"/>
                <w:vanish w:val="0"/>
                <w:color w:val="000000"/>
                <w:sz w:val="18"/>
                <w:szCs w:val="18"/>
              </w:rPr>
              <w:t>&lt;Ja/Nee&gt;</w:t>
            </w:r>
          </w:p>
        </w:tc>
      </w:tr>
      <w:tr w:rsidR="00B807E0" w:rsidRPr="00EC5580" w14:paraId="7B7F4C87" w14:textId="77777777" w:rsidTr="00125793">
        <w:trPr>
          <w:hidden w:val="0"/>
        </w:trPr>
        <w:tc>
          <w:tcPr>
            <w:tcW w:w="2960" w:type="dxa"/>
            <w:shd w:val="clear" w:color="auto" w:fill="auto"/>
          </w:tcPr>
          <w:p w14:paraId="3E10641F" w14:textId="57F5C906"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IV2</w:t>
            </w:r>
          </w:p>
        </w:tc>
        <w:tc>
          <w:tcPr>
            <w:tcW w:w="2799" w:type="dxa"/>
          </w:tcPr>
          <w:p w14:paraId="3C8E5793" w14:textId="2E8347E8"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15DDDD4B" w14:textId="14528393" w:rsidR="00B807E0" w:rsidRDefault="00B807E0" w:rsidP="00B807E0">
            <w:r w:rsidRPr="0081350B">
              <w:rPr>
                <w:rStyle w:val="Verborgentekst"/>
                <w:rFonts w:asciiTheme="majorHAnsi" w:hAnsiTheme="majorHAnsi"/>
                <w:b w:val="0"/>
                <w:i w:val="0"/>
                <w:vanish w:val="0"/>
                <w:color w:val="000000"/>
                <w:sz w:val="18"/>
                <w:szCs w:val="18"/>
              </w:rPr>
              <w:t>&lt;Ja/Nee&gt;</w:t>
            </w:r>
          </w:p>
        </w:tc>
      </w:tr>
      <w:tr w:rsidR="00B807E0" w:rsidRPr="00EC5580" w14:paraId="201266FB" w14:textId="77777777" w:rsidTr="00125793">
        <w:trPr>
          <w:hidden w:val="0"/>
        </w:trPr>
        <w:tc>
          <w:tcPr>
            <w:tcW w:w="2960" w:type="dxa"/>
            <w:shd w:val="clear" w:color="auto" w:fill="auto"/>
          </w:tcPr>
          <w:p w14:paraId="5DA7BF6B" w14:textId="060D11D3" w:rsidR="00B807E0" w:rsidRPr="0045024C" w:rsidRDefault="00B807E0" w:rsidP="00020E0D">
            <w:pPr>
              <w:spacing w:line="260" w:lineRule="atLeast"/>
              <w:rPr>
                <w:rStyle w:val="Verborgentekst"/>
                <w:b w:val="0"/>
                <w:i w:val="0"/>
                <w:vanish w:val="0"/>
                <w:color w:val="000000"/>
                <w:sz w:val="18"/>
                <w:szCs w:val="18"/>
              </w:rPr>
            </w:pPr>
            <w:r w:rsidRPr="0045024C">
              <w:rPr>
                <w:rStyle w:val="Verborgentekst"/>
                <w:b w:val="0"/>
                <w:i w:val="0"/>
                <w:vanish w:val="0"/>
                <w:color w:val="000000"/>
                <w:sz w:val="18"/>
                <w:szCs w:val="18"/>
              </w:rPr>
              <w:t>Referentieopdracht IV3</w:t>
            </w:r>
          </w:p>
        </w:tc>
        <w:tc>
          <w:tcPr>
            <w:tcW w:w="2799" w:type="dxa"/>
          </w:tcPr>
          <w:p w14:paraId="2CCC633A" w14:textId="7D6A54D0" w:rsidR="00B807E0" w:rsidRPr="0081350B" w:rsidRDefault="00B807E0" w:rsidP="00B807E0">
            <w:pPr>
              <w:rPr>
                <w:rStyle w:val="Verborgentekst"/>
                <w:rFonts w:asciiTheme="majorHAnsi" w:hAnsiTheme="majorHAnsi"/>
                <w:b w:val="0"/>
                <w:i w:val="0"/>
                <w:vanish w:val="0"/>
                <w:color w:val="000000"/>
                <w:sz w:val="18"/>
                <w:szCs w:val="18"/>
              </w:rPr>
            </w:pPr>
            <w:r w:rsidRPr="0081350B">
              <w:rPr>
                <w:rStyle w:val="Verborgentekst"/>
                <w:rFonts w:asciiTheme="majorHAnsi" w:hAnsiTheme="majorHAnsi"/>
                <w:b w:val="0"/>
                <w:i w:val="0"/>
                <w:vanish w:val="0"/>
                <w:color w:val="000000"/>
                <w:sz w:val="18"/>
                <w:szCs w:val="18"/>
              </w:rPr>
              <w:t>&lt;Ja/Nee&gt;</w:t>
            </w:r>
          </w:p>
        </w:tc>
        <w:tc>
          <w:tcPr>
            <w:tcW w:w="3015" w:type="dxa"/>
          </w:tcPr>
          <w:p w14:paraId="076746C3" w14:textId="3BC26C95" w:rsidR="00B807E0" w:rsidRDefault="00B807E0" w:rsidP="00B807E0">
            <w:r w:rsidRPr="0081350B">
              <w:rPr>
                <w:rStyle w:val="Verborgentekst"/>
                <w:rFonts w:asciiTheme="majorHAnsi" w:hAnsiTheme="majorHAnsi"/>
                <w:b w:val="0"/>
                <w:i w:val="0"/>
                <w:vanish w:val="0"/>
                <w:color w:val="000000"/>
                <w:sz w:val="18"/>
                <w:szCs w:val="18"/>
              </w:rPr>
              <w:t>&lt;Ja/Nee&gt;</w:t>
            </w:r>
          </w:p>
        </w:tc>
      </w:tr>
    </w:tbl>
    <w:p w14:paraId="7D05713D" w14:textId="77777777" w:rsidR="0096734F" w:rsidRDefault="0096734F" w:rsidP="0096734F">
      <w:pPr>
        <w:spacing w:line="260" w:lineRule="atLeast"/>
      </w:pPr>
    </w:p>
    <w:p w14:paraId="54D62AFE" w14:textId="77777777" w:rsidR="00E95828" w:rsidRDefault="00E95828" w:rsidP="00E60C99">
      <w:pPr>
        <w:rPr>
          <w:rFonts w:cs="Verdana"/>
          <w:b/>
          <w:color w:val="000000"/>
          <w:szCs w:val="18"/>
        </w:rPr>
      </w:pPr>
      <w:bookmarkStart w:id="19" w:name="_Toc60931692"/>
      <w:bookmarkStart w:id="20" w:name="_Toc496111702"/>
      <w:bookmarkEnd w:id="15"/>
    </w:p>
    <w:p w14:paraId="373C399A" w14:textId="77777777" w:rsidR="00E60C99" w:rsidRDefault="00E60C99" w:rsidP="00E60C99">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C7A8EEE" w14:textId="77777777" w:rsidR="00E60C99" w:rsidRPr="000929D0" w:rsidRDefault="00E60C99" w:rsidP="00E60C99">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766024A9" w14:textId="77777777" w:rsidR="0096734F" w:rsidRDefault="003B73AB" w:rsidP="003B73AB">
      <w:pPr>
        <w:pStyle w:val="BijlageGenummerdParagraaf"/>
        <w:numPr>
          <w:ilvl w:val="0"/>
          <w:numId w:val="0"/>
        </w:numPr>
      </w:pPr>
      <w:r>
        <w:lastRenderedPageBreak/>
        <w:t xml:space="preserve">E.5 </w:t>
      </w:r>
      <w:r w:rsidR="0096734F">
        <w:t xml:space="preserve">Invulformat referentieopdrachten IV </w:t>
      </w:r>
      <w:bookmarkEnd w:id="19"/>
    </w:p>
    <w:p w14:paraId="616B6BCB" w14:textId="77777777" w:rsidR="0096734F" w:rsidRDefault="0096734F" w:rsidP="0096734F">
      <w:pPr>
        <w:spacing w:line="240" w:lineRule="exact"/>
        <w:ind w:left="360"/>
        <w:rPr>
          <w:rFonts w:cs="RijksoverheidSansText-Regular"/>
          <w:color w:val="000000"/>
          <w:szCs w:val="18"/>
        </w:rPr>
      </w:pPr>
    </w:p>
    <w:p w14:paraId="71132315" w14:textId="77777777" w:rsidR="0096734F" w:rsidRPr="00275465" w:rsidRDefault="0096734F" w:rsidP="0096734F">
      <w:pPr>
        <w:spacing w:line="240" w:lineRule="exact"/>
        <w:ind w:left="360"/>
        <w:rPr>
          <w:rFonts w:cs="RijksoverheidSansText-Regular"/>
          <w:color w:val="000000"/>
          <w:szCs w:val="18"/>
        </w:rPr>
      </w:pPr>
      <w:r w:rsidRPr="00275465">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wordt ingevuld (1, 2, 3). Dit nummer correspondeert met het ove</w:t>
      </w:r>
      <w:r>
        <w:rPr>
          <w:rFonts w:cs="RijksoverheidSansText-Regular"/>
          <w:color w:val="000000"/>
          <w:szCs w:val="18"/>
        </w:rPr>
        <w:t>rzicht dat wordt ingevuld bij E4</w:t>
      </w:r>
      <w:r w:rsidRPr="00275465">
        <w:rPr>
          <w:rFonts w:cs="RijksoverheidSansText-Regular"/>
          <w:color w:val="000000"/>
          <w:szCs w:val="18"/>
        </w:rPr>
        <w:t>. De ingevulde en genummerde referentieopdrachten worden bij de inschrijving gevoegd.</w:t>
      </w:r>
    </w:p>
    <w:p w14:paraId="0635E2C1" w14:textId="77777777" w:rsidR="0096734F" w:rsidRPr="00275465" w:rsidRDefault="0096734F" w:rsidP="0096734F">
      <w:pPr>
        <w:spacing w:line="240" w:lineRule="exact"/>
        <w:ind w:left="360"/>
        <w:rPr>
          <w:rFonts w:cs="RijksoverheidSansText-Regular"/>
          <w:color w:val="000000"/>
          <w:szCs w:val="18"/>
        </w:rPr>
      </w:pPr>
    </w:p>
    <w:p w14:paraId="5C48BEFC" w14:textId="77777777" w:rsidR="0096734F" w:rsidRDefault="0096734F" w:rsidP="0096734F">
      <w:pPr>
        <w:spacing w:line="240" w:lineRule="exact"/>
        <w:ind w:left="360"/>
        <w:rPr>
          <w:rFonts w:cs="RijksoverheidSansText-Regular"/>
          <w:color w:val="000000"/>
          <w:szCs w:val="18"/>
        </w:rPr>
      </w:pPr>
      <w:r w:rsidRPr="00275465">
        <w:rPr>
          <w:rFonts w:cs="RijksoverheidSansText-Regular"/>
          <w:color w:val="000000"/>
          <w:szCs w:val="18"/>
        </w:rPr>
        <w:t>Inschrijver: &lt;</w:t>
      </w:r>
      <w:r w:rsidRPr="00284D15">
        <w:rPr>
          <w:rFonts w:cs="RijksoverheidSansText-Regular"/>
          <w:color w:val="FF0000"/>
          <w:szCs w:val="18"/>
        </w:rPr>
        <w:t>naam en adres invullen</w:t>
      </w:r>
      <w:r w:rsidRPr="00275465">
        <w:rPr>
          <w:rFonts w:cs="RijksoverheidSansText-Regular"/>
          <w:color w:val="000000"/>
          <w:szCs w:val="18"/>
        </w:rPr>
        <w:t>&gt;</w:t>
      </w:r>
    </w:p>
    <w:p w14:paraId="6DD39E37" w14:textId="77777777" w:rsidR="0096734F" w:rsidRPr="00275465" w:rsidRDefault="0096734F" w:rsidP="0096734F">
      <w:pPr>
        <w:spacing w:line="240" w:lineRule="exact"/>
        <w:ind w:left="360"/>
        <w:rPr>
          <w:rFonts w:cs="RijksoverheidSansText-Regular"/>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9"/>
        <w:gridCol w:w="452"/>
        <w:gridCol w:w="1132"/>
        <w:gridCol w:w="452"/>
        <w:gridCol w:w="1132"/>
      </w:tblGrid>
      <w:tr w:rsidR="0096734F" w:rsidRPr="00EC5580" w14:paraId="3DFF066A"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6A69878F" w14:textId="77777777" w:rsidR="0096734F" w:rsidRPr="00EC5580" w:rsidRDefault="0096734F" w:rsidP="00EC3B28">
            <w:pPr>
              <w:suppressAutoHyphens/>
              <w:jc w:val="center"/>
              <w:rPr>
                <w:rFonts w:cs="Verdana"/>
                <w:b/>
                <w:bCs/>
                <w:color w:val="000000"/>
                <w:szCs w:val="18"/>
              </w:rPr>
            </w:pPr>
            <w:r>
              <w:rPr>
                <w:rFonts w:cs="Verdana"/>
                <w:b/>
                <w:bCs/>
                <w:color w:val="000000"/>
                <w:szCs w:val="18"/>
              </w:rPr>
              <w:t>REFERENTIEOPDRACHT IV NR:&lt;</w:t>
            </w:r>
            <w:r w:rsidRPr="00284D15">
              <w:rPr>
                <w:rFonts w:cs="Verdana"/>
                <w:b/>
                <w:bCs/>
                <w:color w:val="FF0000"/>
                <w:szCs w:val="18"/>
              </w:rPr>
              <w:t>1,2 of 3</w:t>
            </w:r>
            <w:r>
              <w:rPr>
                <w:rFonts w:cs="Verdana"/>
                <w:b/>
                <w:bCs/>
                <w:color w:val="000000"/>
                <w:szCs w:val="18"/>
              </w:rPr>
              <w:t>&gt;</w:t>
            </w:r>
          </w:p>
          <w:p w14:paraId="6D826239" w14:textId="77777777" w:rsidR="0096734F" w:rsidRPr="00EC5580" w:rsidRDefault="0096734F" w:rsidP="00EC3B28">
            <w:pPr>
              <w:jc w:val="center"/>
              <w:rPr>
                <w:rFonts w:cs="Verdana"/>
                <w:b/>
                <w:bCs/>
                <w:color w:val="000000"/>
                <w:szCs w:val="18"/>
              </w:rPr>
            </w:pPr>
          </w:p>
        </w:tc>
      </w:tr>
      <w:tr w:rsidR="0096734F" w:rsidRPr="00EC5580" w14:paraId="7AB679C6" w14:textId="77777777" w:rsidTr="00EC3B28">
        <w:tc>
          <w:tcPr>
            <w:tcW w:w="4449" w:type="dxa"/>
            <w:tcBorders>
              <w:top w:val="single" w:sz="4" w:space="0" w:color="auto"/>
              <w:left w:val="single" w:sz="4" w:space="0" w:color="auto"/>
              <w:bottom w:val="single" w:sz="4" w:space="0" w:color="auto"/>
              <w:right w:val="single" w:sz="4" w:space="0" w:color="auto"/>
            </w:tcBorders>
          </w:tcPr>
          <w:p w14:paraId="7BA5E4F3" w14:textId="77777777" w:rsidR="0096734F" w:rsidRPr="00EC5580" w:rsidRDefault="0096734F" w:rsidP="00EC3B28">
            <w:pPr>
              <w:rPr>
                <w:rFonts w:cs="Verdana"/>
                <w:color w:val="000000"/>
                <w:szCs w:val="18"/>
              </w:rPr>
            </w:pPr>
            <w:r>
              <w:rPr>
                <w:rFonts w:cs="Verdana"/>
                <w:color w:val="000000"/>
                <w:szCs w:val="18"/>
              </w:rPr>
              <w:t>SROK PPB</w:t>
            </w:r>
          </w:p>
        </w:tc>
        <w:tc>
          <w:tcPr>
            <w:tcW w:w="3168" w:type="dxa"/>
            <w:gridSpan w:val="4"/>
            <w:tcBorders>
              <w:top w:val="single" w:sz="4" w:space="0" w:color="auto"/>
              <w:left w:val="single" w:sz="4" w:space="0" w:color="auto"/>
              <w:bottom w:val="single" w:sz="4" w:space="0" w:color="auto"/>
              <w:right w:val="single" w:sz="4" w:space="0" w:color="auto"/>
            </w:tcBorders>
          </w:tcPr>
          <w:p w14:paraId="264D3351" w14:textId="77777777" w:rsidR="0096734F" w:rsidRPr="00EC5580" w:rsidRDefault="0096734F" w:rsidP="00EC3B28">
            <w:pPr>
              <w:rPr>
                <w:rFonts w:cs="Verdana"/>
                <w:color w:val="000000"/>
                <w:szCs w:val="18"/>
              </w:rPr>
            </w:pPr>
            <w:r>
              <w:rPr>
                <w:rFonts w:cs="Verdana"/>
                <w:color w:val="000000"/>
                <w:szCs w:val="18"/>
              </w:rPr>
              <w:t>Perceel 1 IV</w:t>
            </w:r>
          </w:p>
        </w:tc>
      </w:tr>
      <w:tr w:rsidR="0096734F" w:rsidRPr="00EC5580" w14:paraId="3968D448" w14:textId="77777777" w:rsidTr="00EC3B28">
        <w:tc>
          <w:tcPr>
            <w:tcW w:w="4449" w:type="dxa"/>
            <w:tcBorders>
              <w:top w:val="single" w:sz="4" w:space="0" w:color="auto"/>
              <w:left w:val="single" w:sz="4" w:space="0" w:color="auto"/>
              <w:bottom w:val="single" w:sz="4" w:space="0" w:color="auto"/>
              <w:right w:val="single" w:sz="4" w:space="0" w:color="auto"/>
            </w:tcBorders>
          </w:tcPr>
          <w:p w14:paraId="456A887B" w14:textId="77777777" w:rsidR="0096734F" w:rsidRPr="00EC5580" w:rsidRDefault="0096734F" w:rsidP="00EC3B28">
            <w:pPr>
              <w:rPr>
                <w:rFonts w:cs="Verdana"/>
                <w:color w:val="000000"/>
                <w:szCs w:val="18"/>
              </w:rPr>
            </w:pPr>
            <w:r w:rsidRPr="00EC5580">
              <w:rPr>
                <w:rFonts w:cs="Verdana"/>
                <w:color w:val="000000"/>
                <w:szCs w:val="18"/>
              </w:rPr>
              <w:t>Naam van de ondernemer die de referentieopdracht heeft uitgevoerd</w:t>
            </w:r>
          </w:p>
        </w:tc>
        <w:tc>
          <w:tcPr>
            <w:tcW w:w="3168" w:type="dxa"/>
            <w:gridSpan w:val="4"/>
            <w:tcBorders>
              <w:top w:val="single" w:sz="4" w:space="0" w:color="auto"/>
              <w:left w:val="single" w:sz="4" w:space="0" w:color="auto"/>
              <w:bottom w:val="single" w:sz="4" w:space="0" w:color="auto"/>
              <w:right w:val="single" w:sz="4" w:space="0" w:color="auto"/>
            </w:tcBorders>
          </w:tcPr>
          <w:p w14:paraId="2302B1B9" w14:textId="77777777" w:rsidR="0096734F" w:rsidRPr="00EC5580" w:rsidRDefault="0096734F" w:rsidP="00EC3B28">
            <w:pPr>
              <w:rPr>
                <w:color w:val="000000"/>
              </w:rPr>
            </w:pPr>
            <w:r w:rsidRPr="00EC5580">
              <w:rPr>
                <w:color w:val="000000"/>
              </w:rPr>
              <w:t>…</w:t>
            </w:r>
          </w:p>
        </w:tc>
      </w:tr>
      <w:tr w:rsidR="0096734F" w:rsidRPr="00EC5580" w14:paraId="1859CC01" w14:textId="77777777" w:rsidTr="00EC3B28">
        <w:tc>
          <w:tcPr>
            <w:tcW w:w="4449" w:type="dxa"/>
            <w:tcBorders>
              <w:top w:val="single" w:sz="4" w:space="0" w:color="auto"/>
              <w:left w:val="single" w:sz="4" w:space="0" w:color="auto"/>
              <w:bottom w:val="single" w:sz="4" w:space="0" w:color="auto"/>
              <w:right w:val="single" w:sz="4" w:space="0" w:color="auto"/>
            </w:tcBorders>
          </w:tcPr>
          <w:p w14:paraId="05A4B257" w14:textId="77777777" w:rsidR="0096734F" w:rsidRPr="00EC5580" w:rsidRDefault="0096734F" w:rsidP="00EC3B28">
            <w:pPr>
              <w:rPr>
                <w:rFonts w:cs="Verdana"/>
                <w:color w:val="000000"/>
                <w:szCs w:val="18"/>
              </w:rPr>
            </w:pPr>
            <w:r w:rsidRPr="00EC5580">
              <w:rPr>
                <w:rFonts w:cs="Verdana"/>
                <w:color w:val="000000"/>
                <w:szCs w:val="18"/>
              </w:rPr>
              <w:t>Naam van de referentieopdracht</w:t>
            </w:r>
          </w:p>
        </w:tc>
        <w:tc>
          <w:tcPr>
            <w:tcW w:w="3168" w:type="dxa"/>
            <w:gridSpan w:val="4"/>
            <w:tcBorders>
              <w:top w:val="single" w:sz="4" w:space="0" w:color="auto"/>
              <w:left w:val="single" w:sz="4" w:space="0" w:color="auto"/>
              <w:bottom w:val="single" w:sz="4" w:space="0" w:color="auto"/>
              <w:right w:val="single" w:sz="4" w:space="0" w:color="auto"/>
            </w:tcBorders>
          </w:tcPr>
          <w:p w14:paraId="1A5A6177" w14:textId="77777777" w:rsidR="0096734F" w:rsidRPr="00EC5580" w:rsidRDefault="0096734F" w:rsidP="00EC3B28">
            <w:pPr>
              <w:rPr>
                <w:rFonts w:cs="Verdana"/>
                <w:color w:val="000000"/>
                <w:szCs w:val="18"/>
              </w:rPr>
            </w:pPr>
            <w:r w:rsidRPr="00EC5580">
              <w:rPr>
                <w:color w:val="000000"/>
              </w:rPr>
              <w:t>…</w:t>
            </w:r>
          </w:p>
        </w:tc>
      </w:tr>
      <w:tr w:rsidR="0096734F" w:rsidRPr="00EC5580" w14:paraId="779CD12A" w14:textId="77777777" w:rsidTr="00EC3B28">
        <w:tc>
          <w:tcPr>
            <w:tcW w:w="4449" w:type="dxa"/>
            <w:tcBorders>
              <w:top w:val="single" w:sz="4" w:space="0" w:color="auto"/>
              <w:left w:val="single" w:sz="4" w:space="0" w:color="auto"/>
              <w:bottom w:val="single" w:sz="4" w:space="0" w:color="auto"/>
              <w:right w:val="single" w:sz="4" w:space="0" w:color="auto"/>
            </w:tcBorders>
          </w:tcPr>
          <w:p w14:paraId="47F3F790" w14:textId="77777777" w:rsidR="0096734F" w:rsidRPr="00EC5580" w:rsidRDefault="0096734F" w:rsidP="00EC3B28">
            <w:pPr>
              <w:rPr>
                <w:rFonts w:cs="Verdana"/>
                <w:color w:val="000000"/>
                <w:szCs w:val="18"/>
              </w:rPr>
            </w:pPr>
            <w:r w:rsidRPr="00EC5580">
              <w:rPr>
                <w:rFonts w:cs="Verdana"/>
                <w:color w:val="000000"/>
                <w:szCs w:val="18"/>
              </w:rPr>
              <w:t>Naam en adres van de opdrachtgever</w:t>
            </w:r>
          </w:p>
        </w:tc>
        <w:tc>
          <w:tcPr>
            <w:tcW w:w="3168" w:type="dxa"/>
            <w:gridSpan w:val="4"/>
            <w:tcBorders>
              <w:top w:val="single" w:sz="4" w:space="0" w:color="auto"/>
              <w:left w:val="single" w:sz="4" w:space="0" w:color="auto"/>
              <w:bottom w:val="single" w:sz="4" w:space="0" w:color="auto"/>
              <w:right w:val="single" w:sz="4" w:space="0" w:color="auto"/>
            </w:tcBorders>
          </w:tcPr>
          <w:p w14:paraId="756D27CD" w14:textId="77777777" w:rsidR="0096734F" w:rsidRPr="00EC5580" w:rsidRDefault="0096734F" w:rsidP="00EC3B28">
            <w:pPr>
              <w:rPr>
                <w:color w:val="000000"/>
              </w:rPr>
            </w:pPr>
            <w:r w:rsidRPr="00EC5580">
              <w:rPr>
                <w:color w:val="000000"/>
              </w:rPr>
              <w:t>…</w:t>
            </w:r>
          </w:p>
        </w:tc>
      </w:tr>
      <w:tr w:rsidR="0096734F" w:rsidRPr="00EC5580" w14:paraId="743B67D5" w14:textId="77777777" w:rsidTr="00EC3B28">
        <w:tc>
          <w:tcPr>
            <w:tcW w:w="4449" w:type="dxa"/>
            <w:tcBorders>
              <w:top w:val="single" w:sz="4" w:space="0" w:color="auto"/>
              <w:left w:val="single" w:sz="4" w:space="0" w:color="auto"/>
              <w:bottom w:val="single" w:sz="4" w:space="0" w:color="auto"/>
              <w:right w:val="single" w:sz="4" w:space="0" w:color="auto"/>
            </w:tcBorders>
          </w:tcPr>
          <w:p w14:paraId="56113576" w14:textId="77777777" w:rsidR="0096734F" w:rsidRPr="00EC5580" w:rsidRDefault="0096734F" w:rsidP="00EC3B28">
            <w:pPr>
              <w:rPr>
                <w:rFonts w:cs="Verdana"/>
                <w:color w:val="000000"/>
                <w:szCs w:val="18"/>
              </w:rPr>
            </w:pPr>
            <w:r w:rsidRPr="00EC5580">
              <w:rPr>
                <w:rFonts w:cs="Verdana"/>
                <w:color w:val="000000"/>
                <w:szCs w:val="18"/>
              </w:rPr>
              <w:t>Overeengekomen bedrag</w:t>
            </w:r>
          </w:p>
          <w:p w14:paraId="6D3CDDC9" w14:textId="77777777" w:rsidR="0096734F" w:rsidRPr="00EC5580" w:rsidRDefault="0096734F" w:rsidP="00EC3B28">
            <w:pPr>
              <w:rPr>
                <w:rFonts w:cs="Verdana"/>
                <w:color w:val="000000"/>
                <w:szCs w:val="18"/>
              </w:rPr>
            </w:pPr>
            <w:r w:rsidRPr="00EC5580">
              <w:rPr>
                <w:rFonts w:cs="Verdana"/>
                <w:color w:val="000000"/>
                <w:szCs w:val="18"/>
              </w:rPr>
              <w:t>(aannemingssom) (excl. omzetbelasting)</w:t>
            </w:r>
          </w:p>
        </w:tc>
        <w:tc>
          <w:tcPr>
            <w:tcW w:w="3168" w:type="dxa"/>
            <w:gridSpan w:val="4"/>
            <w:tcBorders>
              <w:top w:val="single" w:sz="4" w:space="0" w:color="auto"/>
              <w:left w:val="single" w:sz="4" w:space="0" w:color="auto"/>
              <w:bottom w:val="single" w:sz="4" w:space="0" w:color="auto"/>
              <w:right w:val="single" w:sz="4" w:space="0" w:color="auto"/>
            </w:tcBorders>
          </w:tcPr>
          <w:p w14:paraId="531553C4"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027608A6" w14:textId="77777777" w:rsidTr="00EC3B28">
        <w:tc>
          <w:tcPr>
            <w:tcW w:w="4449" w:type="dxa"/>
            <w:tcBorders>
              <w:top w:val="single" w:sz="4" w:space="0" w:color="auto"/>
              <w:left w:val="single" w:sz="4" w:space="0" w:color="auto"/>
              <w:bottom w:val="single" w:sz="4" w:space="0" w:color="auto"/>
              <w:right w:val="single" w:sz="4" w:space="0" w:color="auto"/>
            </w:tcBorders>
          </w:tcPr>
          <w:p w14:paraId="260B4A38" w14:textId="77777777" w:rsidR="0096734F" w:rsidRPr="00EC5580" w:rsidRDefault="0096734F" w:rsidP="00EC3B28">
            <w:pPr>
              <w:rPr>
                <w:rFonts w:cs="Verdana"/>
                <w:color w:val="000000"/>
                <w:szCs w:val="18"/>
              </w:rPr>
            </w:pPr>
            <w:r w:rsidRPr="00EC5580">
              <w:rPr>
                <w:rFonts w:cs="Verdana"/>
                <w:color w:val="000000"/>
                <w:szCs w:val="18"/>
              </w:rPr>
              <w:t>Gefactureerd bedrag (excl. omzetbelasting)</w:t>
            </w:r>
          </w:p>
        </w:tc>
        <w:tc>
          <w:tcPr>
            <w:tcW w:w="3168" w:type="dxa"/>
            <w:gridSpan w:val="4"/>
            <w:tcBorders>
              <w:top w:val="single" w:sz="4" w:space="0" w:color="auto"/>
              <w:left w:val="single" w:sz="4" w:space="0" w:color="auto"/>
              <w:bottom w:val="single" w:sz="4" w:space="0" w:color="auto"/>
              <w:right w:val="single" w:sz="4" w:space="0" w:color="auto"/>
            </w:tcBorders>
          </w:tcPr>
          <w:p w14:paraId="1A2B194B" w14:textId="77777777" w:rsidR="0096734F" w:rsidRPr="00EC5580" w:rsidRDefault="0096734F" w:rsidP="00EC3B28">
            <w:pPr>
              <w:rPr>
                <w:rFonts w:cs="Verdana"/>
                <w:color w:val="000000"/>
                <w:szCs w:val="18"/>
              </w:rPr>
            </w:pPr>
            <w:r w:rsidRPr="00EC5580">
              <w:rPr>
                <w:rFonts w:cs="Arial"/>
                <w:color w:val="000000"/>
              </w:rPr>
              <w:t xml:space="preserve">€ </w:t>
            </w:r>
            <w:r w:rsidRPr="00EC5580">
              <w:rPr>
                <w:color w:val="000000"/>
              </w:rPr>
              <w:t>…</w:t>
            </w:r>
          </w:p>
        </w:tc>
      </w:tr>
      <w:tr w:rsidR="0096734F" w:rsidRPr="00EC5580" w14:paraId="7B0F2F1D" w14:textId="77777777" w:rsidTr="00EC3B28">
        <w:tc>
          <w:tcPr>
            <w:tcW w:w="4449" w:type="dxa"/>
            <w:tcBorders>
              <w:top w:val="single" w:sz="4" w:space="0" w:color="auto"/>
              <w:left w:val="single" w:sz="4" w:space="0" w:color="auto"/>
              <w:bottom w:val="single" w:sz="4" w:space="0" w:color="auto"/>
              <w:right w:val="single" w:sz="4" w:space="0" w:color="auto"/>
            </w:tcBorders>
          </w:tcPr>
          <w:p w14:paraId="053676D7" w14:textId="77777777" w:rsidR="0096734F" w:rsidRPr="00EC5580" w:rsidRDefault="0096734F" w:rsidP="00EC3B28">
            <w:pPr>
              <w:rPr>
                <w:rFonts w:cs="Verdana"/>
                <w:color w:val="000000"/>
                <w:szCs w:val="18"/>
              </w:rPr>
            </w:pPr>
            <w:r w:rsidRPr="00EC5580">
              <w:rPr>
                <w:rFonts w:cs="Verdana"/>
                <w:color w:val="000000"/>
                <w:szCs w:val="18"/>
              </w:rPr>
              <w:t>Datum van de opdrachtverlening</w:t>
            </w:r>
          </w:p>
        </w:tc>
        <w:tc>
          <w:tcPr>
            <w:tcW w:w="3168" w:type="dxa"/>
            <w:gridSpan w:val="4"/>
            <w:tcBorders>
              <w:top w:val="single" w:sz="4" w:space="0" w:color="auto"/>
              <w:left w:val="single" w:sz="4" w:space="0" w:color="auto"/>
              <w:bottom w:val="single" w:sz="4" w:space="0" w:color="auto"/>
              <w:right w:val="single" w:sz="4" w:space="0" w:color="auto"/>
            </w:tcBorders>
          </w:tcPr>
          <w:p w14:paraId="1579C1DE" w14:textId="77777777" w:rsidR="0096734F" w:rsidRPr="00EC5580" w:rsidRDefault="0096734F" w:rsidP="00EC3B28">
            <w:pPr>
              <w:rPr>
                <w:rFonts w:cs="Verdana"/>
                <w:color w:val="000000"/>
                <w:szCs w:val="18"/>
              </w:rPr>
            </w:pPr>
            <w:r w:rsidRPr="00EC5580">
              <w:rPr>
                <w:color w:val="000000"/>
              </w:rPr>
              <w:t>…</w:t>
            </w:r>
          </w:p>
        </w:tc>
      </w:tr>
      <w:tr w:rsidR="0096734F" w:rsidRPr="00EC5580" w14:paraId="252B0EBC" w14:textId="77777777" w:rsidTr="00EC3B28">
        <w:tc>
          <w:tcPr>
            <w:tcW w:w="4449" w:type="dxa"/>
            <w:tcBorders>
              <w:top w:val="single" w:sz="4" w:space="0" w:color="auto"/>
              <w:left w:val="single" w:sz="4" w:space="0" w:color="auto"/>
              <w:bottom w:val="single" w:sz="4" w:space="0" w:color="auto"/>
              <w:right w:val="single" w:sz="4" w:space="0" w:color="auto"/>
            </w:tcBorders>
          </w:tcPr>
          <w:p w14:paraId="108F5573" w14:textId="77777777" w:rsidR="0096734F" w:rsidRPr="00EC5580" w:rsidRDefault="0096734F" w:rsidP="00EC3B28">
            <w:pPr>
              <w:rPr>
                <w:rFonts w:cs="Verdana"/>
                <w:color w:val="000000"/>
                <w:szCs w:val="18"/>
              </w:rPr>
            </w:pPr>
            <w:r w:rsidRPr="00EC5580">
              <w:rPr>
                <w:rFonts w:cs="Verdana"/>
                <w:color w:val="000000"/>
                <w:szCs w:val="18"/>
              </w:rPr>
              <w:t>Overeengekomen uitvoeringsduur</w:t>
            </w:r>
          </w:p>
        </w:tc>
        <w:tc>
          <w:tcPr>
            <w:tcW w:w="3168" w:type="dxa"/>
            <w:gridSpan w:val="4"/>
            <w:tcBorders>
              <w:top w:val="single" w:sz="4" w:space="0" w:color="auto"/>
              <w:left w:val="single" w:sz="4" w:space="0" w:color="auto"/>
              <w:bottom w:val="single" w:sz="4" w:space="0" w:color="auto"/>
              <w:right w:val="single" w:sz="4" w:space="0" w:color="auto"/>
            </w:tcBorders>
          </w:tcPr>
          <w:p w14:paraId="65CDD9D8" w14:textId="77777777" w:rsidR="0096734F" w:rsidRPr="00EC5580" w:rsidRDefault="0096734F" w:rsidP="00EC3B28">
            <w:pPr>
              <w:rPr>
                <w:rFonts w:cs="Verdana"/>
                <w:color w:val="000000"/>
                <w:szCs w:val="18"/>
              </w:rPr>
            </w:pPr>
            <w:r w:rsidRPr="00EC5580">
              <w:rPr>
                <w:color w:val="000000"/>
              </w:rPr>
              <w:t>…</w:t>
            </w:r>
          </w:p>
        </w:tc>
      </w:tr>
      <w:tr w:rsidR="0096734F" w:rsidRPr="00EC5580" w14:paraId="1D312A00" w14:textId="77777777" w:rsidTr="00EC3B28">
        <w:tc>
          <w:tcPr>
            <w:tcW w:w="4449" w:type="dxa"/>
            <w:tcBorders>
              <w:top w:val="single" w:sz="4" w:space="0" w:color="auto"/>
              <w:left w:val="single" w:sz="4" w:space="0" w:color="auto"/>
              <w:bottom w:val="single" w:sz="4" w:space="0" w:color="auto"/>
              <w:right w:val="single" w:sz="4" w:space="0" w:color="auto"/>
            </w:tcBorders>
          </w:tcPr>
          <w:p w14:paraId="7FE0FEE9" w14:textId="77777777" w:rsidR="0096734F" w:rsidRPr="00EC5580" w:rsidRDefault="0096734F" w:rsidP="00EC3B28">
            <w:pPr>
              <w:rPr>
                <w:rFonts w:cs="Verdana"/>
                <w:color w:val="000000"/>
                <w:szCs w:val="18"/>
              </w:rPr>
            </w:pPr>
            <w:r w:rsidRPr="00EC5580">
              <w:rPr>
                <w:rFonts w:cs="Verdana"/>
                <w:color w:val="000000"/>
                <w:szCs w:val="18"/>
              </w:rPr>
              <w:t>Datum van oplevering</w:t>
            </w:r>
          </w:p>
        </w:tc>
        <w:tc>
          <w:tcPr>
            <w:tcW w:w="3168" w:type="dxa"/>
            <w:gridSpan w:val="4"/>
            <w:tcBorders>
              <w:top w:val="single" w:sz="4" w:space="0" w:color="auto"/>
              <w:left w:val="single" w:sz="4" w:space="0" w:color="auto"/>
              <w:bottom w:val="single" w:sz="4" w:space="0" w:color="auto"/>
              <w:right w:val="single" w:sz="4" w:space="0" w:color="auto"/>
            </w:tcBorders>
          </w:tcPr>
          <w:p w14:paraId="75A02ED2" w14:textId="77777777" w:rsidR="0096734F" w:rsidRPr="00EC5580" w:rsidRDefault="0096734F" w:rsidP="00EC3B28">
            <w:pPr>
              <w:rPr>
                <w:rFonts w:cs="Verdana"/>
                <w:color w:val="000000"/>
                <w:szCs w:val="18"/>
              </w:rPr>
            </w:pPr>
            <w:r w:rsidRPr="00EC5580">
              <w:rPr>
                <w:color w:val="000000"/>
              </w:rPr>
              <w:t>…</w:t>
            </w:r>
          </w:p>
        </w:tc>
      </w:tr>
      <w:tr w:rsidR="0096734F" w:rsidRPr="00EC5580" w14:paraId="5E49223C" w14:textId="77777777" w:rsidTr="00EC3B28">
        <w:trPr>
          <w:trHeight w:val="295"/>
        </w:trPr>
        <w:tc>
          <w:tcPr>
            <w:tcW w:w="7617" w:type="dxa"/>
            <w:gridSpan w:val="5"/>
            <w:tcBorders>
              <w:top w:val="single" w:sz="4" w:space="0" w:color="auto"/>
              <w:left w:val="single" w:sz="4" w:space="0" w:color="auto"/>
              <w:bottom w:val="single" w:sz="4" w:space="0" w:color="auto"/>
              <w:right w:val="single" w:sz="4" w:space="0" w:color="auto"/>
            </w:tcBorders>
          </w:tcPr>
          <w:p w14:paraId="0224F149" w14:textId="77777777" w:rsidR="0096734F" w:rsidRPr="00EC5580" w:rsidRDefault="0096734F" w:rsidP="00EC3B28">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96734F" w:rsidRPr="00EC5580" w14:paraId="2BC828EF" w14:textId="77777777" w:rsidTr="00EC3B28">
        <w:tc>
          <w:tcPr>
            <w:tcW w:w="4449" w:type="dxa"/>
            <w:tcBorders>
              <w:top w:val="single" w:sz="4" w:space="0" w:color="auto"/>
              <w:left w:val="single" w:sz="4" w:space="0" w:color="auto"/>
              <w:bottom w:val="single" w:sz="4" w:space="0" w:color="auto"/>
              <w:right w:val="single" w:sz="4" w:space="0" w:color="auto"/>
            </w:tcBorders>
          </w:tcPr>
          <w:p w14:paraId="36B331CA" w14:textId="77777777" w:rsidR="0096734F" w:rsidRPr="00EC5580" w:rsidRDefault="0096734F" w:rsidP="00EC3B28">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8" w:type="dxa"/>
            <w:gridSpan w:val="4"/>
            <w:tcBorders>
              <w:top w:val="single" w:sz="4" w:space="0" w:color="auto"/>
              <w:left w:val="single" w:sz="4" w:space="0" w:color="auto"/>
              <w:bottom w:val="single" w:sz="4" w:space="0" w:color="auto"/>
              <w:right w:val="single" w:sz="4" w:space="0" w:color="auto"/>
            </w:tcBorders>
          </w:tcPr>
          <w:p w14:paraId="1389E2A2"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3D2D6901" w14:textId="77777777" w:rsidTr="00EC3B28">
        <w:tc>
          <w:tcPr>
            <w:tcW w:w="4449" w:type="dxa"/>
            <w:tcBorders>
              <w:top w:val="single" w:sz="4" w:space="0" w:color="auto"/>
              <w:left w:val="single" w:sz="4" w:space="0" w:color="auto"/>
              <w:bottom w:val="single" w:sz="4" w:space="0" w:color="auto"/>
              <w:right w:val="single" w:sz="4" w:space="0" w:color="auto"/>
            </w:tcBorders>
          </w:tcPr>
          <w:p w14:paraId="38D728A0" w14:textId="77777777" w:rsidR="0096734F" w:rsidRPr="00EC5580" w:rsidRDefault="0096734F" w:rsidP="00EC3B28">
            <w:pPr>
              <w:rPr>
                <w:rFonts w:cs="Verdana"/>
                <w:color w:val="000000"/>
                <w:szCs w:val="18"/>
              </w:rPr>
            </w:pPr>
            <w:r w:rsidRPr="00EC5580">
              <w:rPr>
                <w:rFonts w:cs="Verdana"/>
                <w:color w:val="000000"/>
                <w:szCs w:val="18"/>
              </w:rPr>
              <w:t>De juridische participatieverhouding</w:t>
            </w:r>
          </w:p>
        </w:tc>
        <w:tc>
          <w:tcPr>
            <w:tcW w:w="3168" w:type="dxa"/>
            <w:gridSpan w:val="4"/>
            <w:tcBorders>
              <w:top w:val="single" w:sz="4" w:space="0" w:color="auto"/>
              <w:left w:val="single" w:sz="4" w:space="0" w:color="auto"/>
              <w:bottom w:val="single" w:sz="4" w:space="0" w:color="auto"/>
              <w:right w:val="single" w:sz="4" w:space="0" w:color="auto"/>
            </w:tcBorders>
          </w:tcPr>
          <w:p w14:paraId="313E46C3" w14:textId="77777777" w:rsidR="0096734F" w:rsidRPr="00EC5580" w:rsidRDefault="0096734F" w:rsidP="00EC3B28">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96734F" w:rsidRPr="00EC5580" w14:paraId="39CFAEED" w14:textId="77777777" w:rsidTr="00EC3B28">
        <w:tc>
          <w:tcPr>
            <w:tcW w:w="4449" w:type="dxa"/>
            <w:tcBorders>
              <w:top w:val="single" w:sz="4" w:space="0" w:color="auto"/>
              <w:left w:val="single" w:sz="4" w:space="0" w:color="auto"/>
              <w:bottom w:val="single" w:sz="4" w:space="0" w:color="auto"/>
              <w:right w:val="single" w:sz="4" w:space="0" w:color="auto"/>
            </w:tcBorders>
          </w:tcPr>
          <w:p w14:paraId="12220DC1" w14:textId="77777777" w:rsidR="0096734F" w:rsidRPr="00EC5580" w:rsidRDefault="0096734F" w:rsidP="00EC3B28">
            <w:pPr>
              <w:rPr>
                <w:rFonts w:cs="Verdana"/>
                <w:color w:val="000000"/>
                <w:szCs w:val="18"/>
              </w:rPr>
            </w:pPr>
            <w:r w:rsidRPr="00EC5580">
              <w:rPr>
                <w:rFonts w:cs="Verdana"/>
                <w:color w:val="000000"/>
                <w:szCs w:val="18"/>
              </w:rPr>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68" w:type="dxa"/>
            <w:gridSpan w:val="4"/>
            <w:tcBorders>
              <w:top w:val="single" w:sz="4" w:space="0" w:color="auto"/>
              <w:left w:val="single" w:sz="4" w:space="0" w:color="auto"/>
              <w:bottom w:val="single" w:sz="4" w:space="0" w:color="auto"/>
              <w:right w:val="single" w:sz="4" w:space="0" w:color="auto"/>
            </w:tcBorders>
          </w:tcPr>
          <w:p w14:paraId="3F76560B" w14:textId="77777777" w:rsidR="0096734F" w:rsidRPr="00EC5580" w:rsidRDefault="0096734F" w:rsidP="00EC3B28">
            <w:pPr>
              <w:rPr>
                <w:rFonts w:cs="Verdana"/>
                <w:color w:val="000000"/>
                <w:sz w:val="16"/>
                <w:szCs w:val="16"/>
              </w:rPr>
            </w:pPr>
            <w:r w:rsidRPr="00EC5580">
              <w:rPr>
                <w:rFonts w:cs="Verdana"/>
                <w:color w:val="000000"/>
                <w:sz w:val="16"/>
                <w:szCs w:val="16"/>
              </w:rPr>
              <w:t>…</w:t>
            </w:r>
          </w:p>
        </w:tc>
      </w:tr>
      <w:tr w:rsidR="0096734F" w:rsidRPr="00EC5580" w14:paraId="1CFFB3E4" w14:textId="77777777" w:rsidTr="00EC3B28">
        <w:trPr>
          <w:trHeight w:val="55"/>
        </w:trPr>
        <w:tc>
          <w:tcPr>
            <w:tcW w:w="4449" w:type="dxa"/>
            <w:vMerge w:val="restart"/>
            <w:tcBorders>
              <w:top w:val="single" w:sz="4" w:space="0" w:color="auto"/>
              <w:left w:val="single" w:sz="4" w:space="0" w:color="auto"/>
              <w:right w:val="single" w:sz="4" w:space="0" w:color="auto"/>
            </w:tcBorders>
          </w:tcPr>
          <w:p w14:paraId="6F768626" w14:textId="77777777" w:rsidR="0096734F" w:rsidRPr="00DF62C9" w:rsidRDefault="0096734F" w:rsidP="00EC3B28">
            <w:pPr>
              <w:rPr>
                <w:rFonts w:cs="Verdana"/>
                <w:color w:val="000000"/>
                <w:szCs w:val="18"/>
              </w:rPr>
            </w:pPr>
            <w:r w:rsidRPr="00DF62C9">
              <w:rPr>
                <w:rFonts w:cs="Verdana"/>
                <w:color w:val="000000"/>
                <w:szCs w:val="18"/>
              </w:rPr>
              <w:t>Van toepassing op eis (aankruisen)</w:t>
            </w:r>
          </w:p>
        </w:tc>
        <w:tc>
          <w:tcPr>
            <w:tcW w:w="452" w:type="dxa"/>
            <w:tcBorders>
              <w:top w:val="single" w:sz="4" w:space="0" w:color="auto"/>
              <w:left w:val="single" w:sz="4" w:space="0" w:color="auto"/>
              <w:bottom w:val="single" w:sz="4" w:space="0" w:color="auto"/>
              <w:right w:val="single" w:sz="4" w:space="0" w:color="auto"/>
            </w:tcBorders>
          </w:tcPr>
          <w:p w14:paraId="310547A8" w14:textId="77777777" w:rsidR="0096734F" w:rsidRPr="00EC5580" w:rsidRDefault="0096734F" w:rsidP="00EC3B28">
            <w:pPr>
              <w:rPr>
                <w:rFonts w:cs="Verdana"/>
                <w:color w:val="000000"/>
                <w:sz w:val="16"/>
                <w:szCs w:val="16"/>
              </w:rPr>
            </w:pPr>
            <w:r>
              <w:rPr>
                <w:rFonts w:cs="Verdana"/>
                <w:color w:val="000000"/>
                <w:sz w:val="16"/>
                <w:szCs w:val="16"/>
              </w:rPr>
              <w:t>1a</w:t>
            </w:r>
          </w:p>
        </w:tc>
        <w:tc>
          <w:tcPr>
            <w:tcW w:w="1132" w:type="dxa"/>
            <w:tcBorders>
              <w:top w:val="single" w:sz="4" w:space="0" w:color="auto"/>
              <w:left w:val="single" w:sz="4" w:space="0" w:color="auto"/>
              <w:bottom w:val="single" w:sz="4" w:space="0" w:color="auto"/>
              <w:right w:val="single" w:sz="4" w:space="0" w:color="auto"/>
            </w:tcBorders>
          </w:tcPr>
          <w:p w14:paraId="329AC895" w14:textId="77777777" w:rsidR="0096734F" w:rsidRPr="00EC5580" w:rsidRDefault="0096734F" w:rsidP="00EC3B28">
            <w:pPr>
              <w:rPr>
                <w:rFonts w:cs="Verdana"/>
                <w:color w:val="000000"/>
                <w:sz w:val="16"/>
                <w:szCs w:val="16"/>
              </w:rPr>
            </w:pPr>
            <w:r>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770DB9B8" w14:textId="77777777" w:rsidR="0096734F" w:rsidRPr="00EC5580" w:rsidRDefault="0096734F" w:rsidP="00EC3B28">
            <w:pPr>
              <w:rPr>
                <w:rFonts w:cs="Verdana"/>
                <w:color w:val="000000"/>
                <w:sz w:val="16"/>
                <w:szCs w:val="16"/>
              </w:rPr>
            </w:pPr>
            <w:r>
              <w:rPr>
                <w:rFonts w:cs="Verdana"/>
                <w:color w:val="000000"/>
                <w:sz w:val="16"/>
                <w:szCs w:val="16"/>
              </w:rPr>
              <w:t>1e</w:t>
            </w:r>
          </w:p>
        </w:tc>
        <w:tc>
          <w:tcPr>
            <w:tcW w:w="1132" w:type="dxa"/>
            <w:tcBorders>
              <w:top w:val="single" w:sz="4" w:space="0" w:color="auto"/>
              <w:left w:val="single" w:sz="4" w:space="0" w:color="auto"/>
              <w:bottom w:val="single" w:sz="4" w:space="0" w:color="auto"/>
              <w:right w:val="single" w:sz="4" w:space="0" w:color="auto"/>
            </w:tcBorders>
          </w:tcPr>
          <w:p w14:paraId="649AAD85"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7FC5EBC3" w14:textId="77777777" w:rsidTr="00EC3B28">
        <w:trPr>
          <w:trHeight w:val="54"/>
        </w:trPr>
        <w:tc>
          <w:tcPr>
            <w:tcW w:w="4449" w:type="dxa"/>
            <w:vMerge/>
            <w:tcBorders>
              <w:left w:val="single" w:sz="4" w:space="0" w:color="auto"/>
              <w:right w:val="single" w:sz="4" w:space="0" w:color="auto"/>
            </w:tcBorders>
          </w:tcPr>
          <w:p w14:paraId="18A4ECE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0A2005F3" w14:textId="77777777" w:rsidR="0096734F" w:rsidRPr="00EC5580" w:rsidRDefault="0096734F" w:rsidP="00EC3B28">
            <w:pPr>
              <w:rPr>
                <w:rFonts w:cs="Verdana"/>
                <w:color w:val="000000"/>
                <w:sz w:val="16"/>
                <w:szCs w:val="16"/>
              </w:rPr>
            </w:pPr>
            <w:r>
              <w:rPr>
                <w:rFonts w:cs="Verdana"/>
                <w:color w:val="000000"/>
                <w:sz w:val="16"/>
                <w:szCs w:val="16"/>
              </w:rPr>
              <w:t>1b</w:t>
            </w:r>
          </w:p>
        </w:tc>
        <w:tc>
          <w:tcPr>
            <w:tcW w:w="1132" w:type="dxa"/>
            <w:tcBorders>
              <w:top w:val="single" w:sz="4" w:space="0" w:color="auto"/>
              <w:left w:val="single" w:sz="4" w:space="0" w:color="auto"/>
              <w:bottom w:val="single" w:sz="4" w:space="0" w:color="auto"/>
              <w:right w:val="single" w:sz="4" w:space="0" w:color="auto"/>
            </w:tcBorders>
          </w:tcPr>
          <w:p w14:paraId="0990F414"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18F04A9B" w14:textId="77777777" w:rsidR="0096734F" w:rsidRPr="00EC5580" w:rsidRDefault="0096734F" w:rsidP="00EC3B28">
            <w:pPr>
              <w:rPr>
                <w:rFonts w:cs="Verdana"/>
                <w:color w:val="000000"/>
                <w:sz w:val="16"/>
                <w:szCs w:val="16"/>
              </w:rPr>
            </w:pPr>
            <w:r>
              <w:rPr>
                <w:rFonts w:cs="Verdana"/>
                <w:color w:val="000000"/>
                <w:sz w:val="16"/>
                <w:szCs w:val="16"/>
              </w:rPr>
              <w:t>1f</w:t>
            </w:r>
          </w:p>
        </w:tc>
        <w:tc>
          <w:tcPr>
            <w:tcW w:w="1132" w:type="dxa"/>
            <w:tcBorders>
              <w:top w:val="single" w:sz="4" w:space="0" w:color="auto"/>
              <w:left w:val="single" w:sz="4" w:space="0" w:color="auto"/>
              <w:bottom w:val="single" w:sz="4" w:space="0" w:color="auto"/>
              <w:right w:val="single" w:sz="4" w:space="0" w:color="auto"/>
            </w:tcBorders>
          </w:tcPr>
          <w:p w14:paraId="556ADDA5"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32E7E568" w14:textId="77777777" w:rsidTr="00EC3B28">
        <w:trPr>
          <w:trHeight w:val="54"/>
        </w:trPr>
        <w:tc>
          <w:tcPr>
            <w:tcW w:w="4449" w:type="dxa"/>
            <w:vMerge/>
            <w:tcBorders>
              <w:left w:val="single" w:sz="4" w:space="0" w:color="auto"/>
              <w:right w:val="single" w:sz="4" w:space="0" w:color="auto"/>
            </w:tcBorders>
          </w:tcPr>
          <w:p w14:paraId="66F29C76"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04694831" w14:textId="77777777" w:rsidR="0096734F" w:rsidRPr="00EC5580" w:rsidRDefault="0096734F" w:rsidP="00EC3B28">
            <w:pPr>
              <w:rPr>
                <w:rFonts w:cs="Verdana"/>
                <w:color w:val="000000"/>
                <w:sz w:val="16"/>
                <w:szCs w:val="16"/>
              </w:rPr>
            </w:pPr>
            <w:r>
              <w:rPr>
                <w:rFonts w:cs="Verdana"/>
                <w:color w:val="000000"/>
                <w:sz w:val="16"/>
                <w:szCs w:val="16"/>
              </w:rPr>
              <w:t>1c</w:t>
            </w:r>
          </w:p>
        </w:tc>
        <w:tc>
          <w:tcPr>
            <w:tcW w:w="1132" w:type="dxa"/>
            <w:tcBorders>
              <w:top w:val="single" w:sz="4" w:space="0" w:color="auto"/>
              <w:left w:val="single" w:sz="4" w:space="0" w:color="auto"/>
              <w:bottom w:val="single" w:sz="4" w:space="0" w:color="auto"/>
              <w:right w:val="single" w:sz="4" w:space="0" w:color="auto"/>
            </w:tcBorders>
          </w:tcPr>
          <w:p w14:paraId="560333CD"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tcPr>
          <w:p w14:paraId="53E71B8F" w14:textId="77777777" w:rsidR="0096734F" w:rsidRPr="00EC5580" w:rsidRDefault="0096734F" w:rsidP="00EC3B28">
            <w:pPr>
              <w:rPr>
                <w:rFonts w:cs="Verdana"/>
                <w:color w:val="000000"/>
                <w:sz w:val="16"/>
                <w:szCs w:val="16"/>
              </w:rPr>
            </w:pPr>
            <w:r>
              <w:rPr>
                <w:rFonts w:cs="Verdana"/>
                <w:color w:val="000000"/>
                <w:sz w:val="16"/>
                <w:szCs w:val="16"/>
              </w:rPr>
              <w:t>1g</w:t>
            </w:r>
          </w:p>
        </w:tc>
        <w:tc>
          <w:tcPr>
            <w:tcW w:w="1132" w:type="dxa"/>
            <w:tcBorders>
              <w:top w:val="single" w:sz="4" w:space="0" w:color="auto"/>
              <w:left w:val="single" w:sz="4" w:space="0" w:color="auto"/>
              <w:bottom w:val="single" w:sz="4" w:space="0" w:color="auto"/>
              <w:right w:val="single" w:sz="4" w:space="0" w:color="auto"/>
            </w:tcBorders>
          </w:tcPr>
          <w:p w14:paraId="64191FDA" w14:textId="77777777" w:rsidR="0096734F" w:rsidRPr="00EC5580" w:rsidRDefault="0096734F" w:rsidP="00EC3B28">
            <w:pPr>
              <w:rPr>
                <w:rFonts w:cs="Verdana"/>
                <w:color w:val="000000"/>
                <w:sz w:val="16"/>
                <w:szCs w:val="16"/>
              </w:rPr>
            </w:pPr>
            <w:r w:rsidRPr="00ED3529">
              <w:rPr>
                <w:rFonts w:cs="Verdana"/>
                <w:color w:val="000000"/>
                <w:szCs w:val="18"/>
              </w:rPr>
              <w:t>&lt;Ja/Nee&gt;</w:t>
            </w:r>
          </w:p>
        </w:tc>
      </w:tr>
      <w:tr w:rsidR="0096734F" w:rsidRPr="00EC5580" w14:paraId="07701DD3" w14:textId="77777777" w:rsidTr="00EC3B28">
        <w:trPr>
          <w:trHeight w:val="54"/>
        </w:trPr>
        <w:tc>
          <w:tcPr>
            <w:tcW w:w="4449" w:type="dxa"/>
            <w:vMerge/>
            <w:tcBorders>
              <w:left w:val="single" w:sz="4" w:space="0" w:color="auto"/>
              <w:bottom w:val="single" w:sz="4" w:space="0" w:color="auto"/>
              <w:right w:val="single" w:sz="4" w:space="0" w:color="auto"/>
            </w:tcBorders>
          </w:tcPr>
          <w:p w14:paraId="0558A040" w14:textId="77777777" w:rsidR="0096734F" w:rsidRPr="00DF62C9" w:rsidRDefault="0096734F" w:rsidP="00EC3B28">
            <w:pPr>
              <w:rPr>
                <w:rFonts w:cs="Verdana"/>
                <w:color w:val="000000"/>
                <w:szCs w:val="18"/>
              </w:rPr>
            </w:pPr>
          </w:p>
        </w:tc>
        <w:tc>
          <w:tcPr>
            <w:tcW w:w="452" w:type="dxa"/>
            <w:tcBorders>
              <w:top w:val="single" w:sz="4" w:space="0" w:color="auto"/>
              <w:left w:val="single" w:sz="4" w:space="0" w:color="auto"/>
              <w:bottom w:val="single" w:sz="4" w:space="0" w:color="auto"/>
              <w:right w:val="single" w:sz="4" w:space="0" w:color="auto"/>
            </w:tcBorders>
          </w:tcPr>
          <w:p w14:paraId="34086615" w14:textId="77777777" w:rsidR="0096734F" w:rsidRPr="00EC5580" w:rsidRDefault="0096734F" w:rsidP="00EC3B28">
            <w:pPr>
              <w:rPr>
                <w:rFonts w:cs="Verdana"/>
                <w:color w:val="000000"/>
                <w:sz w:val="16"/>
                <w:szCs w:val="16"/>
              </w:rPr>
            </w:pPr>
            <w:r>
              <w:rPr>
                <w:rFonts w:cs="Verdana"/>
                <w:color w:val="000000"/>
                <w:sz w:val="16"/>
                <w:szCs w:val="16"/>
              </w:rPr>
              <w:t>1d</w:t>
            </w:r>
          </w:p>
        </w:tc>
        <w:tc>
          <w:tcPr>
            <w:tcW w:w="1132" w:type="dxa"/>
            <w:tcBorders>
              <w:top w:val="single" w:sz="4" w:space="0" w:color="auto"/>
              <w:left w:val="single" w:sz="4" w:space="0" w:color="auto"/>
              <w:bottom w:val="single" w:sz="4" w:space="0" w:color="auto"/>
              <w:right w:val="single" w:sz="4" w:space="0" w:color="auto"/>
            </w:tcBorders>
          </w:tcPr>
          <w:p w14:paraId="4140FB43" w14:textId="77777777" w:rsidR="0096734F" w:rsidRPr="00EC5580" w:rsidRDefault="0096734F" w:rsidP="00EC3B28">
            <w:pPr>
              <w:rPr>
                <w:rFonts w:cs="Verdana"/>
                <w:color w:val="000000"/>
                <w:sz w:val="16"/>
                <w:szCs w:val="16"/>
              </w:rPr>
            </w:pPr>
            <w:r w:rsidRPr="00785A1C">
              <w:rPr>
                <w:rFonts w:cs="Verdana"/>
                <w:color w:val="000000"/>
                <w:szCs w:val="18"/>
              </w:rPr>
              <w:t>&lt;Ja/Nee&gt;</w:t>
            </w:r>
          </w:p>
        </w:tc>
        <w:tc>
          <w:tcPr>
            <w:tcW w:w="452" w:type="dxa"/>
            <w:tcBorders>
              <w:top w:val="single" w:sz="4" w:space="0" w:color="auto"/>
              <w:left w:val="single" w:sz="4" w:space="0" w:color="auto"/>
              <w:bottom w:val="single" w:sz="4" w:space="0" w:color="auto"/>
              <w:right w:val="single" w:sz="4" w:space="0" w:color="auto"/>
            </w:tcBorders>
            <w:shd w:val="clear" w:color="auto" w:fill="000000" w:themeFill="text1"/>
          </w:tcPr>
          <w:p w14:paraId="74F405B0" w14:textId="77777777" w:rsidR="0096734F" w:rsidRPr="00EC5580" w:rsidRDefault="0096734F" w:rsidP="00EC3B28">
            <w:pPr>
              <w:rPr>
                <w:rFonts w:cs="Verdana"/>
                <w:color w:val="000000"/>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000000" w:themeFill="text1"/>
          </w:tcPr>
          <w:p w14:paraId="508B34A9" w14:textId="77777777" w:rsidR="0096734F" w:rsidRPr="00EC5580" w:rsidRDefault="0096734F" w:rsidP="00EC3B28">
            <w:pPr>
              <w:rPr>
                <w:rFonts w:cs="Verdana"/>
                <w:color w:val="000000"/>
                <w:sz w:val="16"/>
                <w:szCs w:val="16"/>
              </w:rPr>
            </w:pPr>
          </w:p>
        </w:tc>
      </w:tr>
      <w:tr w:rsidR="0096734F" w:rsidRPr="00EC5580" w14:paraId="00DBE143" w14:textId="77777777" w:rsidTr="00EC3B28">
        <w:trPr>
          <w:trHeight w:val="54"/>
        </w:trPr>
        <w:tc>
          <w:tcPr>
            <w:tcW w:w="4449" w:type="dxa"/>
            <w:tcBorders>
              <w:left w:val="single" w:sz="4" w:space="0" w:color="auto"/>
              <w:bottom w:val="single" w:sz="4" w:space="0" w:color="auto"/>
              <w:right w:val="single" w:sz="4" w:space="0" w:color="auto"/>
            </w:tcBorders>
          </w:tcPr>
          <w:p w14:paraId="7334E6BD" w14:textId="77777777" w:rsidR="0096734F" w:rsidRPr="00DF62C9" w:rsidRDefault="0096734F" w:rsidP="00EC3B28">
            <w:pPr>
              <w:rPr>
                <w:rFonts w:cs="Verdana"/>
                <w:color w:val="000000"/>
                <w:szCs w:val="18"/>
              </w:rPr>
            </w:pPr>
            <w:r>
              <w:rPr>
                <w:rFonts w:cs="Verdana"/>
                <w:color w:val="000000"/>
                <w:szCs w:val="18"/>
              </w:rPr>
              <w:t>Inschrijver toont aan te voldoen aan eis 1h? (nee is niet mogelijk)</w:t>
            </w:r>
          </w:p>
        </w:tc>
        <w:tc>
          <w:tcPr>
            <w:tcW w:w="452" w:type="dxa"/>
            <w:tcBorders>
              <w:top w:val="single" w:sz="4" w:space="0" w:color="auto"/>
              <w:left w:val="single" w:sz="4" w:space="0" w:color="auto"/>
              <w:bottom w:val="single" w:sz="4" w:space="0" w:color="auto"/>
              <w:right w:val="single" w:sz="4" w:space="0" w:color="auto"/>
            </w:tcBorders>
          </w:tcPr>
          <w:p w14:paraId="4F84DE9D" w14:textId="77777777" w:rsidR="0096734F" w:rsidRDefault="0096734F" w:rsidP="00EC3B28">
            <w:pPr>
              <w:rPr>
                <w:rFonts w:cs="Verdana"/>
                <w:color w:val="000000"/>
                <w:sz w:val="16"/>
                <w:szCs w:val="16"/>
              </w:rPr>
            </w:pPr>
            <w:r>
              <w:rPr>
                <w:rFonts w:cs="Verdana"/>
                <w:color w:val="000000"/>
                <w:sz w:val="16"/>
                <w:szCs w:val="16"/>
              </w:rPr>
              <w:t>1h</w:t>
            </w:r>
          </w:p>
        </w:tc>
        <w:tc>
          <w:tcPr>
            <w:tcW w:w="1132" w:type="dxa"/>
            <w:tcBorders>
              <w:top w:val="single" w:sz="4" w:space="0" w:color="auto"/>
              <w:left w:val="single" w:sz="4" w:space="0" w:color="auto"/>
              <w:bottom w:val="single" w:sz="4" w:space="0" w:color="auto"/>
              <w:right w:val="single" w:sz="4" w:space="0" w:color="auto"/>
            </w:tcBorders>
          </w:tcPr>
          <w:p w14:paraId="375D13EA" w14:textId="77777777" w:rsidR="0096734F" w:rsidRPr="00EC5580" w:rsidRDefault="0096734F" w:rsidP="00EC3B28">
            <w:pPr>
              <w:rPr>
                <w:rFonts w:cs="Verdana"/>
                <w:color w:val="000000"/>
                <w:sz w:val="16"/>
                <w:szCs w:val="16"/>
              </w:rPr>
            </w:pPr>
            <w:r>
              <w:rPr>
                <w:rFonts w:cs="Verdana"/>
                <w:color w:val="000000"/>
                <w:sz w:val="16"/>
                <w:szCs w:val="16"/>
              </w:rPr>
              <w:t>Ja</w:t>
            </w:r>
          </w:p>
        </w:tc>
        <w:tc>
          <w:tcPr>
            <w:tcW w:w="452" w:type="dxa"/>
            <w:tcBorders>
              <w:top w:val="single" w:sz="4" w:space="0" w:color="auto"/>
              <w:left w:val="single" w:sz="4" w:space="0" w:color="auto"/>
              <w:bottom w:val="single" w:sz="4" w:space="0" w:color="auto"/>
              <w:right w:val="single" w:sz="4" w:space="0" w:color="auto"/>
            </w:tcBorders>
            <w:shd w:val="clear" w:color="auto" w:fill="000000" w:themeFill="text1"/>
          </w:tcPr>
          <w:p w14:paraId="08D1BA8C" w14:textId="77777777" w:rsidR="0096734F" w:rsidRDefault="0096734F" w:rsidP="00EC3B28">
            <w:pPr>
              <w:rPr>
                <w:rFonts w:cs="Verdana"/>
                <w:color w:val="000000"/>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000000" w:themeFill="text1"/>
          </w:tcPr>
          <w:p w14:paraId="70EE4BB9" w14:textId="77777777" w:rsidR="0096734F" w:rsidRPr="00EC5580" w:rsidRDefault="0096734F" w:rsidP="00EC3B28">
            <w:pPr>
              <w:rPr>
                <w:rFonts w:cs="Verdana"/>
                <w:color w:val="000000"/>
                <w:sz w:val="16"/>
                <w:szCs w:val="16"/>
              </w:rPr>
            </w:pPr>
          </w:p>
        </w:tc>
      </w:tr>
      <w:tr w:rsidR="0096734F" w:rsidRPr="00EC5580" w14:paraId="314F0BD8"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0E5D6DEE" w14:textId="77777777" w:rsidR="0096734F" w:rsidRPr="00EC5580" w:rsidRDefault="0096734F" w:rsidP="00EC3B28">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96734F" w:rsidRPr="00EC5580" w14:paraId="7CD77509" w14:textId="77777777" w:rsidTr="00EC3B28">
        <w:tc>
          <w:tcPr>
            <w:tcW w:w="7617" w:type="dxa"/>
            <w:gridSpan w:val="5"/>
            <w:tcBorders>
              <w:top w:val="single" w:sz="4" w:space="0" w:color="auto"/>
              <w:left w:val="single" w:sz="4" w:space="0" w:color="auto"/>
              <w:bottom w:val="single" w:sz="4" w:space="0" w:color="auto"/>
              <w:right w:val="single" w:sz="4" w:space="0" w:color="auto"/>
            </w:tcBorders>
          </w:tcPr>
          <w:p w14:paraId="40862E47" w14:textId="77777777" w:rsidR="0096734F" w:rsidRPr="00EC5580" w:rsidRDefault="0096734F" w:rsidP="00EC3B28">
            <w:pPr>
              <w:rPr>
                <w:rFonts w:cs="Verdana"/>
                <w:color w:val="000000"/>
                <w:szCs w:val="18"/>
              </w:rPr>
            </w:pPr>
            <w:r w:rsidRPr="00EC5580">
              <w:rPr>
                <w:rFonts w:cs="Verdana"/>
                <w:color w:val="000000"/>
                <w:szCs w:val="18"/>
              </w:rPr>
              <w:t>…</w:t>
            </w:r>
          </w:p>
          <w:p w14:paraId="76AA42F4" w14:textId="77777777" w:rsidR="0096734F" w:rsidRPr="00EC5580" w:rsidRDefault="0096734F" w:rsidP="00EC3B28">
            <w:pPr>
              <w:rPr>
                <w:rFonts w:cs="Verdana"/>
                <w:color w:val="000000"/>
                <w:szCs w:val="18"/>
              </w:rPr>
            </w:pPr>
          </w:p>
        </w:tc>
      </w:tr>
    </w:tbl>
    <w:p w14:paraId="70B1D7C6" w14:textId="77777777" w:rsidR="0096734F" w:rsidRDefault="0096734F" w:rsidP="0096734F">
      <w:pPr>
        <w:rPr>
          <w:lang w:val="en-US"/>
        </w:rPr>
      </w:pPr>
    </w:p>
    <w:p w14:paraId="71AFAA5B" w14:textId="77777777" w:rsidR="00906065" w:rsidRDefault="00906065" w:rsidP="0096734F">
      <w:pPr>
        <w:rPr>
          <w:lang w:val="en-US"/>
        </w:rPr>
      </w:pPr>
    </w:p>
    <w:p w14:paraId="7B2766C2" w14:textId="77777777" w:rsidR="00906065" w:rsidRDefault="00906065" w:rsidP="00906065">
      <w:pPr>
        <w:rPr>
          <w:rFonts w:cs="Verdana"/>
          <w:color w:val="000000"/>
          <w:szCs w:val="18"/>
        </w:rPr>
      </w:pPr>
      <w:r w:rsidRPr="005C6860">
        <w:rPr>
          <w:rFonts w:cs="Verdana"/>
          <w:b/>
          <w:color w:val="000000"/>
          <w:szCs w:val="18"/>
        </w:rPr>
        <w:t>Ondertekening</w:t>
      </w:r>
      <w:r w:rsidR="00017E85">
        <w:rPr>
          <w:rFonts w:cs="Verdana"/>
          <w:color w:val="000000"/>
          <w:szCs w:val="18"/>
        </w:rPr>
        <w:t xml:space="preserve"> </w:t>
      </w:r>
    </w:p>
    <w:p w14:paraId="319E0A80" w14:textId="77777777" w:rsidR="00906065" w:rsidRPr="000929D0" w:rsidRDefault="00906065" w:rsidP="00906065">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14:paraId="1705AB3E" w14:textId="77777777" w:rsidR="00906065" w:rsidRPr="00906065" w:rsidRDefault="00906065" w:rsidP="0096734F"/>
    <w:p w14:paraId="4F871BBA" w14:textId="77777777" w:rsidR="0096734F" w:rsidRDefault="003B73AB" w:rsidP="00017E85">
      <w:pPr>
        <w:pStyle w:val="BijlageGenummerdKop"/>
        <w:numPr>
          <w:ilvl w:val="0"/>
          <w:numId w:val="0"/>
        </w:numPr>
      </w:pPr>
      <w:bookmarkStart w:id="21" w:name="_Toc60931693"/>
      <w:bookmarkEnd w:id="20"/>
      <w:r>
        <w:lastRenderedPageBreak/>
        <w:t xml:space="preserve">Bijlage F </w:t>
      </w:r>
      <w:r w:rsidR="0096734F" w:rsidRPr="00300406">
        <w:t>Model K verklaring bestuurder omtrent rechtmatigheid inschrijving</w:t>
      </w:r>
      <w:bookmarkEnd w:id="21"/>
      <w:r w:rsidR="004B1E20">
        <w:t xml:space="preserve"> SROK PPB</w:t>
      </w:r>
    </w:p>
    <w:p w14:paraId="0D3F7CE0" w14:textId="118F68CB" w:rsidR="0096734F" w:rsidRDefault="0096734F" w:rsidP="0096734F">
      <w:pPr>
        <w:pStyle w:val="Broodtekst"/>
      </w:pPr>
      <w:r>
        <w:t>Let op: inschrijver dient per perceel een model K verklaring in te vullen en bij de inschrijving te voegen.</w:t>
      </w:r>
      <w:r w:rsidR="00657FF7">
        <w:t xml:space="preserve"> </w:t>
      </w:r>
      <w:r w:rsidR="00657FF7" w:rsidRPr="00657FF7">
        <w:t>De Model K verklaring dient in geval van een samenwerkingsverband van ondernemers, al dan niet een vennootschap onder firma, door alle ondernemers, digitaal te worden ondertekend.</w:t>
      </w:r>
    </w:p>
    <w:p w14:paraId="57A649BB" w14:textId="77777777" w:rsidR="0096734F" w:rsidRDefault="0096734F" w:rsidP="0096734F">
      <w:pPr>
        <w:pStyle w:val="Broodtekst"/>
      </w:pPr>
    </w:p>
    <w:p w14:paraId="21677928" w14:textId="77777777" w:rsidR="0096734F" w:rsidRDefault="0096734F" w:rsidP="0096734F">
      <w:pPr>
        <w:pStyle w:val="Broodtekst"/>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199FAE6D" w14:textId="77777777" w:rsidR="0096734F" w:rsidRDefault="0096734F" w:rsidP="0096734F">
      <w:pPr>
        <w:pStyle w:val="Broodtekst"/>
      </w:pPr>
    </w:p>
    <w:p w14:paraId="1DF35C99" w14:textId="77777777" w:rsidR="0096734F" w:rsidRPr="00300406" w:rsidRDefault="0096734F" w:rsidP="0096734F">
      <w:pPr>
        <w:pStyle w:val="Broodtekst"/>
        <w:rPr>
          <w:color w:val="000000"/>
        </w:rPr>
      </w:pPr>
      <w:r w:rsidRPr="00300406">
        <w:t>Ondergetekende verklaart (verklaren) dat de onderhavige inschrijving ten behoeve van de opdracht met zaaknummer</w:t>
      </w:r>
      <w:r w:rsidR="006E2672">
        <w:t xml:space="preserve"> 31164963</w:t>
      </w:r>
      <w:r w:rsidRPr="00300406">
        <w:rPr>
          <w:color w:val="000000"/>
        </w:rPr>
        <w:t>,</w:t>
      </w:r>
      <w:r w:rsidRPr="00300406">
        <w:t xml:space="preserve"> voor </w:t>
      </w:r>
      <w:r>
        <w:t>de</w:t>
      </w:r>
      <w:r w:rsidR="006E2672">
        <w:t xml:space="preserve"> SROK Project- en procesbeheersing</w:t>
      </w:r>
      <w:r>
        <w:rPr>
          <w:color w:val="000000"/>
        </w:rPr>
        <w:t>, &lt;</w:t>
      </w:r>
      <w:r w:rsidRPr="00804B69">
        <w:rPr>
          <w:color w:val="FF0000"/>
        </w:rPr>
        <w:t xml:space="preserve">vul in: </w:t>
      </w:r>
      <w:r w:rsidRPr="00A86317">
        <w:rPr>
          <w:color w:val="FF0000"/>
        </w:rPr>
        <w:t>perceel 1 / perceel 2</w:t>
      </w:r>
      <w:r>
        <w:rPr>
          <w:color w:val="000000"/>
        </w:rPr>
        <w:t>&gt;</w:t>
      </w:r>
      <w:r w:rsidRPr="00300406">
        <w:rPr>
          <w:color w:val="000000"/>
        </w:rPr>
        <w:t>, niet tot stand is gekomen onder invloed van een overeenkomst, besluit of gedraging in strijd met het Nederlandse of Europese mededingingsrecht.</w:t>
      </w:r>
    </w:p>
    <w:p w14:paraId="1C341A9F" w14:textId="77777777" w:rsidR="0096734F" w:rsidRPr="00300406" w:rsidRDefault="0096734F" w:rsidP="0096734F">
      <w:pPr>
        <w:pStyle w:val="Broodtekst"/>
      </w:pPr>
    </w:p>
    <w:p w14:paraId="15EE12B7" w14:textId="77777777" w:rsidR="0096734F" w:rsidRPr="00300406" w:rsidRDefault="0096734F" w:rsidP="0096734F">
      <w:pPr>
        <w:pStyle w:val="Broodtekst"/>
      </w:pPr>
      <w:r w:rsidRPr="00300406">
        <w:t>Aldus naar waarheid opgemaakt.</w:t>
      </w:r>
    </w:p>
    <w:p w14:paraId="6950BEDC" w14:textId="77777777" w:rsidR="0096734F" w:rsidRPr="00300406" w:rsidRDefault="0096734F" w:rsidP="0096734F">
      <w:pPr>
        <w:pStyle w:val="Broodtekst"/>
      </w:pPr>
    </w:p>
    <w:p w14:paraId="59B6E998" w14:textId="77777777" w:rsidR="0096734F" w:rsidRPr="00300406" w:rsidRDefault="0096734F" w:rsidP="0096734F">
      <w:pPr>
        <w:pStyle w:val="Broodtekst"/>
        <w:tabs>
          <w:tab w:val="right" w:pos="7655"/>
        </w:tabs>
      </w:pPr>
      <w:r w:rsidRPr="00300406">
        <w:t>op…</w:t>
      </w:r>
      <w:r w:rsidRPr="00300406">
        <w:tab/>
      </w:r>
      <w:r w:rsidRPr="00300406">
        <w:tab/>
      </w:r>
      <w:r w:rsidRPr="00300406">
        <w:tab/>
        <w:t>(datum)</w:t>
      </w:r>
    </w:p>
    <w:p w14:paraId="592C46BB" w14:textId="77777777" w:rsidR="0096734F" w:rsidRPr="00300406" w:rsidRDefault="0096734F" w:rsidP="0096734F">
      <w:pPr>
        <w:pStyle w:val="Broodtekst"/>
        <w:tabs>
          <w:tab w:val="right" w:pos="7655"/>
        </w:tabs>
      </w:pPr>
      <w:r w:rsidRPr="00300406">
        <w:t>te…</w:t>
      </w:r>
      <w:r w:rsidRPr="00300406">
        <w:tab/>
      </w:r>
      <w:r w:rsidRPr="00300406">
        <w:tab/>
      </w:r>
      <w:r w:rsidRPr="00300406">
        <w:tab/>
        <w:t>(plaats)</w:t>
      </w:r>
    </w:p>
    <w:p w14:paraId="12A25DF6" w14:textId="77777777" w:rsidR="0096734F" w:rsidRPr="00300406" w:rsidRDefault="0096734F" w:rsidP="0096734F">
      <w:pPr>
        <w:pStyle w:val="Broodtekst"/>
        <w:tabs>
          <w:tab w:val="right" w:pos="7655"/>
        </w:tabs>
      </w:pPr>
      <w:r w:rsidRPr="00300406">
        <w:t>door…</w:t>
      </w:r>
      <w:r w:rsidRPr="00300406">
        <w:tab/>
      </w:r>
      <w:r w:rsidRPr="00300406">
        <w:tab/>
        <w:t>(naam en voorletter(s))</w:t>
      </w:r>
    </w:p>
    <w:p w14:paraId="79FB5AAA" w14:textId="77777777" w:rsidR="0096734F" w:rsidRPr="00300406" w:rsidRDefault="0096734F" w:rsidP="0096734F">
      <w:pPr>
        <w:pStyle w:val="Broodtekst"/>
        <w:tabs>
          <w:tab w:val="right" w:pos="7655"/>
        </w:tabs>
      </w:pPr>
      <w:r w:rsidRPr="00300406">
        <w:t>als bestuurder van…</w:t>
      </w:r>
      <w:r w:rsidRPr="00300406">
        <w:tab/>
        <w:t>(naam en vestigingsplaats bedrijf)</w:t>
      </w:r>
    </w:p>
    <w:p w14:paraId="3AD223B8" w14:textId="77777777" w:rsidR="0096734F" w:rsidRPr="00300406" w:rsidRDefault="0096734F" w:rsidP="0096734F">
      <w:pPr>
        <w:pStyle w:val="Broodtekst"/>
        <w:tabs>
          <w:tab w:val="right" w:pos="7655"/>
        </w:tabs>
      </w:pPr>
      <w:r w:rsidRPr="00300406">
        <w:t>die…</w:t>
      </w:r>
      <w:r w:rsidRPr="00300406">
        <w:tab/>
      </w:r>
      <w:r w:rsidRPr="00300406">
        <w:tab/>
      </w:r>
      <w:r w:rsidRPr="00300406">
        <w:tab/>
        <w:t>(naam en vestigingsplaats bedrijf)</w:t>
      </w:r>
    </w:p>
    <w:p w14:paraId="2AB11C57" w14:textId="77777777" w:rsidR="0096734F" w:rsidRPr="00300406" w:rsidRDefault="0096734F" w:rsidP="0096734F">
      <w:pPr>
        <w:autoSpaceDE w:val="0"/>
        <w:autoSpaceDN w:val="0"/>
        <w:adjustRightInd w:val="0"/>
        <w:rPr>
          <w:rFonts w:cs="Arial"/>
          <w:szCs w:val="18"/>
        </w:rPr>
      </w:pPr>
    </w:p>
    <w:p w14:paraId="67990EEB" w14:textId="77777777" w:rsidR="0096734F" w:rsidRPr="00300406" w:rsidRDefault="0096734F" w:rsidP="0096734F">
      <w:pPr>
        <w:autoSpaceDE w:val="0"/>
        <w:autoSpaceDN w:val="0"/>
        <w:adjustRightInd w:val="0"/>
        <w:rPr>
          <w:rFonts w:cs="Arial"/>
          <w:szCs w:val="18"/>
        </w:rPr>
      </w:pPr>
      <w:r w:rsidRPr="00300406">
        <w:rPr>
          <w:rFonts w:cs="Arial"/>
          <w:szCs w:val="18"/>
        </w:rPr>
        <w:t>ter zake van deze Inschrijving rechtsgeldig vertegenwoordigt.</w:t>
      </w:r>
    </w:p>
    <w:p w14:paraId="75DE3AFD" w14:textId="77777777" w:rsidR="0096734F" w:rsidRPr="00300406" w:rsidRDefault="0096734F" w:rsidP="0096734F">
      <w:pPr>
        <w:pStyle w:val="Broodtekst"/>
      </w:pPr>
    </w:p>
    <w:p w14:paraId="6989F225" w14:textId="77777777" w:rsidR="00E95828" w:rsidRDefault="00E95828" w:rsidP="0096734F">
      <w:pPr>
        <w:pStyle w:val="Broodtekst"/>
        <w:rPr>
          <w:b/>
        </w:rPr>
      </w:pPr>
    </w:p>
    <w:p w14:paraId="6C1B678E" w14:textId="77777777" w:rsidR="004B1E20" w:rsidRPr="004B1E20" w:rsidRDefault="004B1E20" w:rsidP="0096734F">
      <w:pPr>
        <w:pStyle w:val="Broodtekst"/>
        <w:rPr>
          <w:b/>
        </w:rPr>
      </w:pPr>
      <w:r w:rsidRPr="004B1E20">
        <w:rPr>
          <w:b/>
        </w:rPr>
        <w:t>Ondertekening</w:t>
      </w:r>
    </w:p>
    <w:p w14:paraId="7260A4EC" w14:textId="21577E7F" w:rsidR="0096734F" w:rsidRPr="00300406" w:rsidRDefault="0096734F" w:rsidP="0096734F">
      <w:pPr>
        <w:pStyle w:val="Broodtekst"/>
        <w:rPr>
          <w:rFonts w:cs="V&amp;W Syntax (Adobe)"/>
          <w:b/>
        </w:rPr>
      </w:pPr>
      <w:r w:rsidRPr="00300406">
        <w:t>De Model K verklaring dient digitaal te worden ondertekend conform</w:t>
      </w:r>
      <w:r w:rsidRPr="00300406">
        <w:rPr>
          <w:color w:val="000000" w:themeColor="text1"/>
        </w:rPr>
        <w:t xml:space="preserve"> </w:t>
      </w:r>
      <w:r w:rsidRPr="00300406">
        <w:t xml:space="preserve">paragraaf </w:t>
      </w:r>
      <w:bookmarkStart w:id="22" w:name="bwParagraaf_nr_631_9"/>
      <w:r>
        <w:t>4.3.1</w:t>
      </w:r>
      <w:bookmarkEnd w:id="22"/>
      <w:r w:rsidR="004B1E20">
        <w:t xml:space="preserve"> in de aanbestedingsleidraad</w:t>
      </w:r>
      <w:r w:rsidRPr="00300406">
        <w:rPr>
          <w:color w:val="000000" w:themeColor="text1"/>
        </w:rPr>
        <w:t>.</w:t>
      </w:r>
    </w:p>
    <w:p w14:paraId="00A3F922" w14:textId="77777777" w:rsidR="0096734F" w:rsidRPr="00300406" w:rsidRDefault="0096734F" w:rsidP="0096734F">
      <w:pPr>
        <w:pStyle w:val="Broodtekst"/>
      </w:pPr>
    </w:p>
    <w:p w14:paraId="2D994985" w14:textId="77777777" w:rsidR="0096734F" w:rsidRPr="00446EF1" w:rsidRDefault="003B73AB" w:rsidP="00AD207A">
      <w:pPr>
        <w:pStyle w:val="BijlageGenummerdKop"/>
        <w:numPr>
          <w:ilvl w:val="0"/>
          <w:numId w:val="0"/>
        </w:numPr>
      </w:pPr>
      <w:bookmarkStart w:id="23" w:name="_Toc18684065"/>
      <w:bookmarkStart w:id="24" w:name="_Toc18684102"/>
      <w:bookmarkStart w:id="25" w:name="_Toc18684106"/>
      <w:bookmarkStart w:id="26" w:name="_Toc60924338"/>
      <w:bookmarkStart w:id="27" w:name="_Toc60931694"/>
      <w:bookmarkEnd w:id="23"/>
      <w:bookmarkEnd w:id="24"/>
      <w:bookmarkEnd w:id="25"/>
      <w:r>
        <w:lastRenderedPageBreak/>
        <w:t xml:space="preserve">Bijlage G </w:t>
      </w:r>
      <w:r w:rsidR="0096734F" w:rsidRPr="00446EF1">
        <w:t xml:space="preserve">Verklaring deelname eis </w:t>
      </w:r>
      <w:r w:rsidR="0096734F">
        <w:t>d</w:t>
      </w:r>
      <w:r w:rsidR="0096734F" w:rsidRPr="00446EF1">
        <w:t>uurzaamheid</w:t>
      </w:r>
      <w:bookmarkEnd w:id="26"/>
      <w:bookmarkEnd w:id="27"/>
      <w:r w:rsidR="004B1E20">
        <w:t xml:space="preserve"> SROK PPB</w:t>
      </w:r>
    </w:p>
    <w:p w14:paraId="6CA647AF" w14:textId="77777777" w:rsidR="0096734F" w:rsidRDefault="0096734F" w:rsidP="00AD207A">
      <w:pPr>
        <w:autoSpaceDE w:val="0"/>
        <w:autoSpaceDN w:val="0"/>
        <w:adjustRightInd w:val="0"/>
        <w:spacing w:line="240" w:lineRule="auto"/>
        <w:rPr>
          <w:rFonts w:cs="Verdana"/>
          <w:vanish/>
          <w:color w:val="E0E0E0"/>
          <w:szCs w:val="18"/>
        </w:rPr>
      </w:pPr>
    </w:p>
    <w:p w14:paraId="4218FE25" w14:textId="77777777" w:rsidR="0096734F" w:rsidRDefault="0096734F" w:rsidP="00AD207A">
      <w:pPr>
        <w:autoSpaceDE w:val="0"/>
        <w:autoSpaceDN w:val="0"/>
        <w:adjustRightInd w:val="0"/>
        <w:spacing w:line="240" w:lineRule="auto"/>
        <w:rPr>
          <w:rFonts w:cs="Verdana"/>
          <w:vanish/>
          <w:color w:val="E0E0E0"/>
          <w:szCs w:val="18"/>
        </w:rPr>
      </w:pPr>
    </w:p>
    <w:p w14:paraId="53DAB386" w14:textId="77777777" w:rsidR="0096734F" w:rsidRDefault="0096734F" w:rsidP="00AD207A">
      <w:pPr>
        <w:pStyle w:val="Broodtekst"/>
      </w:pPr>
      <w:r>
        <w:t>Let op: inschrijver dient per perceel een verklaring in te vullen en bij de inschrijving te voegen.</w:t>
      </w:r>
    </w:p>
    <w:p w14:paraId="0825EC9B" w14:textId="77777777" w:rsidR="0096734F" w:rsidRDefault="0096734F" w:rsidP="00AD207A">
      <w:pPr>
        <w:pStyle w:val="Broodtekst"/>
      </w:pPr>
    </w:p>
    <w:p w14:paraId="31F2B061" w14:textId="77777777" w:rsidR="0096734F" w:rsidRDefault="0096734F" w:rsidP="00AD207A">
      <w:pPr>
        <w:pStyle w:val="Broodtekst"/>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46654A50" w14:textId="77777777" w:rsidR="0096734F" w:rsidRDefault="0096734F" w:rsidP="00AD207A">
      <w:pPr>
        <w:pStyle w:val="Broodtekst"/>
      </w:pPr>
    </w:p>
    <w:p w14:paraId="3E3EEF51" w14:textId="77777777" w:rsidR="00657FF7" w:rsidRPr="00300406" w:rsidRDefault="00657FF7" w:rsidP="00657FF7">
      <w:pPr>
        <w:tabs>
          <w:tab w:val="num" w:pos="900"/>
        </w:tabs>
        <w:rPr>
          <w:rFonts w:cs="V&amp;W Syntax (Adobe)"/>
          <w:bCs/>
          <w:szCs w:val="18"/>
        </w:rPr>
      </w:pPr>
      <w:r>
        <w:rPr>
          <w:rFonts w:cs="V&amp;W Syntax (Adobe)"/>
          <w:bCs/>
          <w:szCs w:val="18"/>
        </w:rPr>
        <w:t xml:space="preserve">Inschrijver </w:t>
      </w:r>
      <w:r w:rsidRPr="00301B0F">
        <w:rPr>
          <w:rFonts w:cs="V&amp;W Syntax (Adobe)"/>
          <w:bCs/>
          <w:color w:val="FF0000"/>
          <w:szCs w:val="18"/>
        </w:rPr>
        <w:t>&lt;vul in naam en adres&gt;</w:t>
      </w:r>
      <w:r>
        <w:rPr>
          <w:rFonts w:cs="V&amp;W Syntax (Adobe)"/>
          <w:bCs/>
          <w:szCs w:val="18"/>
        </w:rPr>
        <w:t xml:space="preserve"> verklaart hierbij gebruik te maken van</w:t>
      </w:r>
      <w:r w:rsidRPr="00CC5AF2">
        <w:rPr>
          <w:rFonts w:cs="V&amp;W Syntax (Adobe)"/>
          <w:bCs/>
          <w:i/>
          <w:szCs w:val="18"/>
        </w:rPr>
        <w:t xml:space="preserve">: </w:t>
      </w:r>
      <w:r>
        <w:rPr>
          <w:rFonts w:cs="V&amp;W Syntax (Adobe)"/>
          <w:bCs/>
          <w:i/>
          <w:szCs w:val="18"/>
        </w:rPr>
        <w:t>streep door</w:t>
      </w:r>
      <w:r w:rsidRPr="00CC5AF2">
        <w:rPr>
          <w:rFonts w:cs="V&amp;W Syntax (Adobe)"/>
          <w:bCs/>
          <w:i/>
          <w:szCs w:val="18"/>
        </w:rPr>
        <w:t xml:space="preserve"> wat niet van toepassing</w:t>
      </w:r>
      <w:r>
        <w:rPr>
          <w:rFonts w:cs="V&amp;W Syntax (Adobe)"/>
          <w:bCs/>
          <w:i/>
          <w:szCs w:val="18"/>
        </w:rPr>
        <w:t xml:space="preserve"> is</w:t>
      </w:r>
    </w:p>
    <w:p w14:paraId="0F6FB91E" w14:textId="77777777" w:rsidR="00657FF7" w:rsidRDefault="00657FF7" w:rsidP="00657FF7">
      <w:pPr>
        <w:tabs>
          <w:tab w:val="num" w:pos="900"/>
        </w:tabs>
        <w:rPr>
          <w:rFonts w:cs="V&amp;W Syntax (Adobe)"/>
          <w:bCs/>
          <w:szCs w:val="18"/>
        </w:rPr>
      </w:pPr>
    </w:p>
    <w:p w14:paraId="4C1D5A56" w14:textId="77777777" w:rsidR="00657FF7" w:rsidRDefault="00657FF7" w:rsidP="00657FF7">
      <w:pPr>
        <w:pStyle w:val="Standaardmet"/>
        <w:numPr>
          <w:ilvl w:val="0"/>
          <w:numId w:val="42"/>
        </w:numPr>
        <w:ind w:left="426"/>
      </w:pPr>
      <w:r>
        <w:t>- CO2-emissie inzichtelijk maken op bedrijfsniveau.</w:t>
      </w:r>
    </w:p>
    <w:p w14:paraId="1D1F760D" w14:textId="77777777" w:rsidR="00657FF7" w:rsidRDefault="00657FF7" w:rsidP="00657FF7">
      <w:pPr>
        <w:pStyle w:val="Standaardmet"/>
        <w:numPr>
          <w:ilvl w:val="0"/>
          <w:numId w:val="0"/>
        </w:numPr>
        <w:ind w:left="284"/>
      </w:pPr>
    </w:p>
    <w:p w14:paraId="5B009E46" w14:textId="77777777" w:rsidR="00657FF7" w:rsidRPr="00F2040D" w:rsidRDefault="00657FF7" w:rsidP="00657FF7">
      <w:pPr>
        <w:pStyle w:val="Lijstopsomteken"/>
        <w:numPr>
          <w:ilvl w:val="0"/>
          <w:numId w:val="0"/>
        </w:numPr>
        <w:spacing w:line="240" w:lineRule="auto"/>
        <w:ind w:left="426"/>
        <w:rPr>
          <w:i/>
        </w:rPr>
      </w:pPr>
      <w:r>
        <w:t xml:space="preserve">Inschrijver is voornemens om, indien hij in aanmerking komt voor de gunning van een Raamovereenkomst, het volgende bewijsmiddel aan te leveren: </w:t>
      </w:r>
      <w:r>
        <w:rPr>
          <w:i/>
        </w:rPr>
        <w:t>streep door</w:t>
      </w:r>
      <w:r w:rsidRPr="00F2040D">
        <w:rPr>
          <w:i/>
        </w:rPr>
        <w:t xml:space="preserve"> wat niet van toepassing is</w:t>
      </w:r>
    </w:p>
    <w:p w14:paraId="41C4BD32" w14:textId="77777777" w:rsidR="00657FF7" w:rsidRPr="00834A4C" w:rsidRDefault="00657FF7" w:rsidP="00657FF7">
      <w:pPr>
        <w:pStyle w:val="Lijstopsomteken"/>
        <w:numPr>
          <w:ilvl w:val="1"/>
          <w:numId w:val="41"/>
        </w:numPr>
        <w:spacing w:line="240" w:lineRule="auto"/>
      </w:pPr>
      <w:r w:rsidRPr="00834A4C">
        <w:t>Certificaat CO2-Prestatieladder niveau 3 / niveau 4 / niveau 5</w:t>
      </w:r>
      <w:r>
        <w:t xml:space="preserve"> (www.skao.nl)</w:t>
      </w:r>
    </w:p>
    <w:p w14:paraId="339AF1DE" w14:textId="77777777" w:rsidR="00657FF7" w:rsidRPr="00834A4C" w:rsidRDefault="00657FF7" w:rsidP="00657FF7">
      <w:pPr>
        <w:pStyle w:val="Lijstopsomteken"/>
        <w:numPr>
          <w:ilvl w:val="1"/>
          <w:numId w:val="41"/>
        </w:numPr>
        <w:spacing w:line="240" w:lineRule="auto"/>
      </w:pPr>
      <w:r w:rsidRPr="00834A4C">
        <w:t xml:space="preserve">Certificaat CO2-reductiemanagement met ISO 14001 niveau 2 </w:t>
      </w:r>
      <w:r>
        <w:t>(</w:t>
      </w:r>
      <w:r w:rsidRPr="0001449C">
        <w:t>www.sccm.nl/energie-iso-14001</w:t>
      </w:r>
      <w:r>
        <w:t>)</w:t>
      </w:r>
    </w:p>
    <w:p w14:paraId="5A3DAF28" w14:textId="77777777" w:rsidR="00657FF7" w:rsidRDefault="00657FF7" w:rsidP="00657FF7">
      <w:pPr>
        <w:pStyle w:val="Lijstopsomteken"/>
        <w:numPr>
          <w:ilvl w:val="1"/>
          <w:numId w:val="41"/>
        </w:numPr>
        <w:spacing w:line="240" w:lineRule="auto"/>
      </w:pPr>
      <w:r w:rsidRPr="00834A4C">
        <w:t>Milieubarometer Certificaat</w:t>
      </w:r>
      <w:r>
        <w:t xml:space="preserve"> (</w:t>
      </w:r>
      <w:hyperlink r:id="rId7" w:history="1">
        <w:r w:rsidRPr="00837665">
          <w:rPr>
            <w:rStyle w:val="Hyperlink"/>
          </w:rPr>
          <w:t>www.milieubarometer.nl/milieubarometer-certificaat</w:t>
        </w:r>
      </w:hyperlink>
      <w:r>
        <w:t>)</w:t>
      </w:r>
    </w:p>
    <w:p w14:paraId="0B7585C0" w14:textId="77777777" w:rsidR="00657FF7" w:rsidRDefault="00657FF7" w:rsidP="00657FF7">
      <w:pPr>
        <w:pStyle w:val="Lijstopsomteken"/>
        <w:numPr>
          <w:ilvl w:val="1"/>
          <w:numId w:val="41"/>
        </w:numPr>
        <w:spacing w:line="240" w:lineRule="auto"/>
      </w:pPr>
      <w:r w:rsidRPr="00834A4C" w:rsidDel="00B04E39">
        <w:t xml:space="preserve">CO2-footprint </w:t>
      </w:r>
      <w:r>
        <w:t>v</w:t>
      </w:r>
      <w:r w:rsidRPr="00834A4C" w:rsidDel="00B04E39">
        <w:t xml:space="preserve">an het </w:t>
      </w:r>
      <w:r w:rsidRPr="004B5074" w:rsidDel="00B04E39">
        <w:t>hele bedrijf met</w:t>
      </w:r>
      <w:r w:rsidRPr="00834A4C" w:rsidDel="00B04E39">
        <w:t xml:space="preserve"> verklaring van een CI</w:t>
      </w:r>
    </w:p>
    <w:p w14:paraId="3698BFA9" w14:textId="77777777" w:rsidR="00657FF7" w:rsidRDefault="00657FF7" w:rsidP="00657FF7">
      <w:pPr>
        <w:pStyle w:val="Standaardmet"/>
        <w:numPr>
          <w:ilvl w:val="0"/>
          <w:numId w:val="0"/>
        </w:numPr>
        <w:ind w:left="284"/>
      </w:pPr>
    </w:p>
    <w:p w14:paraId="1CFD96FB" w14:textId="77777777" w:rsidR="00657FF7" w:rsidRDefault="00657FF7" w:rsidP="00657FF7">
      <w:pPr>
        <w:pStyle w:val="Standaardmet"/>
        <w:numPr>
          <w:ilvl w:val="0"/>
          <w:numId w:val="0"/>
        </w:numPr>
        <w:ind w:left="284"/>
      </w:pPr>
      <w:r>
        <w:t>of</w:t>
      </w:r>
    </w:p>
    <w:p w14:paraId="4795D3D4" w14:textId="77777777" w:rsidR="00657FF7" w:rsidRDefault="00657FF7" w:rsidP="00657FF7">
      <w:pPr>
        <w:pStyle w:val="Standaardmet"/>
        <w:numPr>
          <w:ilvl w:val="0"/>
          <w:numId w:val="0"/>
        </w:numPr>
        <w:ind w:left="426"/>
      </w:pPr>
    </w:p>
    <w:p w14:paraId="59EC5224" w14:textId="77777777" w:rsidR="00657FF7" w:rsidRPr="00F2040D" w:rsidRDefault="00657FF7" w:rsidP="00657FF7">
      <w:pPr>
        <w:pStyle w:val="Standaardmet"/>
        <w:numPr>
          <w:ilvl w:val="0"/>
          <w:numId w:val="42"/>
        </w:numPr>
        <w:ind w:left="426"/>
      </w:pPr>
      <w:r w:rsidRPr="00F2040D">
        <w:t>- CO2-emissie inzichtelijk maken op Nadere Overeenkomst niveau.</w:t>
      </w:r>
    </w:p>
    <w:p w14:paraId="5D5BDDA8" w14:textId="77777777" w:rsidR="004B1E20" w:rsidRDefault="004B1E20" w:rsidP="00AD207A">
      <w:pPr>
        <w:spacing w:after="160" w:line="259" w:lineRule="auto"/>
      </w:pPr>
    </w:p>
    <w:p w14:paraId="285351D2" w14:textId="77777777" w:rsidR="004B1E20" w:rsidRDefault="004B1E20" w:rsidP="00AD207A">
      <w:pPr>
        <w:rPr>
          <w:rFonts w:cs="Verdana"/>
          <w:color w:val="000000"/>
          <w:szCs w:val="18"/>
        </w:rPr>
      </w:pPr>
      <w:r w:rsidRPr="005C6860">
        <w:rPr>
          <w:rFonts w:cs="Verdana"/>
          <w:b/>
          <w:color w:val="000000"/>
          <w:szCs w:val="18"/>
        </w:rPr>
        <w:t>Ondertekening</w:t>
      </w:r>
      <w:r>
        <w:rPr>
          <w:rFonts w:cs="Verdana"/>
          <w:color w:val="000000"/>
          <w:szCs w:val="18"/>
        </w:rPr>
        <w:t xml:space="preserve"> </w:t>
      </w:r>
    </w:p>
    <w:p w14:paraId="1F76AC53" w14:textId="77777777" w:rsidR="004B1E20" w:rsidRPr="000929D0" w:rsidRDefault="004B1E20" w:rsidP="00AD207A">
      <w:pPr>
        <w:rPr>
          <w:rFonts w:cs="Verdana"/>
          <w:color w:val="000000"/>
          <w:szCs w:val="18"/>
        </w:rPr>
      </w:pPr>
      <w:r>
        <w:rPr>
          <w:rFonts w:cs="Verdana"/>
          <w:color w:val="000000"/>
          <w:szCs w:val="18"/>
        </w:rPr>
        <w:t>De verklaring deelname eis duurzaamheid dient digitaal te worden ondertekend conform paragraaf 4.3.1 van de aanbestedingsleidraad.</w:t>
      </w:r>
    </w:p>
    <w:p w14:paraId="26BDA71F" w14:textId="77777777" w:rsidR="004B1E20" w:rsidRDefault="004B1E20" w:rsidP="00AD207A">
      <w:pPr>
        <w:spacing w:after="160" w:line="259" w:lineRule="auto"/>
      </w:pPr>
    </w:p>
    <w:p w14:paraId="54C1283A" w14:textId="77777777" w:rsidR="0096734F" w:rsidRDefault="0096734F" w:rsidP="00AD207A">
      <w:pPr>
        <w:spacing w:after="160" w:line="259" w:lineRule="auto"/>
      </w:pPr>
      <w:r>
        <w:br w:type="page"/>
      </w:r>
    </w:p>
    <w:p w14:paraId="11311C5A" w14:textId="77777777" w:rsidR="0096734F" w:rsidRPr="00446EF1" w:rsidRDefault="003B73AB" w:rsidP="00AD207A">
      <w:pPr>
        <w:pStyle w:val="BijlageGenummerdKop"/>
        <w:numPr>
          <w:ilvl w:val="0"/>
          <w:numId w:val="0"/>
        </w:numPr>
      </w:pPr>
      <w:bookmarkStart w:id="28" w:name="_Toc60924339"/>
      <w:bookmarkStart w:id="29" w:name="_Toc60931695"/>
      <w:r>
        <w:lastRenderedPageBreak/>
        <w:t xml:space="preserve">Bijlage H </w:t>
      </w:r>
      <w:r w:rsidR="0096734F">
        <w:t>Voorstel bijdrage</w:t>
      </w:r>
      <w:bookmarkStart w:id="30" w:name="_GoBack"/>
      <w:bookmarkEnd w:id="30"/>
      <w:r w:rsidR="0096734F">
        <w:t xml:space="preserve"> s</w:t>
      </w:r>
      <w:r w:rsidR="0096734F" w:rsidRPr="00446EF1">
        <w:t>amenwerking</w:t>
      </w:r>
      <w:bookmarkEnd w:id="28"/>
      <w:bookmarkEnd w:id="29"/>
      <w:r w:rsidR="004B1E20">
        <w:t xml:space="preserve"> SROK PPB</w:t>
      </w:r>
    </w:p>
    <w:p w14:paraId="24197606" w14:textId="77777777" w:rsidR="0096734F" w:rsidRDefault="0096734F" w:rsidP="00AD207A">
      <w:pPr>
        <w:pStyle w:val="Broodtekst"/>
        <w:tabs>
          <w:tab w:val="num" w:pos="1134"/>
        </w:tabs>
      </w:pPr>
      <w:r>
        <w:t xml:space="preserve">Let op: inschrijver dient per perceel een verklaring in te vullen en bij de inschrijving te voegen. </w:t>
      </w:r>
    </w:p>
    <w:p w14:paraId="7FD18909" w14:textId="77777777" w:rsidR="0096734F" w:rsidRDefault="0096734F" w:rsidP="00AD207A">
      <w:pPr>
        <w:pStyle w:val="Broodtekst"/>
        <w:tabs>
          <w:tab w:val="num" w:pos="1134"/>
        </w:tabs>
      </w:pPr>
    </w:p>
    <w:p w14:paraId="24831BB4" w14:textId="77777777" w:rsidR="0096734F" w:rsidRDefault="0096734F" w:rsidP="00AD207A">
      <w:pPr>
        <w:pStyle w:val="Broodtekst"/>
        <w:tabs>
          <w:tab w:val="num" w:pos="1134"/>
        </w:tabs>
      </w:pPr>
      <w:r>
        <w:t>Ter zake van de selectie voor de aanbesteding volgens de openbare procedure, zoals omschreven in hoofdstuk 3 van het ARW 2016, van de opdracht met zaaknummer &lt;</w:t>
      </w:r>
      <w:r w:rsidRPr="00A86317">
        <w:rPr>
          <w:color w:val="FF0000"/>
        </w:rPr>
        <w:t>vul in: Perceel 1: Projectbeheersing en Systeemgerichte contractbeheersing met zaaknummer: 31164059 / Perceel 2: Integrale veiligheid met zaaknummer: 31164060</w:t>
      </w:r>
      <w:r>
        <w:t>&gt;.</w:t>
      </w:r>
    </w:p>
    <w:p w14:paraId="54CA7E90" w14:textId="77777777" w:rsidR="0096734F" w:rsidRDefault="0096734F" w:rsidP="00AD207A">
      <w:pPr>
        <w:pStyle w:val="Broodtekst"/>
        <w:tabs>
          <w:tab w:val="num" w:pos="1134"/>
        </w:tabs>
      </w:pPr>
    </w:p>
    <w:p w14:paraId="776640A9" w14:textId="77777777" w:rsidR="0096734F" w:rsidRDefault="0096734F" w:rsidP="00AD207A">
      <w:pPr>
        <w:tabs>
          <w:tab w:val="num" w:pos="900"/>
          <w:tab w:val="num" w:pos="1134"/>
        </w:tabs>
        <w:rPr>
          <w:rFonts w:cs="V&amp;W Syntax (Adobe)"/>
          <w:bCs/>
          <w:szCs w:val="18"/>
        </w:rPr>
      </w:pPr>
      <w:r>
        <w:rPr>
          <w:rFonts w:cs="V&amp;W Syntax (Adobe)"/>
          <w:bCs/>
          <w:szCs w:val="18"/>
        </w:rPr>
        <w:t>Inschrijver &lt;</w:t>
      </w:r>
      <w:r w:rsidRPr="00284D15">
        <w:rPr>
          <w:rFonts w:cs="V&amp;W Syntax (Adobe)"/>
          <w:bCs/>
          <w:color w:val="FF0000"/>
          <w:szCs w:val="18"/>
        </w:rPr>
        <w:t>vul in naam en adres</w:t>
      </w:r>
      <w:r>
        <w:rPr>
          <w:rFonts w:cs="V&amp;W Syntax (Adobe)"/>
          <w:bCs/>
          <w:szCs w:val="18"/>
        </w:rPr>
        <w:t xml:space="preserve">&gt; doet hierbij het volgende voorstel inzake samenwerking: </w:t>
      </w:r>
    </w:p>
    <w:p w14:paraId="28CB983E" w14:textId="77777777" w:rsidR="0096734F" w:rsidRPr="00300406" w:rsidRDefault="0096734F" w:rsidP="00AD207A">
      <w:pPr>
        <w:tabs>
          <w:tab w:val="num" w:pos="900"/>
        </w:tabs>
        <w:rPr>
          <w:rFonts w:cs="V&amp;W Syntax (Adobe)"/>
        </w:rPr>
      </w:pPr>
    </w:p>
    <w:tbl>
      <w:tblPr>
        <w:tblStyle w:val="Tabelraster"/>
        <w:tblW w:w="0" w:type="auto"/>
        <w:tblInd w:w="137" w:type="dxa"/>
        <w:tblLook w:val="04A0" w:firstRow="1" w:lastRow="0" w:firstColumn="1" w:lastColumn="0" w:noHBand="0" w:noVBand="1"/>
      </w:tblPr>
      <w:tblGrid>
        <w:gridCol w:w="8526"/>
      </w:tblGrid>
      <w:tr w:rsidR="0096734F" w14:paraId="7ADAEA17" w14:textId="77777777" w:rsidTr="00AD207A">
        <w:trPr>
          <w:cnfStyle w:val="100000000000" w:firstRow="1" w:lastRow="0" w:firstColumn="0" w:lastColumn="0" w:oddVBand="0" w:evenVBand="0" w:oddHBand="0" w:evenHBand="0" w:firstRowFirstColumn="0" w:firstRowLastColumn="0" w:lastRowFirstColumn="0" w:lastRowLastColumn="0"/>
          <w:trHeight w:val="9201"/>
        </w:trPr>
        <w:tc>
          <w:tcPr>
            <w:tcW w:w="8526" w:type="dxa"/>
          </w:tcPr>
          <w:p w14:paraId="259C5E50" w14:textId="77777777" w:rsidR="0096734F" w:rsidRPr="00284D15" w:rsidRDefault="00284D15" w:rsidP="00AD207A">
            <w:pPr>
              <w:tabs>
                <w:tab w:val="num" w:pos="900"/>
              </w:tabs>
              <w:rPr>
                <w:rFonts w:cs="V&amp;W Syntax (Adobe)"/>
                <w:b w:val="0"/>
                <w:bCs/>
                <w:sz w:val="18"/>
                <w:szCs w:val="18"/>
              </w:rPr>
            </w:pPr>
            <w:r>
              <w:rPr>
                <w:rFonts w:cs="V&amp;W Syntax (Adobe)"/>
                <w:b w:val="0"/>
                <w:bCs/>
                <w:sz w:val="18"/>
                <w:szCs w:val="18"/>
              </w:rPr>
              <w:t>&lt;</w:t>
            </w:r>
            <w:r w:rsidRPr="00284D15">
              <w:rPr>
                <w:rFonts w:cs="V&amp;W Syntax (Adobe)"/>
                <w:b w:val="0"/>
                <w:bCs/>
                <w:color w:val="FF0000"/>
                <w:sz w:val="18"/>
                <w:szCs w:val="18"/>
              </w:rPr>
              <w:t>V</w:t>
            </w:r>
            <w:r w:rsidR="0096734F" w:rsidRPr="00284D15">
              <w:rPr>
                <w:rFonts w:cs="V&amp;W Syntax (Adobe)"/>
                <w:b w:val="0"/>
                <w:bCs/>
                <w:color w:val="FF0000"/>
                <w:sz w:val="18"/>
                <w:szCs w:val="18"/>
              </w:rPr>
              <w:t>ul in, zie paragraaf 3.7 nummer 2 en onderstaand overzicht met de gezamenlijke doelstellingen, circa 1 A4</w:t>
            </w:r>
            <w:r w:rsidR="0096734F" w:rsidRPr="00284D15">
              <w:rPr>
                <w:rFonts w:cs="V&amp;W Syntax (Adobe)"/>
                <w:b w:val="0"/>
                <w:bCs/>
                <w:sz w:val="18"/>
                <w:szCs w:val="18"/>
              </w:rPr>
              <w:t>&gt;.</w:t>
            </w:r>
          </w:p>
        </w:tc>
      </w:tr>
    </w:tbl>
    <w:p w14:paraId="3B537C0D" w14:textId="77777777" w:rsidR="0096734F" w:rsidRDefault="0096734F" w:rsidP="00AD207A">
      <w:pPr>
        <w:tabs>
          <w:tab w:val="num" w:pos="900"/>
        </w:tabs>
        <w:rPr>
          <w:rFonts w:cs="V&amp;W Syntax (Adobe)"/>
        </w:rPr>
      </w:pPr>
    </w:p>
    <w:p w14:paraId="0CCAD6C4" w14:textId="77777777" w:rsidR="00E95828" w:rsidRDefault="00E95828" w:rsidP="00AD207A">
      <w:pPr>
        <w:rPr>
          <w:rFonts w:cs="Verdana"/>
          <w:b/>
          <w:color w:val="000000"/>
          <w:szCs w:val="18"/>
        </w:rPr>
      </w:pPr>
    </w:p>
    <w:p w14:paraId="5C9DE116" w14:textId="77777777" w:rsidR="004B1E20" w:rsidRDefault="004B1E20" w:rsidP="00AD207A">
      <w:pPr>
        <w:rPr>
          <w:rFonts w:cs="Verdana"/>
          <w:color w:val="000000"/>
          <w:szCs w:val="18"/>
        </w:rPr>
      </w:pPr>
      <w:r w:rsidRPr="005C6860">
        <w:rPr>
          <w:rFonts w:cs="Verdana"/>
          <w:b/>
          <w:color w:val="000000"/>
          <w:szCs w:val="18"/>
        </w:rPr>
        <w:t>Ondertekening</w:t>
      </w:r>
      <w:r>
        <w:rPr>
          <w:rFonts w:cs="Verdana"/>
          <w:color w:val="000000"/>
          <w:szCs w:val="18"/>
        </w:rPr>
        <w:t xml:space="preserve"> </w:t>
      </w:r>
    </w:p>
    <w:p w14:paraId="2FD0F890" w14:textId="77777777" w:rsidR="004B1E20" w:rsidRPr="000929D0" w:rsidRDefault="004B1E20" w:rsidP="00AD207A">
      <w:pPr>
        <w:rPr>
          <w:rFonts w:cs="Verdana"/>
          <w:color w:val="000000"/>
          <w:szCs w:val="18"/>
        </w:rPr>
      </w:pPr>
      <w:r>
        <w:rPr>
          <w:rFonts w:cs="Verdana"/>
          <w:color w:val="000000"/>
          <w:szCs w:val="18"/>
        </w:rPr>
        <w:t>Het voorstel bijdrage samenwerking dient digitaal te worden ondertekend conform paragraaf 4.3.1 van de aanbestedingsleidraad.</w:t>
      </w:r>
    </w:p>
    <w:p w14:paraId="7EDC718B" w14:textId="77777777" w:rsidR="0096734F" w:rsidRDefault="0096734F" w:rsidP="00AD207A">
      <w:pPr>
        <w:spacing w:after="160" w:line="259" w:lineRule="auto"/>
        <w:rPr>
          <w:rFonts w:ascii="Arial" w:eastAsia="Times New Roman" w:hAnsi="Arial" w:cs="Arial"/>
          <w:b/>
          <w:bCs/>
          <w:color w:val="000000"/>
          <w:szCs w:val="18"/>
        </w:rPr>
      </w:pPr>
    </w:p>
    <w:tbl>
      <w:tblPr>
        <w:tblStyle w:val="Tabelraster"/>
        <w:tblW w:w="0" w:type="auto"/>
        <w:tblLook w:val="04A0" w:firstRow="1" w:lastRow="0" w:firstColumn="1" w:lastColumn="0" w:noHBand="0" w:noVBand="1"/>
      </w:tblPr>
      <w:tblGrid>
        <w:gridCol w:w="8663"/>
      </w:tblGrid>
      <w:tr w:rsidR="0096734F" w14:paraId="29A4F467" w14:textId="77777777" w:rsidTr="00EC3B28">
        <w:trPr>
          <w:cnfStyle w:val="100000000000" w:firstRow="1" w:lastRow="0" w:firstColumn="0" w:lastColumn="0" w:oddVBand="0" w:evenVBand="0" w:oddHBand="0" w:evenHBand="0" w:firstRowFirstColumn="0" w:firstRowLastColumn="0" w:lastRowFirstColumn="0" w:lastRowLastColumn="0"/>
        </w:trPr>
        <w:tc>
          <w:tcPr>
            <w:tcW w:w="8663" w:type="dxa"/>
          </w:tcPr>
          <w:p w14:paraId="69FCDB67" w14:textId="77777777" w:rsidR="0096734F" w:rsidRDefault="0096734F" w:rsidP="00EC3B28">
            <w:pPr>
              <w:pStyle w:val="Default"/>
              <w:rPr>
                <w:b w:val="0"/>
                <w:bCs/>
                <w:sz w:val="18"/>
                <w:szCs w:val="18"/>
              </w:rPr>
            </w:pPr>
          </w:p>
          <w:p w14:paraId="2479ECA4" w14:textId="77777777" w:rsidR="0096734F" w:rsidRDefault="0096734F" w:rsidP="00EC3B28">
            <w:pPr>
              <w:pStyle w:val="Default"/>
              <w:rPr>
                <w:b w:val="0"/>
                <w:bCs/>
                <w:sz w:val="18"/>
                <w:szCs w:val="18"/>
              </w:rPr>
            </w:pPr>
            <w:r>
              <w:rPr>
                <w:bCs/>
                <w:sz w:val="18"/>
                <w:szCs w:val="18"/>
              </w:rPr>
              <w:t>Gezamenlijke doelstellingen RWS en Markt</w:t>
            </w:r>
          </w:p>
          <w:p w14:paraId="74780A78" w14:textId="77777777" w:rsidR="0096734F" w:rsidRDefault="0096734F" w:rsidP="00EC3B28">
            <w:pPr>
              <w:pStyle w:val="Default"/>
              <w:rPr>
                <w:b w:val="0"/>
                <w:bCs/>
                <w:sz w:val="18"/>
                <w:szCs w:val="18"/>
              </w:rPr>
            </w:pPr>
          </w:p>
          <w:p w14:paraId="3C3694F5" w14:textId="77777777" w:rsidR="0096734F" w:rsidRDefault="0096734F" w:rsidP="00EC3B28">
            <w:pPr>
              <w:pStyle w:val="Default"/>
              <w:rPr>
                <w:rFonts w:ascii="Verdana" w:eastAsiaTheme="minorHAnsi" w:hAnsi="Verdana"/>
                <w:sz w:val="18"/>
                <w:szCs w:val="18"/>
              </w:rPr>
            </w:pPr>
            <w:r>
              <w:rPr>
                <w:bCs/>
                <w:sz w:val="18"/>
                <w:szCs w:val="18"/>
              </w:rPr>
              <w:t xml:space="preserve">1. Gezonde sector, met en voor toekomstperspectief </w:t>
            </w:r>
          </w:p>
          <w:p w14:paraId="14FD3C1F"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Met elkaar werken aan een kwalitatief hoogwaardige sector, met voldoende capaciteit om de opgave te realiseren. </w:t>
            </w:r>
          </w:p>
          <w:p w14:paraId="51F81ED1"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Wederzijdse voorspelbaarheid: reële prijs, continuïteit en leveringszekerheid. </w:t>
            </w:r>
          </w:p>
          <w:p w14:paraId="36C3228D"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Ruimte voor flexibiliteit en innovaties. </w:t>
            </w:r>
          </w:p>
          <w:p w14:paraId="771140E7"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Goed proces van inkoop- en contractmanagement: korte doorlooptijd van aanbesteding, administratie in verhouding met uitvraag, duidelijk proces. </w:t>
            </w:r>
          </w:p>
          <w:p w14:paraId="6BF3DB45" w14:textId="77777777" w:rsidR="0096734F" w:rsidRDefault="0096734F" w:rsidP="00EC3B28">
            <w:pPr>
              <w:pStyle w:val="Default"/>
              <w:rPr>
                <w:sz w:val="18"/>
                <w:szCs w:val="18"/>
              </w:rPr>
            </w:pPr>
          </w:p>
          <w:p w14:paraId="052FE1ED" w14:textId="77777777" w:rsidR="0096734F" w:rsidRDefault="0096734F" w:rsidP="00EC3B28">
            <w:pPr>
              <w:pStyle w:val="Default"/>
              <w:rPr>
                <w:sz w:val="18"/>
                <w:szCs w:val="18"/>
              </w:rPr>
            </w:pPr>
            <w:r>
              <w:rPr>
                <w:bCs/>
                <w:sz w:val="18"/>
                <w:szCs w:val="18"/>
              </w:rPr>
              <w:t xml:space="preserve">2. De goede, gezamenlijk doordachte opdracht </w:t>
            </w:r>
          </w:p>
          <w:p w14:paraId="18FAFE51"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Gezamenlijke projectopgave: samen vroegtijdig de opgave definiëren en welke kennis en kunde hiervoor nodig is. </w:t>
            </w:r>
          </w:p>
          <w:p w14:paraId="6FFB2C42"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Contract moet dienend zijn aan de opgave. </w:t>
            </w:r>
          </w:p>
          <w:p w14:paraId="11DDE11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Contract moet flexibel zijn om veranderingen op te vangen en ruimte te bieden voor innovatieve oplossingen. </w:t>
            </w:r>
          </w:p>
          <w:p w14:paraId="081094E9" w14:textId="77777777" w:rsidR="0096734F" w:rsidRDefault="0096734F" w:rsidP="00EC3B28">
            <w:pPr>
              <w:pStyle w:val="Default"/>
              <w:rPr>
                <w:sz w:val="18"/>
                <w:szCs w:val="18"/>
              </w:rPr>
            </w:pPr>
          </w:p>
          <w:p w14:paraId="7F2D5D8C" w14:textId="77777777" w:rsidR="0096734F" w:rsidRDefault="0096734F" w:rsidP="00EC3B28">
            <w:pPr>
              <w:pStyle w:val="Default"/>
              <w:rPr>
                <w:sz w:val="18"/>
                <w:szCs w:val="18"/>
              </w:rPr>
            </w:pPr>
            <w:r>
              <w:rPr>
                <w:bCs/>
                <w:sz w:val="18"/>
                <w:szCs w:val="18"/>
              </w:rPr>
              <w:t xml:space="preserve">3. Werkplezier voor iedereen </w:t>
            </w:r>
          </w:p>
          <w:p w14:paraId="0A6AB8D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De juiste persoon op de juiste plek, een adviserende rol voor senior-experts i.p.v. een producerende. </w:t>
            </w:r>
          </w:p>
          <w:p w14:paraId="3B413EF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Ruimte voor ontwikkeling van medewerkers. </w:t>
            </w:r>
          </w:p>
          <w:p w14:paraId="511921B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Teamgevoel: iedereen is onderdeel van het team, we werken samen aan de opgave met ruimte voor eigen inbreng. </w:t>
            </w:r>
          </w:p>
          <w:p w14:paraId="4C2EFB6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Balans tussen integraliteit en inzet van specialistische kennis. </w:t>
            </w:r>
          </w:p>
          <w:p w14:paraId="416EEE9D" w14:textId="77777777" w:rsidR="0096734F" w:rsidRDefault="0096734F" w:rsidP="00EC3B28">
            <w:pPr>
              <w:pStyle w:val="Default"/>
              <w:rPr>
                <w:sz w:val="18"/>
                <w:szCs w:val="18"/>
              </w:rPr>
            </w:pPr>
          </w:p>
          <w:p w14:paraId="57C4DB38" w14:textId="77777777" w:rsidR="0096734F" w:rsidRDefault="0096734F" w:rsidP="00EC3B28">
            <w:pPr>
              <w:pStyle w:val="Default"/>
              <w:rPr>
                <w:sz w:val="18"/>
                <w:szCs w:val="18"/>
              </w:rPr>
            </w:pPr>
            <w:r>
              <w:rPr>
                <w:bCs/>
                <w:sz w:val="18"/>
                <w:szCs w:val="18"/>
              </w:rPr>
              <w:t xml:space="preserve">4. Verkrijgen van duurzame een relatie </w:t>
            </w:r>
          </w:p>
          <w:p w14:paraId="361AD98C"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Goede samenwerking (partnership) tussen opdrachtgever en opdrachtnemer in de hele keten, ook zonder project/contract. </w:t>
            </w:r>
          </w:p>
          <w:p w14:paraId="3F18A068"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Samenwerken aan de opgave: gelijkwaardig werken, elkaar respecteren, wederzijds gelijkwaardig kennisniveau. </w:t>
            </w:r>
          </w:p>
          <w:p w14:paraId="2ECE99BD" w14:textId="77777777" w:rsidR="0096734F" w:rsidRDefault="0096734F" w:rsidP="00EC3B28">
            <w:pPr>
              <w:pStyle w:val="Default"/>
              <w:rPr>
                <w:sz w:val="18"/>
                <w:szCs w:val="18"/>
              </w:rPr>
            </w:pPr>
          </w:p>
          <w:p w14:paraId="46ECA6F9" w14:textId="77777777" w:rsidR="0096734F" w:rsidRDefault="0096734F" w:rsidP="00EC3B28">
            <w:pPr>
              <w:pStyle w:val="Default"/>
              <w:rPr>
                <w:sz w:val="18"/>
                <w:szCs w:val="18"/>
              </w:rPr>
            </w:pPr>
            <w:r>
              <w:rPr>
                <w:bCs/>
                <w:sz w:val="18"/>
                <w:szCs w:val="18"/>
              </w:rPr>
              <w:t xml:space="preserve">5. Kennis continuïteit en ontwikkeling </w:t>
            </w:r>
          </w:p>
          <w:p w14:paraId="7FCE8AF3"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Voor projecten is continuïteit van kennis en mensen nodig. </w:t>
            </w:r>
          </w:p>
          <w:p w14:paraId="31B58D15" w14:textId="77777777" w:rsidR="0096734F" w:rsidRDefault="0096734F" w:rsidP="0096734F">
            <w:pPr>
              <w:pStyle w:val="Default"/>
              <w:numPr>
                <w:ilvl w:val="0"/>
                <w:numId w:val="36"/>
              </w:numPr>
              <w:adjustRightInd/>
              <w:spacing w:after="18" w:line="240" w:lineRule="auto"/>
              <w:rPr>
                <w:sz w:val="18"/>
                <w:szCs w:val="18"/>
              </w:rPr>
            </w:pPr>
            <w:proofErr w:type="spellStart"/>
            <w:r>
              <w:rPr>
                <w:sz w:val="18"/>
                <w:szCs w:val="18"/>
              </w:rPr>
              <w:t>Sectorbreed</w:t>
            </w:r>
            <w:proofErr w:type="spellEnd"/>
            <w:r>
              <w:rPr>
                <w:sz w:val="18"/>
                <w:szCs w:val="18"/>
              </w:rPr>
              <w:t xml:space="preserve"> kennis delen over de projecten heen. </w:t>
            </w:r>
          </w:p>
          <w:p w14:paraId="1CF21B66"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Met elkaar de sector opleiden: samen kennis en producten ontwikkelen. </w:t>
            </w:r>
          </w:p>
          <w:p w14:paraId="0F11D773" w14:textId="77777777" w:rsidR="0096734F" w:rsidRDefault="0096734F" w:rsidP="00EC3B28">
            <w:pPr>
              <w:pStyle w:val="Default"/>
              <w:rPr>
                <w:sz w:val="18"/>
                <w:szCs w:val="18"/>
              </w:rPr>
            </w:pPr>
          </w:p>
          <w:p w14:paraId="3A82FD84" w14:textId="77777777" w:rsidR="0096734F" w:rsidRDefault="0096734F" w:rsidP="00EC3B28">
            <w:pPr>
              <w:pStyle w:val="Default"/>
              <w:rPr>
                <w:sz w:val="18"/>
                <w:szCs w:val="18"/>
              </w:rPr>
            </w:pPr>
            <w:r>
              <w:rPr>
                <w:bCs/>
                <w:sz w:val="18"/>
                <w:szCs w:val="18"/>
              </w:rPr>
              <w:t xml:space="preserve">6. In projecten bijdragen aan de duurzaamheidsopgave </w:t>
            </w:r>
          </w:p>
          <w:p w14:paraId="4E448745" w14:textId="77777777" w:rsidR="0096734F" w:rsidRDefault="0096734F" w:rsidP="0096734F">
            <w:pPr>
              <w:pStyle w:val="Default"/>
              <w:numPr>
                <w:ilvl w:val="0"/>
                <w:numId w:val="36"/>
              </w:numPr>
              <w:adjustRightInd/>
              <w:spacing w:after="18" w:line="240" w:lineRule="auto"/>
              <w:rPr>
                <w:sz w:val="18"/>
                <w:szCs w:val="18"/>
              </w:rPr>
            </w:pPr>
            <w:r>
              <w:rPr>
                <w:sz w:val="18"/>
                <w:szCs w:val="18"/>
              </w:rPr>
              <w:t xml:space="preserve">Projecten moeten bijdragen aan de duurzaamheidsdoelstellingen van Nederland en RWS. </w:t>
            </w:r>
          </w:p>
          <w:p w14:paraId="3606457F" w14:textId="77777777" w:rsidR="0096734F" w:rsidRDefault="0096734F" w:rsidP="00EC3B28">
            <w:pPr>
              <w:pStyle w:val="Default"/>
              <w:rPr>
                <w:b w:val="0"/>
                <w:bCs/>
                <w:sz w:val="18"/>
                <w:szCs w:val="18"/>
              </w:rPr>
            </w:pPr>
          </w:p>
        </w:tc>
      </w:tr>
    </w:tbl>
    <w:p w14:paraId="3840D009" w14:textId="77777777" w:rsidR="0096734F" w:rsidRDefault="0096734F" w:rsidP="0096734F">
      <w:pPr>
        <w:pStyle w:val="Default"/>
        <w:rPr>
          <w:b/>
          <w:bCs/>
          <w:sz w:val="18"/>
          <w:szCs w:val="18"/>
        </w:rPr>
      </w:pPr>
    </w:p>
    <w:p w14:paraId="2979C116" w14:textId="77777777" w:rsidR="003F5EB0" w:rsidRPr="003F5EB0" w:rsidRDefault="003F5EB0" w:rsidP="003F5EB0"/>
    <w:sectPr w:rsidR="003F5EB0" w:rsidRPr="003F5EB0" w:rsidSect="000B3F94">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F351E" w14:textId="77777777" w:rsidR="003B73AB" w:rsidRDefault="003B73AB" w:rsidP="0088501B">
      <w:r>
        <w:separator/>
      </w:r>
    </w:p>
  </w:endnote>
  <w:endnote w:type="continuationSeparator" w:id="0">
    <w:p w14:paraId="6613D466" w14:textId="77777777" w:rsidR="003B73AB" w:rsidRDefault="003B73A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ohit Hindi">
    <w:altName w:val="Times New Roman"/>
    <w:panose1 w:val="00000000000000000000"/>
    <w:charset w:val="00"/>
    <w:family w:val="roman"/>
    <w:notTrueType/>
    <w:pitch w:val="default"/>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621B" w14:textId="6C1BC3E6" w:rsidR="003B73AB" w:rsidRDefault="003B73AB" w:rsidP="004B1E20">
    <w:pPr>
      <w:pStyle w:val="Huisstijl-Paginanummer"/>
      <w:jc w:val="right"/>
    </w:pPr>
    <w:r>
      <w:t>Pagina </w:t>
    </w:r>
    <w:r>
      <w:fldChar w:fldCharType="begin"/>
    </w:r>
    <w:r>
      <w:instrText xml:space="preserve"> PAGE    \* MERGEFORMAT </w:instrText>
    </w:r>
    <w:r>
      <w:fldChar w:fldCharType="separate"/>
    </w:r>
    <w:r w:rsidR="00020E0D">
      <w:t>15</w:t>
    </w:r>
    <w:r>
      <w:fldChar w:fldCharType="end"/>
    </w:r>
    <w:r>
      <w:t> van </w:t>
    </w:r>
    <w:fldSimple w:instr=" NUMPAGES  \* Arabic  \* MERGEFORMAT ">
      <w:r w:rsidR="00020E0D">
        <w:t>16</w:t>
      </w:r>
    </w:fldSimple>
  </w:p>
  <w:p w14:paraId="391DAE07" w14:textId="77777777" w:rsidR="003B73AB" w:rsidRDefault="003B73A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A9C57" w14:textId="77777777" w:rsidR="003B73AB" w:rsidRDefault="003B73AB" w:rsidP="0088501B">
      <w:r>
        <w:separator/>
      </w:r>
    </w:p>
  </w:footnote>
  <w:footnote w:type="continuationSeparator" w:id="0">
    <w:p w14:paraId="102ADB11" w14:textId="77777777" w:rsidR="003B73AB" w:rsidRDefault="003B73AB" w:rsidP="0088501B">
      <w:r>
        <w:continuationSeparator/>
      </w:r>
    </w:p>
  </w:footnote>
  <w:footnote w:id="1">
    <w:p w14:paraId="535F2B23" w14:textId="77777777" w:rsidR="003B73AB" w:rsidRPr="006B36CC" w:rsidRDefault="003B73AB" w:rsidP="0096734F">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14:paraId="0506B10A" w14:textId="77777777" w:rsidR="003B73AB" w:rsidRDefault="003B73AB" w:rsidP="0096734F">
      <w:pPr>
        <w:pStyle w:val="Voetnoottekst"/>
      </w:pPr>
      <w:r>
        <w:rPr>
          <w:rStyle w:val="Voetnootmarkering"/>
        </w:rPr>
        <w:footnoteRef/>
      </w:r>
      <w:r>
        <w:t xml:space="preserve"> In te vullen door inschrijver.</w:t>
      </w:r>
    </w:p>
  </w:footnote>
  <w:footnote w:id="3">
    <w:p w14:paraId="6CC27F82" w14:textId="77777777" w:rsidR="003B73AB" w:rsidRDefault="003B73AB" w:rsidP="0096734F">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4">
    <w:p w14:paraId="7CA284E0" w14:textId="77777777" w:rsidR="003B73AB" w:rsidRDefault="003B73AB" w:rsidP="0096734F">
      <w:pPr>
        <w:pStyle w:val="Voetnoottekst"/>
      </w:pPr>
      <w:r>
        <w:rPr>
          <w:rStyle w:val="Voetnootmarkering"/>
        </w:rPr>
        <w:footnoteRef/>
      </w:r>
      <w:r>
        <w:t xml:space="preserve"> In te vullen door inschrijver.</w:t>
      </w:r>
    </w:p>
  </w:footnote>
  <w:footnote w:id="5">
    <w:p w14:paraId="01D07FE3" w14:textId="77777777" w:rsidR="003B73AB" w:rsidRDefault="003B73AB" w:rsidP="0096734F">
      <w:pPr>
        <w:pStyle w:val="Voetnoottekst"/>
      </w:pPr>
      <w:r>
        <w:rPr>
          <w:rStyle w:val="Voetnootmarkering"/>
        </w:rPr>
        <w:footnoteRef/>
      </w:r>
      <w:r>
        <w:t xml:space="preserve"> </w:t>
      </w:r>
      <w:r w:rsidRPr="008A3BF3">
        <w:t>Verklaring in te vullen door inschrijver (“nee” leidt tot een ongeldige inschrijving). Verklaring wordt gecontroleerd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EE05E" w14:textId="163DCA11" w:rsidR="003B73AB" w:rsidRDefault="00600334">
    <w:pPr>
      <w:pStyle w:val="Koptekst"/>
    </w:pPr>
    <w:r w:rsidRPr="00600334">
      <w:t xml:space="preserve">Invulbijlagen bij aanbestedingsleidraad </w:t>
    </w:r>
    <w:proofErr w:type="spellStart"/>
    <w:r w:rsidRPr="00600334">
      <w:t>tbv</w:t>
    </w:r>
    <w:proofErr w:type="spellEnd"/>
    <w:r w:rsidRPr="00600334">
      <w:t xml:space="preserve"> SROK PPB | Zaaknummer: </w:t>
    </w:r>
    <w:r w:rsidRPr="00125793">
      <w:t xml:space="preserve">31164963 | </w:t>
    </w:r>
    <w:r w:rsidR="00F532EE" w:rsidRPr="00125793">
      <w:t>08-02-2021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3C128A1"/>
    <w:multiLevelType w:val="hybridMultilevel"/>
    <w:tmpl w:val="F8FA319E"/>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8"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2865E6"/>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36CEF006"/>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8" w15:restartNumberingAfterBreak="0">
    <w:nsid w:val="29E15ECA"/>
    <w:multiLevelType w:val="hybridMultilevel"/>
    <w:tmpl w:val="7BF262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4" w15:restartNumberingAfterBreak="0">
    <w:nsid w:val="3329682A"/>
    <w:multiLevelType w:val="hybridMultilevel"/>
    <w:tmpl w:val="AAB8F3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6"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9864002"/>
    <w:multiLevelType w:val="hybridMultilevel"/>
    <w:tmpl w:val="9704E61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3"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4"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10"/>
  </w:num>
  <w:num w:numId="3">
    <w:abstractNumId w:val="22"/>
  </w:num>
  <w:num w:numId="4">
    <w:abstractNumId w:val="21"/>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6"/>
  </w:num>
  <w:num w:numId="13">
    <w:abstractNumId w:val="33"/>
  </w:num>
  <w:num w:numId="14">
    <w:abstractNumId w:val="12"/>
  </w:num>
  <w:num w:numId="15">
    <w:abstractNumId w:val="23"/>
  </w:num>
  <w:num w:numId="16">
    <w:abstractNumId w:val="32"/>
  </w:num>
  <w:num w:numId="17">
    <w:abstractNumId w:val="9"/>
  </w:num>
  <w:num w:numId="18">
    <w:abstractNumId w:val="34"/>
  </w:num>
  <w:num w:numId="19">
    <w:abstractNumId w:val="29"/>
  </w:num>
  <w:num w:numId="20">
    <w:abstractNumId w:val="19"/>
  </w:num>
  <w:num w:numId="21">
    <w:abstractNumId w:val="16"/>
  </w:num>
  <w:num w:numId="22">
    <w:abstractNumId w:val="28"/>
  </w:num>
  <w:num w:numId="23">
    <w:abstractNumId w:val="15"/>
  </w:num>
  <w:num w:numId="24">
    <w:abstractNumId w:val="27"/>
  </w:num>
  <w:num w:numId="25">
    <w:abstractNumId w:val="7"/>
  </w:num>
  <w:num w:numId="26">
    <w:abstractNumId w:val="25"/>
  </w:num>
  <w:num w:numId="27">
    <w:abstractNumId w:val="13"/>
  </w:num>
  <w:num w:numId="28">
    <w:abstractNumId w:val="37"/>
  </w:num>
  <w:num w:numId="29">
    <w:abstractNumId w:val="8"/>
  </w:num>
  <w:num w:numId="30">
    <w:abstractNumId w:val="35"/>
  </w:num>
  <w:num w:numId="31">
    <w:abstractNumId w:val="30"/>
  </w:num>
  <w:num w:numId="32">
    <w:abstractNumId w:val="20"/>
  </w:num>
  <w:num w:numId="33">
    <w:abstractNumId w:val="14"/>
  </w:num>
  <w:num w:numId="34">
    <w:abstractNumId w:val="36"/>
  </w:num>
  <w:num w:numId="35">
    <w:abstractNumId w:val="17"/>
  </w:num>
  <w:num w:numId="36">
    <w:abstractNumId w:val="24"/>
  </w:num>
  <w:num w:numId="3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6"/>
  </w:num>
  <w:num w:numId="40">
    <w:abstractNumId w:val="16"/>
  </w:num>
  <w:num w:numId="41">
    <w:abstractNumId w:val="18"/>
  </w:num>
  <w:num w:numId="4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34F"/>
    <w:rsid w:val="00017E85"/>
    <w:rsid w:val="00020E0D"/>
    <w:rsid w:val="00043163"/>
    <w:rsid w:val="00056D70"/>
    <w:rsid w:val="000B3F94"/>
    <w:rsid w:val="000C3B53"/>
    <w:rsid w:val="000E1F3B"/>
    <w:rsid w:val="00125793"/>
    <w:rsid w:val="00173156"/>
    <w:rsid w:val="001D6F03"/>
    <w:rsid w:val="002361A7"/>
    <w:rsid w:val="00284D15"/>
    <w:rsid w:val="002A6578"/>
    <w:rsid w:val="002B1092"/>
    <w:rsid w:val="002C53E4"/>
    <w:rsid w:val="002E0FD2"/>
    <w:rsid w:val="0038549E"/>
    <w:rsid w:val="003B73AB"/>
    <w:rsid w:val="003C2124"/>
    <w:rsid w:val="003C4BF2"/>
    <w:rsid w:val="003D51FB"/>
    <w:rsid w:val="003F5EB0"/>
    <w:rsid w:val="003F6EDB"/>
    <w:rsid w:val="0040142D"/>
    <w:rsid w:val="0040571B"/>
    <w:rsid w:val="004155E9"/>
    <w:rsid w:val="0045024C"/>
    <w:rsid w:val="00450447"/>
    <w:rsid w:val="004B0EA1"/>
    <w:rsid w:val="004B1E20"/>
    <w:rsid w:val="004D766D"/>
    <w:rsid w:val="005A4FBE"/>
    <w:rsid w:val="005C6860"/>
    <w:rsid w:val="005D2CF1"/>
    <w:rsid w:val="005E046F"/>
    <w:rsid w:val="00600334"/>
    <w:rsid w:val="006006F5"/>
    <w:rsid w:val="00650A9B"/>
    <w:rsid w:val="00657FF7"/>
    <w:rsid w:val="006D2E66"/>
    <w:rsid w:val="006E2672"/>
    <w:rsid w:val="006F42D7"/>
    <w:rsid w:val="007435A7"/>
    <w:rsid w:val="007F4AEA"/>
    <w:rsid w:val="0088386A"/>
    <w:rsid w:val="0088501B"/>
    <w:rsid w:val="008D2753"/>
    <w:rsid w:val="008E3581"/>
    <w:rsid w:val="00905289"/>
    <w:rsid w:val="00906065"/>
    <w:rsid w:val="0096734F"/>
    <w:rsid w:val="009C5CF5"/>
    <w:rsid w:val="00A32591"/>
    <w:rsid w:val="00A77ABF"/>
    <w:rsid w:val="00A863E9"/>
    <w:rsid w:val="00AB581F"/>
    <w:rsid w:val="00AD207A"/>
    <w:rsid w:val="00AE1A0C"/>
    <w:rsid w:val="00B022C4"/>
    <w:rsid w:val="00B27E38"/>
    <w:rsid w:val="00B559E9"/>
    <w:rsid w:val="00B72222"/>
    <w:rsid w:val="00B80650"/>
    <w:rsid w:val="00B807E0"/>
    <w:rsid w:val="00C36FAA"/>
    <w:rsid w:val="00C71133"/>
    <w:rsid w:val="00CA55CC"/>
    <w:rsid w:val="00CB1CBD"/>
    <w:rsid w:val="00CB3317"/>
    <w:rsid w:val="00DA3555"/>
    <w:rsid w:val="00DC3ED5"/>
    <w:rsid w:val="00E05BCB"/>
    <w:rsid w:val="00E456EE"/>
    <w:rsid w:val="00E60C99"/>
    <w:rsid w:val="00E95828"/>
    <w:rsid w:val="00EC3B28"/>
    <w:rsid w:val="00ED7AB9"/>
    <w:rsid w:val="00EE5BBE"/>
    <w:rsid w:val="00F532E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809C74"/>
  <w15:chartTrackingRefBased/>
  <w15:docId w15:val="{8E8D3F07-472F-4CB2-AAAE-90838C69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96734F"/>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96734F"/>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96734F"/>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96734F"/>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96734F"/>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99"/>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96734F"/>
    <w:rPr>
      <w:rFonts w:ascii="Times New Roman" w:eastAsia="DejaVu Sans" w:hAnsi="Times New Roman" w:cs="Times New Roman"/>
      <w:b/>
      <w:bCs/>
      <w:sz w:val="22"/>
      <w:szCs w:val="22"/>
      <w:lang w:eastAsia="nl-NL"/>
    </w:rPr>
  </w:style>
  <w:style w:type="character" w:customStyle="1" w:styleId="Kop7Char">
    <w:name w:val="Kop 7 Char"/>
    <w:aliases w:val="Tussenkop 3 Char"/>
    <w:basedOn w:val="Standaardalinea-lettertype"/>
    <w:link w:val="Kop7"/>
    <w:rsid w:val="0096734F"/>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96734F"/>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96734F"/>
    <w:rPr>
      <w:rFonts w:ascii="Arial" w:eastAsia="DejaVu Sans" w:hAnsi="Arial" w:cs="Arial"/>
      <w:sz w:val="22"/>
      <w:szCs w:val="22"/>
      <w:lang w:eastAsia="nl-NL"/>
    </w:rPr>
  </w:style>
  <w:style w:type="paragraph" w:customStyle="1" w:styleId="Huisstijl-Titelcolofon">
    <w:name w:val="Huisstijl - Titelcolofon"/>
    <w:basedOn w:val="Huisstijl-Titelinleiding"/>
    <w:uiPriority w:val="99"/>
    <w:semiHidden/>
    <w:rsid w:val="0096734F"/>
    <w:rPr>
      <w:noProof/>
    </w:rPr>
  </w:style>
  <w:style w:type="paragraph" w:customStyle="1" w:styleId="Textbody">
    <w:name w:val="Text body"/>
    <w:basedOn w:val="Standaard"/>
    <w:rsid w:val="0096734F"/>
    <w:pPr>
      <w:spacing w:after="120"/>
    </w:pPr>
  </w:style>
  <w:style w:type="paragraph" w:styleId="Lijst">
    <w:name w:val="List"/>
    <w:basedOn w:val="Textbody"/>
    <w:uiPriority w:val="99"/>
    <w:semiHidden/>
    <w:rsid w:val="0096734F"/>
  </w:style>
  <w:style w:type="paragraph" w:customStyle="1" w:styleId="Caption1">
    <w:name w:val="Caption1"/>
    <w:basedOn w:val="Standaard"/>
    <w:uiPriority w:val="99"/>
    <w:semiHidden/>
    <w:rsid w:val="0096734F"/>
    <w:pPr>
      <w:suppressLineNumbers/>
      <w:spacing w:before="120" w:after="120"/>
    </w:pPr>
    <w:rPr>
      <w:i/>
      <w:iCs/>
      <w:sz w:val="24"/>
    </w:rPr>
  </w:style>
  <w:style w:type="paragraph" w:customStyle="1" w:styleId="Index">
    <w:name w:val="Index"/>
    <w:basedOn w:val="Standaard"/>
    <w:uiPriority w:val="99"/>
    <w:semiHidden/>
    <w:rsid w:val="0096734F"/>
    <w:pPr>
      <w:suppressLineNumbers/>
    </w:pPr>
  </w:style>
  <w:style w:type="paragraph" w:customStyle="1" w:styleId="Huisstijl-Titelinhoud">
    <w:name w:val="Huisstijl - Titelinhoud"/>
    <w:basedOn w:val="Huisstijl-Titelinleiding"/>
    <w:uiPriority w:val="99"/>
    <w:semiHidden/>
    <w:rsid w:val="0096734F"/>
    <w:rPr>
      <w:noProof/>
    </w:rPr>
  </w:style>
  <w:style w:type="paragraph" w:customStyle="1" w:styleId="ContentsHeading">
    <w:name w:val="Contents Heading"/>
    <w:basedOn w:val="Standaard"/>
    <w:uiPriority w:val="99"/>
    <w:semiHidden/>
    <w:rsid w:val="0096734F"/>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96734F"/>
    <w:pPr>
      <w:tabs>
        <w:tab w:val="right" w:leader="dot" w:pos="9637"/>
      </w:tabs>
      <w:spacing w:before="170"/>
    </w:pPr>
    <w:rPr>
      <w:sz w:val="26"/>
    </w:rPr>
  </w:style>
  <w:style w:type="paragraph" w:customStyle="1" w:styleId="Contents2">
    <w:name w:val="Contents 2"/>
    <w:basedOn w:val="Index"/>
    <w:uiPriority w:val="99"/>
    <w:semiHidden/>
    <w:rsid w:val="0096734F"/>
    <w:pPr>
      <w:tabs>
        <w:tab w:val="right" w:leader="dot" w:pos="9637"/>
      </w:tabs>
      <w:spacing w:before="57"/>
      <w:ind w:left="283"/>
    </w:pPr>
  </w:style>
  <w:style w:type="paragraph" w:customStyle="1" w:styleId="Contents3">
    <w:name w:val="Contents 3"/>
    <w:basedOn w:val="Index"/>
    <w:uiPriority w:val="99"/>
    <w:semiHidden/>
    <w:rsid w:val="0096734F"/>
    <w:pPr>
      <w:tabs>
        <w:tab w:val="right" w:leader="dot" w:pos="9921"/>
      </w:tabs>
      <w:ind w:left="850"/>
    </w:pPr>
  </w:style>
  <w:style w:type="paragraph" w:customStyle="1" w:styleId="TableContents">
    <w:name w:val="Table Contents"/>
    <w:basedOn w:val="Standaard"/>
    <w:uiPriority w:val="99"/>
    <w:semiHidden/>
    <w:rsid w:val="0096734F"/>
    <w:pPr>
      <w:suppressLineNumbers/>
    </w:pPr>
  </w:style>
  <w:style w:type="paragraph" w:customStyle="1" w:styleId="Huisstijl-Slotzin">
    <w:name w:val="Huisstijl - Slotzin"/>
    <w:basedOn w:val="Standaard"/>
    <w:next w:val="Standaard"/>
    <w:uiPriority w:val="99"/>
    <w:semiHidden/>
    <w:rsid w:val="0096734F"/>
    <w:pPr>
      <w:spacing w:before="240"/>
    </w:pPr>
  </w:style>
  <w:style w:type="paragraph" w:customStyle="1" w:styleId="Framecontents">
    <w:name w:val="Frame contents"/>
    <w:basedOn w:val="Textbody"/>
    <w:uiPriority w:val="99"/>
    <w:semiHidden/>
    <w:rsid w:val="0096734F"/>
  </w:style>
  <w:style w:type="paragraph" w:customStyle="1" w:styleId="Huisstijl-Paginanummer">
    <w:name w:val="Huisstijl - Paginanummer"/>
    <w:basedOn w:val="Standaard"/>
    <w:uiPriority w:val="99"/>
    <w:rsid w:val="0096734F"/>
    <w:pPr>
      <w:spacing w:line="240" w:lineRule="auto"/>
    </w:pPr>
    <w:rPr>
      <w:noProof/>
      <w:sz w:val="13"/>
    </w:rPr>
  </w:style>
  <w:style w:type="character" w:customStyle="1" w:styleId="Placeholder">
    <w:name w:val="Placeholder"/>
    <w:uiPriority w:val="99"/>
    <w:semiHidden/>
    <w:rsid w:val="0096734F"/>
    <w:rPr>
      <w:smallCaps/>
      <w:color w:val="008080"/>
      <w:u w:val="dotted"/>
    </w:rPr>
  </w:style>
  <w:style w:type="character" w:customStyle="1" w:styleId="NumberingSymbols">
    <w:name w:val="Numbering Symbols"/>
    <w:uiPriority w:val="99"/>
    <w:semiHidden/>
    <w:rsid w:val="0096734F"/>
    <w:rPr>
      <w:rFonts w:ascii="Verdana" w:hAnsi="Verdana"/>
      <w:sz w:val="18"/>
    </w:rPr>
  </w:style>
  <w:style w:type="character" w:customStyle="1" w:styleId="BulletSymbols">
    <w:name w:val="Bullet Symbols"/>
    <w:uiPriority w:val="99"/>
    <w:semiHidden/>
    <w:rsid w:val="0096734F"/>
    <w:rPr>
      <w:rFonts w:ascii="Verdana" w:hAnsi="Verdana"/>
      <w:sz w:val="26"/>
    </w:rPr>
  </w:style>
  <w:style w:type="paragraph" w:customStyle="1" w:styleId="Huisstijl-Titel">
    <w:name w:val="Huisstijl - Titel"/>
    <w:basedOn w:val="Standaard"/>
    <w:uiPriority w:val="99"/>
    <w:semiHidden/>
    <w:rsid w:val="0096734F"/>
    <w:pPr>
      <w:spacing w:before="60" w:after="320"/>
    </w:pPr>
    <w:rPr>
      <w:b/>
      <w:sz w:val="24"/>
    </w:rPr>
  </w:style>
  <w:style w:type="paragraph" w:customStyle="1" w:styleId="Huisstijl-Titelinleiding">
    <w:name w:val="Huisstijl - Titelinleiding"/>
    <w:basedOn w:val="Standaard"/>
    <w:uiPriority w:val="99"/>
    <w:semiHidden/>
    <w:rsid w:val="0096734F"/>
    <w:pPr>
      <w:spacing w:after="740"/>
    </w:pPr>
    <w:rPr>
      <w:sz w:val="24"/>
    </w:rPr>
  </w:style>
  <w:style w:type="paragraph" w:customStyle="1" w:styleId="subtitel">
    <w:name w:val="subtitel"/>
    <w:basedOn w:val="Broodtekst"/>
    <w:next w:val="Broodtekst"/>
    <w:rsid w:val="0096734F"/>
  </w:style>
  <w:style w:type="paragraph" w:customStyle="1" w:styleId="Huisstijl-Colofon">
    <w:name w:val="Huisstijl - Colofon"/>
    <w:basedOn w:val="Standaard"/>
    <w:uiPriority w:val="99"/>
    <w:semiHidden/>
    <w:rsid w:val="0096734F"/>
  </w:style>
  <w:style w:type="paragraph" w:customStyle="1" w:styleId="Huisstijl-koptekst">
    <w:name w:val="Huisstijl - koptekst"/>
    <w:basedOn w:val="Standaard"/>
    <w:uiPriority w:val="99"/>
    <w:semiHidden/>
    <w:rsid w:val="0096734F"/>
    <w:rPr>
      <w:sz w:val="13"/>
    </w:rPr>
  </w:style>
  <w:style w:type="character" w:customStyle="1" w:styleId="Huisstijl-Koptekststatus">
    <w:name w:val="Huisstijl - Koptekst status"/>
    <w:uiPriority w:val="99"/>
    <w:semiHidden/>
    <w:rsid w:val="0096734F"/>
    <w:rPr>
      <w:rFonts w:ascii="Verdana" w:hAnsi="Verdana"/>
      <w:caps/>
      <w:sz w:val="13"/>
    </w:rPr>
  </w:style>
  <w:style w:type="paragraph" w:styleId="Inhopg1">
    <w:name w:val="toc 1"/>
    <w:basedOn w:val="Standaard"/>
    <w:next w:val="Standaard"/>
    <w:autoRedefine/>
    <w:uiPriority w:val="39"/>
    <w:rsid w:val="0096734F"/>
    <w:pPr>
      <w:tabs>
        <w:tab w:val="left" w:pos="0"/>
        <w:tab w:val="right" w:pos="7655"/>
      </w:tabs>
      <w:spacing w:before="240"/>
      <w:ind w:hanging="1134"/>
    </w:pPr>
    <w:rPr>
      <w:b/>
    </w:rPr>
  </w:style>
  <w:style w:type="character" w:styleId="Hyperlink">
    <w:name w:val="Hyperlink"/>
    <w:basedOn w:val="Standaardalinea-lettertype"/>
    <w:uiPriority w:val="99"/>
    <w:rsid w:val="0096734F"/>
    <w:rPr>
      <w:rFonts w:cs="Times New Roman"/>
      <w:color w:val="0000FF"/>
      <w:u w:val="single"/>
    </w:rPr>
  </w:style>
  <w:style w:type="paragraph" w:styleId="Inhopg2">
    <w:name w:val="toc 2"/>
    <w:basedOn w:val="Standaard"/>
    <w:next w:val="Standaard"/>
    <w:autoRedefine/>
    <w:uiPriority w:val="39"/>
    <w:rsid w:val="0096734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96734F"/>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96734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96734F"/>
    <w:pPr>
      <w:numPr>
        <w:ilvl w:val="2"/>
      </w:numPr>
      <w:tabs>
        <w:tab w:val="num" w:pos="1492"/>
      </w:tabs>
      <w:ind w:left="360"/>
      <w:outlineLvl w:val="2"/>
    </w:pPr>
    <w:rPr>
      <w:b w:val="0"/>
      <w:i/>
    </w:rPr>
  </w:style>
  <w:style w:type="paragraph" w:styleId="Inhopg3">
    <w:name w:val="toc 3"/>
    <w:basedOn w:val="Standaard"/>
    <w:next w:val="Standaard"/>
    <w:autoRedefine/>
    <w:uiPriority w:val="39"/>
    <w:rsid w:val="0096734F"/>
    <w:pPr>
      <w:tabs>
        <w:tab w:val="left" w:pos="0"/>
        <w:tab w:val="right" w:pos="7655"/>
      </w:tabs>
      <w:ind w:hanging="1134"/>
    </w:pPr>
  </w:style>
  <w:style w:type="paragraph" w:styleId="Inhopg4">
    <w:name w:val="toc 4"/>
    <w:basedOn w:val="Standaard"/>
    <w:next w:val="Standaard"/>
    <w:autoRedefine/>
    <w:uiPriority w:val="39"/>
    <w:rsid w:val="0096734F"/>
    <w:pPr>
      <w:tabs>
        <w:tab w:val="left" w:pos="0"/>
        <w:tab w:val="right" w:pos="7655"/>
      </w:tabs>
      <w:ind w:hanging="1134"/>
    </w:pPr>
  </w:style>
  <w:style w:type="paragraph" w:styleId="Inhopg9">
    <w:name w:val="toc 9"/>
    <w:basedOn w:val="Standaard"/>
    <w:next w:val="Standaard"/>
    <w:uiPriority w:val="39"/>
    <w:rsid w:val="0096734F"/>
    <w:pPr>
      <w:tabs>
        <w:tab w:val="right" w:pos="7699"/>
      </w:tabs>
    </w:pPr>
    <w:rPr>
      <w:rFonts w:cs="Mangal"/>
      <w:szCs w:val="21"/>
    </w:rPr>
  </w:style>
  <w:style w:type="paragraph" w:customStyle="1" w:styleId="Broodtekst">
    <w:name w:val="Broodtekst"/>
    <w:basedOn w:val="Standaard"/>
    <w:link w:val="BroodtekstChar"/>
    <w:qFormat/>
    <w:rsid w:val="0096734F"/>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96734F"/>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96734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96734F"/>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link w:val="ParagraafChar"/>
    <w:uiPriority w:val="3"/>
    <w:qFormat/>
    <w:rsid w:val="0096734F"/>
    <w:pPr>
      <w:numPr>
        <w:ilvl w:val="1"/>
        <w:numId w:val="17"/>
      </w:numPr>
      <w:spacing w:before="240"/>
      <w:outlineLvl w:val="1"/>
    </w:pPr>
    <w:rPr>
      <w:b/>
    </w:rPr>
  </w:style>
  <w:style w:type="paragraph" w:customStyle="1" w:styleId="Subparagraaf">
    <w:name w:val="Subparagraaf"/>
    <w:basedOn w:val="Broodtekst"/>
    <w:next w:val="Broodtekst"/>
    <w:link w:val="SubparagraafChar"/>
    <w:uiPriority w:val="4"/>
    <w:qFormat/>
    <w:rsid w:val="0096734F"/>
    <w:pPr>
      <w:numPr>
        <w:ilvl w:val="2"/>
        <w:numId w:val="17"/>
      </w:numPr>
      <w:spacing w:before="240"/>
      <w:outlineLvl w:val="2"/>
    </w:pPr>
    <w:rPr>
      <w:i/>
      <w:lang w:val="nl"/>
    </w:rPr>
  </w:style>
  <w:style w:type="paragraph" w:styleId="Inhopg5">
    <w:name w:val="toc 5"/>
    <w:basedOn w:val="Standaard"/>
    <w:next w:val="Standaard"/>
    <w:autoRedefine/>
    <w:uiPriority w:val="39"/>
    <w:rsid w:val="0096734F"/>
    <w:pPr>
      <w:tabs>
        <w:tab w:val="left" w:pos="0"/>
      </w:tabs>
      <w:spacing w:before="240"/>
      <w:ind w:left="-1134"/>
    </w:pPr>
    <w:rPr>
      <w:b/>
    </w:rPr>
  </w:style>
  <w:style w:type="paragraph" w:styleId="Bibliografie">
    <w:name w:val="Bibliography"/>
    <w:basedOn w:val="Standaard"/>
    <w:next w:val="Standaard"/>
    <w:uiPriority w:val="99"/>
    <w:semiHidden/>
    <w:rsid w:val="0096734F"/>
  </w:style>
  <w:style w:type="paragraph" w:styleId="Aanhef">
    <w:name w:val="Salutation"/>
    <w:basedOn w:val="Standaard"/>
    <w:next w:val="Standaard"/>
    <w:link w:val="AanhefChar"/>
    <w:uiPriority w:val="99"/>
    <w:semiHidden/>
    <w:rsid w:val="0096734F"/>
  </w:style>
  <w:style w:type="character" w:customStyle="1" w:styleId="AanhefChar">
    <w:name w:val="Aanhef Char"/>
    <w:basedOn w:val="Standaardalinea-lettertype"/>
    <w:link w:val="Aanhef"/>
    <w:uiPriority w:val="99"/>
    <w:semiHidden/>
    <w:rsid w:val="0096734F"/>
    <w:rPr>
      <w:rFonts w:ascii="Verdana" w:eastAsia="DejaVu Sans" w:hAnsi="Verdana" w:cs="Times New Roman"/>
      <w:szCs w:val="24"/>
      <w:lang w:eastAsia="nl-NL"/>
    </w:rPr>
  </w:style>
  <w:style w:type="paragraph" w:styleId="Adresenvelop">
    <w:name w:val="envelope address"/>
    <w:basedOn w:val="Standaard"/>
    <w:uiPriority w:val="99"/>
    <w:semiHidden/>
    <w:rsid w:val="0096734F"/>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96734F"/>
    <w:pPr>
      <w:spacing w:line="240" w:lineRule="auto"/>
      <w:ind w:left="4252"/>
    </w:pPr>
  </w:style>
  <w:style w:type="character" w:customStyle="1" w:styleId="AfsluitingChar">
    <w:name w:val="Afsluiting Char"/>
    <w:basedOn w:val="Standaardalinea-lettertype"/>
    <w:link w:val="Afsluiting"/>
    <w:uiPriority w:val="99"/>
    <w:semiHidden/>
    <w:rsid w:val="0096734F"/>
    <w:rPr>
      <w:rFonts w:ascii="Verdana" w:eastAsia="DejaVu Sans" w:hAnsi="Verdana" w:cs="Times New Roman"/>
      <w:szCs w:val="24"/>
      <w:lang w:eastAsia="nl-NL"/>
    </w:rPr>
  </w:style>
  <w:style w:type="paragraph" w:styleId="Berichtkop">
    <w:name w:val="Message Header"/>
    <w:basedOn w:val="Standaard"/>
    <w:link w:val="BerichtkopChar"/>
    <w:uiPriority w:val="99"/>
    <w:semiHidden/>
    <w:rsid w:val="0096734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96734F"/>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96734F"/>
    <w:pPr>
      <w:spacing w:before="120"/>
    </w:pPr>
    <w:rPr>
      <w:rFonts w:ascii="Cambria" w:eastAsia="Times New Roman" w:hAnsi="Cambria"/>
      <w:b/>
      <w:bCs/>
      <w:sz w:val="24"/>
    </w:rPr>
  </w:style>
  <w:style w:type="paragraph" w:styleId="Normaalweb">
    <w:name w:val="Normal (Web)"/>
    <w:basedOn w:val="Standaard"/>
    <w:uiPriority w:val="99"/>
    <w:semiHidden/>
    <w:rsid w:val="0096734F"/>
    <w:rPr>
      <w:rFonts w:ascii="Times New Roman" w:hAnsi="Times New Roman"/>
      <w:sz w:val="24"/>
    </w:rPr>
  </w:style>
  <w:style w:type="paragraph" w:styleId="Plattetekst">
    <w:name w:val="Body Text"/>
    <w:basedOn w:val="Standaard"/>
    <w:link w:val="PlattetekstChar"/>
    <w:rsid w:val="0096734F"/>
    <w:pPr>
      <w:spacing w:after="120"/>
    </w:pPr>
  </w:style>
  <w:style w:type="character" w:customStyle="1" w:styleId="PlattetekstChar">
    <w:name w:val="Platte tekst Char"/>
    <w:basedOn w:val="Standaardalinea-lettertype"/>
    <w:link w:val="Plattetekst"/>
    <w:rsid w:val="0096734F"/>
    <w:rPr>
      <w:rFonts w:ascii="Verdana" w:eastAsia="DejaVu Sans" w:hAnsi="Verdana" w:cs="Times New Roman"/>
      <w:szCs w:val="24"/>
      <w:lang w:eastAsia="nl-NL"/>
    </w:rPr>
  </w:style>
  <w:style w:type="table" w:styleId="3D-effectenvoortabel1">
    <w:name w:val="Table 3D effects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96734F"/>
    <w:rPr>
      <w:rFonts w:ascii="Arial" w:hAnsi="Arial" w:cs="Arial"/>
      <w:sz w:val="20"/>
      <w:szCs w:val="20"/>
    </w:rPr>
  </w:style>
  <w:style w:type="paragraph" w:styleId="Bloktekst">
    <w:name w:val="Block Text"/>
    <w:basedOn w:val="Standaard"/>
    <w:uiPriority w:val="99"/>
    <w:semiHidden/>
    <w:rsid w:val="0096734F"/>
    <w:pPr>
      <w:spacing w:after="120"/>
      <w:ind w:left="1440" w:right="1440"/>
    </w:pPr>
  </w:style>
  <w:style w:type="paragraph" w:styleId="Datum">
    <w:name w:val="Date"/>
    <w:basedOn w:val="Standaard"/>
    <w:next w:val="Standaard"/>
    <w:link w:val="DatumChar"/>
    <w:uiPriority w:val="99"/>
    <w:semiHidden/>
    <w:rsid w:val="0096734F"/>
  </w:style>
  <w:style w:type="character" w:customStyle="1" w:styleId="DatumChar">
    <w:name w:val="Datum Char"/>
    <w:basedOn w:val="Standaardalinea-lettertype"/>
    <w:link w:val="Datum"/>
    <w:uiPriority w:val="99"/>
    <w:semiHidden/>
    <w:rsid w:val="0096734F"/>
    <w:rPr>
      <w:rFonts w:ascii="Verdana" w:eastAsia="DejaVu Sans" w:hAnsi="Verdana" w:cs="Times New Roman"/>
      <w:szCs w:val="24"/>
      <w:lang w:eastAsia="nl-NL"/>
    </w:rPr>
  </w:style>
  <w:style w:type="table" w:styleId="Eenvoudigetabel1">
    <w:name w:val="Table Simple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96734F"/>
  </w:style>
  <w:style w:type="character" w:customStyle="1" w:styleId="E-mailhandtekeningChar">
    <w:name w:val="E-mailhandtekening Char"/>
    <w:basedOn w:val="Standaardalinea-lettertype"/>
    <w:link w:val="E-mailhandtekening"/>
    <w:uiPriority w:val="99"/>
    <w:semiHidden/>
    <w:rsid w:val="0096734F"/>
    <w:rPr>
      <w:rFonts w:ascii="Verdana" w:eastAsia="DejaVu Sans" w:hAnsi="Verdana" w:cs="Times New Roman"/>
      <w:szCs w:val="24"/>
      <w:lang w:eastAsia="nl-NL"/>
    </w:rPr>
  </w:style>
  <w:style w:type="character" w:styleId="GevolgdeHyperlink">
    <w:name w:val="FollowedHyperlink"/>
    <w:basedOn w:val="Standaardalinea-lettertype"/>
    <w:rsid w:val="0096734F"/>
    <w:rPr>
      <w:rFonts w:cs="Times New Roman"/>
      <w:color w:val="000080"/>
      <w:u w:val="single"/>
    </w:rPr>
  </w:style>
  <w:style w:type="paragraph" w:styleId="Handtekening">
    <w:name w:val="Signature"/>
    <w:basedOn w:val="Standaard"/>
    <w:link w:val="HandtekeningChar"/>
    <w:uiPriority w:val="99"/>
    <w:semiHidden/>
    <w:rsid w:val="0096734F"/>
    <w:pPr>
      <w:ind w:left="4252"/>
    </w:pPr>
  </w:style>
  <w:style w:type="character" w:customStyle="1" w:styleId="HandtekeningChar">
    <w:name w:val="Handtekening Char"/>
    <w:basedOn w:val="Standaardalinea-lettertype"/>
    <w:link w:val="Handtekening"/>
    <w:uiPriority w:val="99"/>
    <w:semiHidden/>
    <w:rsid w:val="0096734F"/>
    <w:rPr>
      <w:rFonts w:ascii="Verdana" w:eastAsia="DejaVu Sans" w:hAnsi="Verdana" w:cs="Times New Roman"/>
      <w:szCs w:val="24"/>
      <w:lang w:eastAsia="nl-NL"/>
    </w:rPr>
  </w:style>
  <w:style w:type="paragraph" w:styleId="HTML-voorafopgemaakt">
    <w:name w:val="HTML Preformatted"/>
    <w:basedOn w:val="Standaard"/>
    <w:link w:val="HTML-voorafopgemaaktChar"/>
    <w:uiPriority w:val="99"/>
    <w:semiHidden/>
    <w:rsid w:val="0096734F"/>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96734F"/>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96734F"/>
    <w:rPr>
      <w:rFonts w:ascii="Courier New" w:hAnsi="Courier New" w:cs="Courier New"/>
      <w:sz w:val="20"/>
      <w:szCs w:val="20"/>
    </w:rPr>
  </w:style>
  <w:style w:type="character" w:styleId="HTMLDefinition">
    <w:name w:val="HTML Definition"/>
    <w:basedOn w:val="Standaardalinea-lettertype"/>
    <w:uiPriority w:val="99"/>
    <w:semiHidden/>
    <w:rsid w:val="0096734F"/>
    <w:rPr>
      <w:rFonts w:cs="Times New Roman"/>
      <w:i/>
      <w:iCs/>
    </w:rPr>
  </w:style>
  <w:style w:type="character" w:styleId="HTMLVariable">
    <w:name w:val="HTML Variable"/>
    <w:basedOn w:val="Standaardalinea-lettertype"/>
    <w:uiPriority w:val="99"/>
    <w:semiHidden/>
    <w:rsid w:val="0096734F"/>
    <w:rPr>
      <w:rFonts w:cs="Times New Roman"/>
      <w:i/>
      <w:iCs/>
    </w:rPr>
  </w:style>
  <w:style w:type="character" w:styleId="HTML-acroniem">
    <w:name w:val="HTML Acronym"/>
    <w:basedOn w:val="Standaardalinea-lettertype"/>
    <w:uiPriority w:val="99"/>
    <w:semiHidden/>
    <w:rsid w:val="0096734F"/>
    <w:rPr>
      <w:rFonts w:cs="Times New Roman"/>
    </w:rPr>
  </w:style>
  <w:style w:type="paragraph" w:styleId="HTML-adres">
    <w:name w:val="HTML Address"/>
    <w:basedOn w:val="Standaard"/>
    <w:link w:val="HTML-adresChar"/>
    <w:uiPriority w:val="99"/>
    <w:semiHidden/>
    <w:rsid w:val="0096734F"/>
    <w:rPr>
      <w:i/>
      <w:iCs/>
    </w:rPr>
  </w:style>
  <w:style w:type="character" w:customStyle="1" w:styleId="HTML-adresChar">
    <w:name w:val="HTML-adres Char"/>
    <w:basedOn w:val="Standaardalinea-lettertype"/>
    <w:link w:val="HTML-adres"/>
    <w:uiPriority w:val="99"/>
    <w:semiHidden/>
    <w:rsid w:val="0096734F"/>
    <w:rPr>
      <w:rFonts w:ascii="Verdana" w:eastAsia="DejaVu Sans" w:hAnsi="Verdana" w:cs="Times New Roman"/>
      <w:i/>
      <w:iCs/>
      <w:szCs w:val="24"/>
      <w:lang w:eastAsia="nl-NL"/>
    </w:rPr>
  </w:style>
  <w:style w:type="character" w:styleId="HTML-citaat">
    <w:name w:val="HTML Cite"/>
    <w:basedOn w:val="Standaardalinea-lettertype"/>
    <w:uiPriority w:val="99"/>
    <w:semiHidden/>
    <w:rsid w:val="0096734F"/>
    <w:rPr>
      <w:rFonts w:cs="Times New Roman"/>
      <w:i/>
      <w:iCs/>
    </w:rPr>
  </w:style>
  <w:style w:type="character" w:styleId="HTML-schrijfmachine">
    <w:name w:val="HTML Typewriter"/>
    <w:basedOn w:val="Standaardalinea-lettertype"/>
    <w:uiPriority w:val="99"/>
    <w:semiHidden/>
    <w:rsid w:val="0096734F"/>
    <w:rPr>
      <w:rFonts w:ascii="Courier New" w:hAnsi="Courier New" w:cs="Courier New"/>
      <w:sz w:val="20"/>
      <w:szCs w:val="20"/>
    </w:rPr>
  </w:style>
  <w:style w:type="character" w:styleId="HTML-toetsenbord">
    <w:name w:val="HTML Keyboard"/>
    <w:basedOn w:val="Standaardalinea-lettertype"/>
    <w:uiPriority w:val="99"/>
    <w:semiHidden/>
    <w:rsid w:val="0096734F"/>
    <w:rPr>
      <w:rFonts w:ascii="Courier New" w:hAnsi="Courier New" w:cs="Courier New"/>
      <w:sz w:val="20"/>
      <w:szCs w:val="20"/>
    </w:rPr>
  </w:style>
  <w:style w:type="character" w:styleId="HTML-voorbeeld">
    <w:name w:val="HTML Sample"/>
    <w:basedOn w:val="Standaardalinea-lettertype"/>
    <w:uiPriority w:val="99"/>
    <w:semiHidden/>
    <w:rsid w:val="0096734F"/>
    <w:rPr>
      <w:rFonts w:ascii="Courier New" w:hAnsi="Courier New" w:cs="Courier New"/>
    </w:rPr>
  </w:style>
  <w:style w:type="table" w:styleId="Klassieketabel1">
    <w:name w:val="Table Classic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96734F"/>
    <w:pPr>
      <w:ind w:left="566" w:hanging="283"/>
    </w:pPr>
  </w:style>
  <w:style w:type="paragraph" w:styleId="Lijst3">
    <w:name w:val="List 3"/>
    <w:basedOn w:val="Standaard"/>
    <w:uiPriority w:val="99"/>
    <w:semiHidden/>
    <w:rsid w:val="0096734F"/>
    <w:pPr>
      <w:ind w:left="849" w:hanging="283"/>
    </w:pPr>
  </w:style>
  <w:style w:type="paragraph" w:styleId="Lijst4">
    <w:name w:val="List 4"/>
    <w:basedOn w:val="Standaard"/>
    <w:uiPriority w:val="99"/>
    <w:semiHidden/>
    <w:rsid w:val="0096734F"/>
    <w:pPr>
      <w:ind w:left="1132" w:hanging="283"/>
    </w:pPr>
  </w:style>
  <w:style w:type="paragraph" w:styleId="Lijst5">
    <w:name w:val="List 5"/>
    <w:basedOn w:val="Standaard"/>
    <w:uiPriority w:val="99"/>
    <w:semiHidden/>
    <w:rsid w:val="0096734F"/>
    <w:pPr>
      <w:ind w:left="1415" w:hanging="283"/>
    </w:pPr>
  </w:style>
  <w:style w:type="paragraph" w:styleId="Lijstopsomteken">
    <w:name w:val="List Bullet"/>
    <w:basedOn w:val="Standaard"/>
    <w:uiPriority w:val="99"/>
    <w:semiHidden/>
    <w:rsid w:val="0096734F"/>
    <w:pPr>
      <w:numPr>
        <w:numId w:val="7"/>
      </w:numPr>
    </w:pPr>
  </w:style>
  <w:style w:type="paragraph" w:styleId="Lijstopsomteken2">
    <w:name w:val="List Bullet 2"/>
    <w:basedOn w:val="Standaard"/>
    <w:uiPriority w:val="99"/>
    <w:semiHidden/>
    <w:rsid w:val="0096734F"/>
    <w:pPr>
      <w:numPr>
        <w:numId w:val="8"/>
      </w:numPr>
    </w:pPr>
  </w:style>
  <w:style w:type="paragraph" w:styleId="Lijstopsomteken3">
    <w:name w:val="List Bullet 3"/>
    <w:basedOn w:val="Standaard"/>
    <w:uiPriority w:val="99"/>
    <w:semiHidden/>
    <w:rsid w:val="0096734F"/>
    <w:pPr>
      <w:numPr>
        <w:numId w:val="9"/>
      </w:numPr>
    </w:pPr>
  </w:style>
  <w:style w:type="paragraph" w:styleId="Lijstopsomteken4">
    <w:name w:val="List Bullet 4"/>
    <w:basedOn w:val="Standaard"/>
    <w:uiPriority w:val="99"/>
    <w:semiHidden/>
    <w:rsid w:val="0096734F"/>
    <w:pPr>
      <w:numPr>
        <w:numId w:val="10"/>
      </w:numPr>
    </w:pPr>
  </w:style>
  <w:style w:type="paragraph" w:styleId="Lijstopsomteken5">
    <w:name w:val="List Bullet 5"/>
    <w:basedOn w:val="Standaard"/>
    <w:uiPriority w:val="99"/>
    <w:semiHidden/>
    <w:rsid w:val="0096734F"/>
    <w:pPr>
      <w:numPr>
        <w:numId w:val="11"/>
      </w:numPr>
    </w:pPr>
  </w:style>
  <w:style w:type="paragraph" w:styleId="Lijstnummering">
    <w:name w:val="List Number"/>
    <w:basedOn w:val="Standaard"/>
    <w:uiPriority w:val="99"/>
    <w:semiHidden/>
    <w:rsid w:val="0096734F"/>
    <w:pPr>
      <w:ind w:left="360" w:hanging="360"/>
    </w:pPr>
  </w:style>
  <w:style w:type="paragraph" w:styleId="Lijstnummering2">
    <w:name w:val="List Number 2"/>
    <w:basedOn w:val="Standaard"/>
    <w:uiPriority w:val="99"/>
    <w:semiHidden/>
    <w:rsid w:val="0096734F"/>
    <w:pPr>
      <w:tabs>
        <w:tab w:val="num" w:pos="643"/>
      </w:tabs>
      <w:ind w:left="643" w:hanging="360"/>
    </w:pPr>
  </w:style>
  <w:style w:type="paragraph" w:styleId="Lijstnummering3">
    <w:name w:val="List Number 3"/>
    <w:basedOn w:val="Standaard"/>
    <w:uiPriority w:val="99"/>
    <w:semiHidden/>
    <w:rsid w:val="0096734F"/>
    <w:pPr>
      <w:tabs>
        <w:tab w:val="num" w:pos="926"/>
      </w:tabs>
      <w:ind w:left="926" w:hanging="360"/>
    </w:pPr>
  </w:style>
  <w:style w:type="paragraph" w:styleId="Lijstnummering4">
    <w:name w:val="List Number 4"/>
    <w:basedOn w:val="Standaard"/>
    <w:uiPriority w:val="99"/>
    <w:semiHidden/>
    <w:rsid w:val="0096734F"/>
    <w:pPr>
      <w:numPr>
        <w:numId w:val="5"/>
      </w:numPr>
    </w:pPr>
  </w:style>
  <w:style w:type="paragraph" w:styleId="Lijstnummering5">
    <w:name w:val="List Number 5"/>
    <w:basedOn w:val="Standaard"/>
    <w:uiPriority w:val="99"/>
    <w:semiHidden/>
    <w:rsid w:val="0096734F"/>
    <w:pPr>
      <w:numPr>
        <w:numId w:val="6"/>
      </w:numPr>
    </w:pPr>
  </w:style>
  <w:style w:type="paragraph" w:styleId="Lijstvoortzetting">
    <w:name w:val="List Continue"/>
    <w:basedOn w:val="Standaard"/>
    <w:uiPriority w:val="99"/>
    <w:semiHidden/>
    <w:rsid w:val="0096734F"/>
    <w:pPr>
      <w:spacing w:after="120"/>
      <w:ind w:left="283"/>
    </w:pPr>
  </w:style>
  <w:style w:type="paragraph" w:styleId="Lijstvoortzetting2">
    <w:name w:val="List Continue 2"/>
    <w:basedOn w:val="Standaard"/>
    <w:uiPriority w:val="99"/>
    <w:semiHidden/>
    <w:rsid w:val="0096734F"/>
    <w:pPr>
      <w:spacing w:after="120"/>
      <w:ind w:left="566"/>
    </w:pPr>
  </w:style>
  <w:style w:type="paragraph" w:styleId="Lijstvoortzetting3">
    <w:name w:val="List Continue 3"/>
    <w:basedOn w:val="Standaard"/>
    <w:uiPriority w:val="99"/>
    <w:semiHidden/>
    <w:rsid w:val="0096734F"/>
    <w:pPr>
      <w:spacing w:after="120"/>
      <w:ind w:left="849"/>
    </w:pPr>
  </w:style>
  <w:style w:type="paragraph" w:styleId="Lijstvoortzetting4">
    <w:name w:val="List Continue 4"/>
    <w:basedOn w:val="Standaard"/>
    <w:uiPriority w:val="99"/>
    <w:semiHidden/>
    <w:rsid w:val="0096734F"/>
    <w:pPr>
      <w:spacing w:after="120"/>
      <w:ind w:left="1132"/>
    </w:pPr>
  </w:style>
  <w:style w:type="paragraph" w:styleId="Lijstvoortzetting5">
    <w:name w:val="List Continue 5"/>
    <w:basedOn w:val="Standaard"/>
    <w:uiPriority w:val="99"/>
    <w:semiHidden/>
    <w:rsid w:val="0096734F"/>
    <w:pPr>
      <w:spacing w:after="120"/>
      <w:ind w:left="1415"/>
    </w:pPr>
  </w:style>
  <w:style w:type="paragraph" w:styleId="Notitiekop">
    <w:name w:val="Note Heading"/>
    <w:basedOn w:val="Standaard"/>
    <w:next w:val="Standaard"/>
    <w:link w:val="NotitiekopChar"/>
    <w:uiPriority w:val="99"/>
    <w:semiHidden/>
    <w:rsid w:val="0096734F"/>
  </w:style>
  <w:style w:type="character" w:customStyle="1" w:styleId="NotitiekopChar">
    <w:name w:val="Notitiekop Char"/>
    <w:basedOn w:val="Standaardalinea-lettertype"/>
    <w:link w:val="Notitiekop"/>
    <w:uiPriority w:val="99"/>
    <w:semiHidden/>
    <w:rsid w:val="0096734F"/>
    <w:rPr>
      <w:rFonts w:ascii="Verdana" w:eastAsia="DejaVu Sans" w:hAnsi="Verdana" w:cs="Times New Roman"/>
      <w:szCs w:val="24"/>
      <w:lang w:eastAsia="nl-NL"/>
    </w:rPr>
  </w:style>
  <w:style w:type="character" w:styleId="Paginanummer">
    <w:name w:val="page number"/>
    <w:basedOn w:val="Standaardalinea-lettertype"/>
    <w:rsid w:val="0096734F"/>
    <w:rPr>
      <w:rFonts w:cs="Times New Roman"/>
    </w:rPr>
  </w:style>
  <w:style w:type="paragraph" w:styleId="Plattetekst2">
    <w:name w:val="Body Text 2"/>
    <w:basedOn w:val="Standaard"/>
    <w:link w:val="Plattetekst2Char"/>
    <w:rsid w:val="0096734F"/>
    <w:pPr>
      <w:spacing w:after="120" w:line="480" w:lineRule="auto"/>
    </w:pPr>
  </w:style>
  <w:style w:type="character" w:customStyle="1" w:styleId="Plattetekst2Char">
    <w:name w:val="Platte tekst 2 Char"/>
    <w:basedOn w:val="Standaardalinea-lettertype"/>
    <w:link w:val="Plattetekst2"/>
    <w:rsid w:val="0096734F"/>
    <w:rPr>
      <w:rFonts w:ascii="Verdana" w:eastAsia="DejaVu Sans" w:hAnsi="Verdana" w:cs="Times New Roman"/>
      <w:szCs w:val="24"/>
      <w:lang w:eastAsia="nl-NL"/>
    </w:rPr>
  </w:style>
  <w:style w:type="paragraph" w:styleId="Plattetekst3">
    <w:name w:val="Body Text 3"/>
    <w:basedOn w:val="Standaard"/>
    <w:link w:val="Plattetekst3Char"/>
    <w:rsid w:val="0096734F"/>
    <w:pPr>
      <w:spacing w:after="120"/>
    </w:pPr>
    <w:rPr>
      <w:sz w:val="16"/>
      <w:szCs w:val="16"/>
    </w:rPr>
  </w:style>
  <w:style w:type="character" w:customStyle="1" w:styleId="Plattetekst3Char">
    <w:name w:val="Platte tekst 3 Char"/>
    <w:basedOn w:val="Standaardalinea-lettertype"/>
    <w:link w:val="Plattetekst3"/>
    <w:rsid w:val="0096734F"/>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96734F"/>
    <w:pPr>
      <w:ind w:firstLine="210"/>
    </w:pPr>
  </w:style>
  <w:style w:type="character" w:customStyle="1" w:styleId="PlatteteksteersteinspringingChar">
    <w:name w:val="Platte tekst eerste inspringing Char"/>
    <w:basedOn w:val="PlattetekstChar"/>
    <w:link w:val="Platteteksteersteinspringing"/>
    <w:uiPriority w:val="99"/>
    <w:semiHidden/>
    <w:rsid w:val="0096734F"/>
    <w:rPr>
      <w:rFonts w:ascii="Verdana" w:eastAsia="DejaVu Sans" w:hAnsi="Verdana" w:cs="Times New Roman"/>
      <w:szCs w:val="24"/>
      <w:lang w:eastAsia="nl-NL"/>
    </w:rPr>
  </w:style>
  <w:style w:type="paragraph" w:styleId="Plattetekstinspringen">
    <w:name w:val="Body Text Indent"/>
    <w:basedOn w:val="Standaard"/>
    <w:link w:val="PlattetekstinspringenChar"/>
    <w:rsid w:val="0096734F"/>
    <w:pPr>
      <w:spacing w:after="120"/>
      <w:ind w:left="283"/>
    </w:pPr>
  </w:style>
  <w:style w:type="character" w:customStyle="1" w:styleId="PlattetekstinspringenChar">
    <w:name w:val="Platte tekst inspringen Char"/>
    <w:basedOn w:val="Standaardalinea-lettertype"/>
    <w:link w:val="Plattetekstinspringen"/>
    <w:rsid w:val="0096734F"/>
    <w:rPr>
      <w:rFonts w:ascii="Verdana" w:eastAsia="DejaVu Sans" w:hAnsi="Verdana" w:cs="Times New Roman"/>
      <w:szCs w:val="24"/>
      <w:lang w:eastAsia="nl-NL"/>
    </w:rPr>
  </w:style>
  <w:style w:type="paragraph" w:styleId="Platteteksteersteinspringing2">
    <w:name w:val="Body Text First Indent 2"/>
    <w:basedOn w:val="Plattetekstinspringen"/>
    <w:link w:val="Platteteksteersteinspringing2Char"/>
    <w:uiPriority w:val="99"/>
    <w:semiHidden/>
    <w:rsid w:val="0096734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96734F"/>
    <w:rPr>
      <w:rFonts w:ascii="Verdana" w:eastAsia="DejaVu Sans" w:hAnsi="Verdana" w:cs="Times New Roman"/>
      <w:szCs w:val="24"/>
      <w:lang w:eastAsia="nl-NL"/>
    </w:rPr>
  </w:style>
  <w:style w:type="paragraph" w:styleId="Plattetekstinspringen2">
    <w:name w:val="Body Text Indent 2"/>
    <w:basedOn w:val="Standaard"/>
    <w:link w:val="Plattetekstinspringen2Char"/>
    <w:rsid w:val="0096734F"/>
    <w:pPr>
      <w:spacing w:after="120" w:line="480" w:lineRule="auto"/>
      <w:ind w:left="283"/>
    </w:pPr>
  </w:style>
  <w:style w:type="character" w:customStyle="1" w:styleId="Plattetekstinspringen2Char">
    <w:name w:val="Platte tekst inspringen 2 Char"/>
    <w:basedOn w:val="Standaardalinea-lettertype"/>
    <w:link w:val="Plattetekstinspringen2"/>
    <w:rsid w:val="0096734F"/>
    <w:rPr>
      <w:rFonts w:ascii="Verdana" w:eastAsia="DejaVu Sans" w:hAnsi="Verdana" w:cs="Times New Roman"/>
      <w:szCs w:val="24"/>
      <w:lang w:eastAsia="nl-NL"/>
    </w:rPr>
  </w:style>
  <w:style w:type="paragraph" w:styleId="Plattetekstinspringen3">
    <w:name w:val="Body Text Indent 3"/>
    <w:basedOn w:val="Standaard"/>
    <w:link w:val="Plattetekstinspringen3Char"/>
    <w:rsid w:val="0096734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96734F"/>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96734F"/>
    <w:rPr>
      <w:rFonts w:cs="Times New Roman"/>
    </w:rPr>
  </w:style>
  <w:style w:type="paragraph" w:styleId="Standaardinspringing">
    <w:name w:val="Normal Indent"/>
    <w:basedOn w:val="Standaard"/>
    <w:uiPriority w:val="99"/>
    <w:semiHidden/>
    <w:rsid w:val="0096734F"/>
    <w:pPr>
      <w:ind w:left="708"/>
    </w:pPr>
  </w:style>
  <w:style w:type="table" w:styleId="Tabelkolommen1">
    <w:name w:val="Table Columns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96734F"/>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6734F"/>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96734F"/>
    <w:pPr>
      <w:tabs>
        <w:tab w:val="left" w:pos="1840"/>
        <w:tab w:val="right" w:pos="7699"/>
      </w:tabs>
      <w:ind w:hanging="1134"/>
    </w:pPr>
  </w:style>
  <w:style w:type="paragraph" w:styleId="Inhopg7">
    <w:name w:val="toc 7"/>
    <w:basedOn w:val="Standaard"/>
    <w:next w:val="Standaard"/>
    <w:autoRedefine/>
    <w:uiPriority w:val="39"/>
    <w:rsid w:val="0096734F"/>
    <w:pPr>
      <w:spacing w:after="100"/>
      <w:ind w:left="1080"/>
    </w:pPr>
  </w:style>
  <w:style w:type="paragraph" w:customStyle="1" w:styleId="BijlageOngenummerdSubparagraaf">
    <w:name w:val="BijlageOngenummerdSubparagraaf"/>
    <w:basedOn w:val="Standaard"/>
    <w:next w:val="Broodtekst"/>
    <w:uiPriority w:val="17"/>
    <w:qFormat/>
    <w:rsid w:val="0096734F"/>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6734F"/>
    <w:pPr>
      <w:numPr>
        <w:numId w:val="22"/>
      </w:numPr>
      <w:spacing w:before="240"/>
      <w:ind w:left="227" w:hanging="227"/>
      <w:outlineLvl w:val="0"/>
    </w:pPr>
    <w:rPr>
      <w:b/>
    </w:rPr>
  </w:style>
  <w:style w:type="paragraph" w:customStyle="1" w:styleId="TussenkopCursief">
    <w:name w:val="TussenkopCursief"/>
    <w:basedOn w:val="Broodtekst"/>
    <w:next w:val="Broodtekst"/>
    <w:uiPriority w:val="6"/>
    <w:qFormat/>
    <w:rsid w:val="0096734F"/>
    <w:pPr>
      <w:spacing w:before="240"/>
      <w:ind w:left="454" w:hanging="454"/>
    </w:pPr>
    <w:rPr>
      <w:i/>
    </w:rPr>
  </w:style>
  <w:style w:type="character" w:customStyle="1" w:styleId="afdeling">
    <w:name w:val="afdeling"/>
    <w:basedOn w:val="Standaardalinea-lettertype"/>
    <w:rsid w:val="0096734F"/>
    <w:rPr>
      <w:rFonts w:cs="Times New Roman"/>
      <w:position w:val="-9"/>
    </w:rPr>
  </w:style>
  <w:style w:type="character" w:customStyle="1" w:styleId="Afzenddata">
    <w:name w:val="Afzenddata"/>
    <w:rsid w:val="0096734F"/>
    <w:rPr>
      <w:rFonts w:ascii="Verdana" w:hAnsi="Verdana"/>
      <w:sz w:val="13"/>
    </w:rPr>
  </w:style>
  <w:style w:type="paragraph" w:customStyle="1" w:styleId="Afzendgegevens">
    <w:name w:val="Afzendgegevens"/>
    <w:basedOn w:val="Broodtekst"/>
    <w:uiPriority w:val="99"/>
    <w:semiHidden/>
    <w:rsid w:val="0096734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96734F"/>
    <w:rPr>
      <w:rFonts w:ascii="Verdana" w:hAnsi="Verdana"/>
      <w:b/>
      <w:sz w:val="13"/>
    </w:rPr>
  </w:style>
  <w:style w:type="paragraph" w:customStyle="1" w:styleId="bijschrift">
    <w:name w:val="bijschrift"/>
    <w:basedOn w:val="Broodtekst"/>
    <w:uiPriority w:val="15"/>
    <w:semiHidden/>
    <w:rsid w:val="0096734F"/>
    <w:rPr>
      <w:sz w:val="14"/>
    </w:rPr>
  </w:style>
  <w:style w:type="paragraph" w:customStyle="1" w:styleId="broodtekst-italic">
    <w:name w:val="broodtekst-italic"/>
    <w:basedOn w:val="Broodtekst"/>
    <w:uiPriority w:val="99"/>
    <w:semiHidden/>
    <w:rsid w:val="0096734F"/>
    <w:rPr>
      <w:i/>
      <w:iCs/>
    </w:rPr>
  </w:style>
  <w:style w:type="character" w:customStyle="1" w:styleId="contactfunctie">
    <w:name w:val="contactfunctie"/>
    <w:basedOn w:val="Standaardalinea-lettertype"/>
    <w:uiPriority w:val="99"/>
    <w:semiHidden/>
    <w:rsid w:val="0096734F"/>
    <w:rPr>
      <w:rFonts w:ascii="Verdana" w:hAnsi="Verdana" w:cs="Verdana-Italic"/>
      <w:i/>
      <w:iCs/>
      <w:sz w:val="13"/>
    </w:rPr>
  </w:style>
  <w:style w:type="character" w:customStyle="1" w:styleId="contactfunctiemet">
    <w:name w:val="contactfunctiemet"/>
    <w:uiPriority w:val="99"/>
    <w:semiHidden/>
    <w:rsid w:val="0096734F"/>
    <w:rPr>
      <w:i/>
      <w:position w:val="9"/>
      <w:sz w:val="13"/>
    </w:rPr>
  </w:style>
  <w:style w:type="character" w:customStyle="1" w:styleId="contactpersoon">
    <w:name w:val="contactpersoon"/>
    <w:basedOn w:val="Standaardalinea-lettertype"/>
    <w:uiPriority w:val="99"/>
    <w:semiHidden/>
    <w:rsid w:val="0096734F"/>
    <w:rPr>
      <w:rFonts w:cs="Times New Roman"/>
      <w:sz w:val="13"/>
    </w:rPr>
  </w:style>
  <w:style w:type="paragraph" w:customStyle="1" w:styleId="datumonderwerp">
    <w:name w:val="datumonderwerp"/>
    <w:basedOn w:val="Broodtekst"/>
    <w:uiPriority w:val="99"/>
    <w:semiHidden/>
    <w:rsid w:val="0096734F"/>
    <w:pPr>
      <w:tabs>
        <w:tab w:val="clear" w:pos="227"/>
        <w:tab w:val="clear" w:pos="454"/>
        <w:tab w:val="clear" w:pos="680"/>
        <w:tab w:val="left" w:pos="794"/>
      </w:tabs>
    </w:pPr>
  </w:style>
  <w:style w:type="paragraph" w:customStyle="1" w:styleId="Huisstijl-Adres">
    <w:name w:val="Huisstijl-Adres"/>
    <w:basedOn w:val="Broodtekst"/>
    <w:rsid w:val="0096734F"/>
    <w:pPr>
      <w:tabs>
        <w:tab w:val="left" w:pos="192"/>
      </w:tabs>
      <w:spacing w:after="90" w:line="180" w:lineRule="exact"/>
    </w:pPr>
    <w:rPr>
      <w:noProof/>
      <w:sz w:val="13"/>
      <w:szCs w:val="13"/>
    </w:rPr>
  </w:style>
  <w:style w:type="paragraph" w:customStyle="1" w:styleId="Directoraat">
    <w:name w:val="Directoraat"/>
    <w:uiPriority w:val="99"/>
    <w:semiHidden/>
    <w:rsid w:val="0096734F"/>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96734F"/>
  </w:style>
  <w:style w:type="paragraph" w:customStyle="1" w:styleId="Directoraatnam">
    <w:name w:val="Directoraatnam"/>
    <w:basedOn w:val="Directoraat"/>
    <w:uiPriority w:val="99"/>
    <w:semiHidden/>
    <w:rsid w:val="0096734F"/>
  </w:style>
  <w:style w:type="character" w:customStyle="1" w:styleId="emailadres">
    <w:name w:val="emailadres"/>
    <w:basedOn w:val="Standaardalinea-lettertype"/>
    <w:uiPriority w:val="99"/>
    <w:semiHidden/>
    <w:rsid w:val="0096734F"/>
    <w:rPr>
      <w:rFonts w:cs="Times New Roman"/>
      <w:position w:val="9"/>
      <w:sz w:val="13"/>
    </w:rPr>
  </w:style>
  <w:style w:type="paragraph" w:customStyle="1" w:styleId="Huisstijl-Gegeven">
    <w:name w:val="Huisstijl-Gegeven"/>
    <w:basedOn w:val="Broodtekst"/>
    <w:uiPriority w:val="99"/>
    <w:semiHidden/>
    <w:rsid w:val="0096734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96734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96734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96734F"/>
    <w:pPr>
      <w:spacing w:line="180" w:lineRule="atLeast"/>
    </w:pPr>
    <w:rPr>
      <w:b/>
      <w:sz w:val="13"/>
    </w:rPr>
  </w:style>
  <w:style w:type="paragraph" w:customStyle="1" w:styleId="Huisstijl-NAW">
    <w:name w:val="Huisstijl-NAW"/>
    <w:basedOn w:val="Broodtekst"/>
    <w:uiPriority w:val="99"/>
    <w:semiHidden/>
    <w:rsid w:val="0096734F"/>
    <w:rPr>
      <w:noProof/>
    </w:rPr>
  </w:style>
  <w:style w:type="paragraph" w:customStyle="1" w:styleId="Huisstijl-Paginanummering">
    <w:name w:val="Huisstijl-Paginanummering"/>
    <w:basedOn w:val="Broodtekst"/>
    <w:rsid w:val="0096734F"/>
    <w:pPr>
      <w:spacing w:line="180" w:lineRule="exact"/>
    </w:pPr>
    <w:rPr>
      <w:noProof/>
      <w:sz w:val="13"/>
    </w:rPr>
  </w:style>
  <w:style w:type="paragraph" w:customStyle="1" w:styleId="Huisstijl-Retouradres">
    <w:name w:val="Huisstijl-Retouradres"/>
    <w:basedOn w:val="Broodtekst"/>
    <w:uiPriority w:val="99"/>
    <w:semiHidden/>
    <w:rsid w:val="0096734F"/>
    <w:pPr>
      <w:spacing w:line="180" w:lineRule="exact"/>
    </w:pPr>
    <w:rPr>
      <w:noProof/>
      <w:sz w:val="13"/>
    </w:rPr>
  </w:style>
  <w:style w:type="paragraph" w:customStyle="1" w:styleId="Huisstijl-Rubricering">
    <w:name w:val="Huisstijl-Rubricering"/>
    <w:basedOn w:val="Broodtekst"/>
    <w:uiPriority w:val="99"/>
    <w:semiHidden/>
    <w:rsid w:val="0096734F"/>
    <w:pPr>
      <w:spacing w:line="180" w:lineRule="exact"/>
    </w:pPr>
    <w:rPr>
      <w:b/>
      <w:bCs/>
      <w:caps/>
      <w:noProof/>
      <w:sz w:val="13"/>
      <w:szCs w:val="13"/>
    </w:rPr>
  </w:style>
  <w:style w:type="paragraph" w:customStyle="1" w:styleId="Huisstijl-Voorwaarden">
    <w:name w:val="Huisstijl-Voorwaarden"/>
    <w:basedOn w:val="Broodtekst"/>
    <w:uiPriority w:val="99"/>
    <w:semiHidden/>
    <w:rsid w:val="0096734F"/>
    <w:pPr>
      <w:spacing w:line="180" w:lineRule="exact"/>
    </w:pPr>
    <w:rPr>
      <w:i/>
      <w:noProof/>
      <w:sz w:val="13"/>
    </w:rPr>
  </w:style>
  <w:style w:type="paragraph" w:customStyle="1" w:styleId="koptekst0">
    <w:name w:val="koptekst"/>
    <w:basedOn w:val="Broodtekst"/>
    <w:rsid w:val="0096734F"/>
    <w:pPr>
      <w:spacing w:line="180" w:lineRule="atLeast"/>
    </w:pPr>
    <w:rPr>
      <w:b/>
      <w:sz w:val="13"/>
    </w:rPr>
  </w:style>
  <w:style w:type="paragraph" w:customStyle="1" w:styleId="minofdir">
    <w:name w:val="minofdir"/>
    <w:basedOn w:val="Standaard"/>
    <w:rsid w:val="0096734F"/>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96734F"/>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96734F"/>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uiPriority w:val="99"/>
    <w:semiHidden/>
    <w:rsid w:val="0096734F"/>
    <w:rPr>
      <w:rFonts w:ascii="Verdana" w:hAnsi="Verdana" w:cs="Verdana"/>
      <w:position w:val="0"/>
      <w:sz w:val="18"/>
      <w:szCs w:val="18"/>
    </w:rPr>
  </w:style>
  <w:style w:type="character" w:customStyle="1" w:styleId="referentiegegevensitalic">
    <w:name w:val="referentiegegevensitalic"/>
    <w:uiPriority w:val="99"/>
    <w:semiHidden/>
    <w:rsid w:val="0096734F"/>
    <w:rPr>
      <w:i/>
    </w:rPr>
  </w:style>
  <w:style w:type="character" w:customStyle="1" w:styleId="referentiegegevensleeg">
    <w:name w:val="referentiegegevensleeg"/>
    <w:uiPriority w:val="99"/>
    <w:semiHidden/>
    <w:rsid w:val="0096734F"/>
    <w:rPr>
      <w:position w:val="-9"/>
    </w:rPr>
  </w:style>
  <w:style w:type="character" w:customStyle="1" w:styleId="referentiegegevensleeggroot">
    <w:name w:val="referentiegegevensleeggroot"/>
    <w:basedOn w:val="referentiegegevensleeg"/>
    <w:uiPriority w:val="99"/>
    <w:semiHidden/>
    <w:rsid w:val="0096734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96734F"/>
    <w:pPr>
      <w:spacing w:line="90" w:lineRule="exact"/>
    </w:pPr>
    <w:rPr>
      <w:sz w:val="2"/>
    </w:rPr>
  </w:style>
  <w:style w:type="paragraph" w:customStyle="1" w:styleId="referentiegegevparagraaf">
    <w:name w:val="referentiegegevparagraaf"/>
    <w:basedOn w:val="Broodtekst"/>
    <w:uiPriority w:val="99"/>
    <w:semiHidden/>
    <w:rsid w:val="0096734F"/>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96734F"/>
    <w:rPr>
      <w:rFonts w:ascii="Verdana" w:hAnsi="Verdana" w:cs="Verdana"/>
      <w:b/>
      <w:position w:val="0"/>
      <w:sz w:val="18"/>
      <w:szCs w:val="18"/>
    </w:rPr>
  </w:style>
  <w:style w:type="paragraph" w:customStyle="1" w:styleId="refgegeven-zonder">
    <w:name w:val="refgegeven-zonder"/>
    <w:basedOn w:val="Broodtekst"/>
    <w:uiPriority w:val="99"/>
    <w:semiHidden/>
    <w:rsid w:val="0096734F"/>
    <w:pPr>
      <w:spacing w:line="180" w:lineRule="atLeast"/>
    </w:pPr>
    <w:rPr>
      <w:noProof/>
      <w:sz w:val="13"/>
    </w:rPr>
  </w:style>
  <w:style w:type="paragraph" w:customStyle="1" w:styleId="refkopje-zonder">
    <w:name w:val="refkopje-zonder"/>
    <w:basedOn w:val="Broodtekst"/>
    <w:next w:val="refgegeven-zonder"/>
    <w:uiPriority w:val="99"/>
    <w:semiHidden/>
    <w:rsid w:val="0096734F"/>
    <w:pPr>
      <w:spacing w:line="180" w:lineRule="exact"/>
    </w:pPr>
    <w:rPr>
      <w:b/>
      <w:noProof/>
      <w:sz w:val="13"/>
    </w:rPr>
  </w:style>
  <w:style w:type="paragraph" w:customStyle="1" w:styleId="Tabelkop">
    <w:name w:val="Tabelkop"/>
    <w:basedOn w:val="Broodtekst"/>
    <w:uiPriority w:val="11"/>
    <w:qFormat/>
    <w:rsid w:val="0096734F"/>
    <w:rPr>
      <w:b/>
      <w:sz w:val="14"/>
    </w:rPr>
  </w:style>
  <w:style w:type="paragraph" w:customStyle="1" w:styleId="tabeltekst">
    <w:name w:val="tabeltekst"/>
    <w:basedOn w:val="Broodtekst"/>
    <w:uiPriority w:val="15"/>
    <w:semiHidden/>
    <w:rsid w:val="0096734F"/>
    <w:rPr>
      <w:sz w:val="14"/>
    </w:rPr>
  </w:style>
  <w:style w:type="paragraph" w:customStyle="1" w:styleId="titel0">
    <w:name w:val="titel"/>
    <w:basedOn w:val="Broodtekst"/>
    <w:next w:val="Broodtekst"/>
    <w:rsid w:val="0096734F"/>
    <w:pPr>
      <w:spacing w:line="300" w:lineRule="atLeast"/>
    </w:pPr>
    <w:rPr>
      <w:b/>
      <w:sz w:val="24"/>
    </w:rPr>
  </w:style>
  <w:style w:type="paragraph" w:customStyle="1" w:styleId="titelcolofon">
    <w:name w:val="titelcolofon"/>
    <w:basedOn w:val="Broodtekst"/>
    <w:next w:val="Broodtekst"/>
    <w:rsid w:val="0096734F"/>
    <w:pPr>
      <w:spacing w:line="300" w:lineRule="atLeast"/>
    </w:pPr>
    <w:rPr>
      <w:sz w:val="24"/>
    </w:rPr>
  </w:style>
  <w:style w:type="paragraph" w:customStyle="1" w:styleId="titelinhoud">
    <w:name w:val="titelinhoud"/>
    <w:basedOn w:val="Broodtekst"/>
    <w:next w:val="Broodtekst"/>
    <w:rsid w:val="0096734F"/>
    <w:pPr>
      <w:spacing w:after="660" w:line="300" w:lineRule="atLeast"/>
    </w:pPr>
    <w:rPr>
      <w:sz w:val="24"/>
    </w:rPr>
  </w:style>
  <w:style w:type="character" w:styleId="Voetnootmarkering">
    <w:name w:val="footnote reference"/>
    <w:basedOn w:val="Standaardalinea-lettertype"/>
    <w:uiPriority w:val="99"/>
    <w:rsid w:val="0096734F"/>
    <w:rPr>
      <w:rFonts w:cs="Times New Roman"/>
      <w:vertAlign w:val="superscript"/>
    </w:rPr>
  </w:style>
  <w:style w:type="paragraph" w:styleId="Voetnoottekst">
    <w:name w:val="footnote text"/>
    <w:basedOn w:val="Standaard"/>
    <w:link w:val="VoetnoottekstChar"/>
    <w:rsid w:val="0096734F"/>
    <w:pPr>
      <w:spacing w:line="180" w:lineRule="atLeast"/>
    </w:pPr>
    <w:rPr>
      <w:sz w:val="13"/>
      <w:szCs w:val="20"/>
    </w:rPr>
  </w:style>
  <w:style w:type="character" w:customStyle="1" w:styleId="VoetnoottekstChar">
    <w:name w:val="Voetnoottekst Char"/>
    <w:basedOn w:val="Standaardalinea-lettertype"/>
    <w:link w:val="Voetnoottekst"/>
    <w:rsid w:val="0096734F"/>
    <w:rPr>
      <w:rFonts w:ascii="Verdana" w:eastAsia="DejaVu Sans" w:hAnsi="Verdana" w:cs="Times New Roman"/>
      <w:sz w:val="13"/>
      <w:szCs w:val="20"/>
      <w:lang w:eastAsia="nl-NL"/>
    </w:rPr>
  </w:style>
  <w:style w:type="character" w:customStyle="1" w:styleId="w1">
    <w:name w:val="w1"/>
    <w:uiPriority w:val="99"/>
    <w:semiHidden/>
    <w:rsid w:val="0096734F"/>
    <w:rPr>
      <w:rFonts w:ascii="Verdana" w:hAnsi="Verdana"/>
      <w:sz w:val="9"/>
    </w:rPr>
  </w:style>
  <w:style w:type="numbering" w:customStyle="1" w:styleId="Artikelsectie1">
    <w:name w:val="Artikel/sectie1"/>
    <w:rsid w:val="0096734F"/>
    <w:pPr>
      <w:numPr>
        <w:numId w:val="20"/>
      </w:numPr>
    </w:pPr>
  </w:style>
  <w:style w:type="numbering" w:styleId="1ai">
    <w:name w:val="Outline List 1"/>
    <w:basedOn w:val="Geenlijst"/>
    <w:uiPriority w:val="99"/>
    <w:semiHidden/>
    <w:unhideWhenUsed/>
    <w:rsid w:val="0096734F"/>
    <w:pPr>
      <w:numPr>
        <w:numId w:val="19"/>
      </w:numPr>
    </w:pPr>
  </w:style>
  <w:style w:type="numbering" w:styleId="Artikelsectie">
    <w:name w:val="Outline List 3"/>
    <w:basedOn w:val="Geenlijst"/>
    <w:uiPriority w:val="99"/>
    <w:semiHidden/>
    <w:unhideWhenUsed/>
    <w:rsid w:val="0096734F"/>
    <w:pPr>
      <w:numPr>
        <w:numId w:val="13"/>
      </w:numPr>
    </w:pPr>
  </w:style>
  <w:style w:type="numbering" w:styleId="111111">
    <w:name w:val="Outline List 2"/>
    <w:basedOn w:val="Geenlijst"/>
    <w:uiPriority w:val="99"/>
    <w:semiHidden/>
    <w:unhideWhenUsed/>
    <w:rsid w:val="0096734F"/>
    <w:pPr>
      <w:numPr>
        <w:numId w:val="18"/>
      </w:numPr>
    </w:pPr>
  </w:style>
  <w:style w:type="paragraph" w:customStyle="1" w:styleId="Subsubparagraaf">
    <w:name w:val="Subsubparagraaf"/>
    <w:basedOn w:val="Subparagraaf"/>
    <w:next w:val="Broodtekst"/>
    <w:link w:val="SubsubparagraafChar"/>
    <w:uiPriority w:val="5"/>
    <w:qFormat/>
    <w:rsid w:val="0096734F"/>
    <w:pPr>
      <w:numPr>
        <w:ilvl w:val="3"/>
      </w:numPr>
      <w:outlineLvl w:val="3"/>
    </w:pPr>
  </w:style>
  <w:style w:type="paragraph" w:customStyle="1" w:styleId="TussenkopVet">
    <w:name w:val="TussenkopVet"/>
    <w:basedOn w:val="TussenkopCursief"/>
    <w:next w:val="Broodtekst"/>
    <w:uiPriority w:val="5"/>
    <w:qFormat/>
    <w:rsid w:val="0096734F"/>
    <w:rPr>
      <w:b/>
      <w:i w:val="0"/>
    </w:rPr>
  </w:style>
  <w:style w:type="paragraph" w:customStyle="1" w:styleId="TussenkopRegular">
    <w:name w:val="TussenkopRegular"/>
    <w:basedOn w:val="TussenkopVet"/>
    <w:next w:val="Broodtekst"/>
    <w:uiPriority w:val="7"/>
    <w:qFormat/>
    <w:rsid w:val="0096734F"/>
    <w:rPr>
      <w:b w:val="0"/>
    </w:rPr>
  </w:style>
  <w:style w:type="paragraph" w:styleId="Bijschrift0">
    <w:name w:val="caption"/>
    <w:basedOn w:val="Broodtekst"/>
    <w:qFormat/>
    <w:rsid w:val="0096734F"/>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96734F"/>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96734F"/>
    <w:pPr>
      <w:numPr>
        <w:ilvl w:val="2"/>
        <w:numId w:val="21"/>
      </w:numPr>
      <w:spacing w:before="240"/>
      <w:outlineLvl w:val="2"/>
    </w:pPr>
    <w:rPr>
      <w:i/>
    </w:rPr>
  </w:style>
  <w:style w:type="paragraph" w:customStyle="1" w:styleId="BijlageGenummerdKop">
    <w:name w:val="BijlageGenummerdKop"/>
    <w:next w:val="Broodtekst"/>
    <w:link w:val="BijlageGenummerdKopChar"/>
    <w:uiPriority w:val="12"/>
    <w:qFormat/>
    <w:rsid w:val="0096734F"/>
    <w:pPr>
      <w:pageBreakBefore/>
      <w:numPr>
        <w:numId w:val="21"/>
      </w:numPr>
      <w:spacing w:after="660" w:line="300" w:lineRule="atLeast"/>
      <w:outlineLvl w:val="0"/>
    </w:pPr>
    <w:rPr>
      <w:rFonts w:ascii="Verdana" w:eastAsia="DejaVu Sans" w:hAnsi="Verdana" w:cs="Times New Roman"/>
      <w:sz w:val="24"/>
      <w:lang w:eastAsia="nl-NL"/>
    </w:rPr>
  </w:style>
  <w:style w:type="paragraph" w:customStyle="1" w:styleId="Huisstijl-Rubricering0">
    <w:name w:val="Huisstijl - Rubricering"/>
    <w:basedOn w:val="Standaard"/>
    <w:next w:val="Standaard"/>
    <w:uiPriority w:val="1"/>
    <w:qFormat/>
    <w:rsid w:val="0096734F"/>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96734F"/>
    <w:rPr>
      <w:rFonts w:ascii="Verdana" w:hAnsi="Verdana" w:cs="Times New Roman"/>
      <w:b/>
      <w:bCs/>
      <w:sz w:val="13"/>
    </w:rPr>
  </w:style>
  <w:style w:type="paragraph" w:customStyle="1" w:styleId="Huisstijl-Retouradres0">
    <w:name w:val="Huisstijl - Retouradres"/>
    <w:basedOn w:val="Standaard"/>
    <w:next w:val="Standaard"/>
    <w:uiPriority w:val="1"/>
    <w:rsid w:val="0096734F"/>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96734F"/>
    <w:rPr>
      <w:noProof/>
      <w:sz w:val="13"/>
      <w:lang w:val="nl-NL"/>
    </w:rPr>
  </w:style>
  <w:style w:type="paragraph" w:customStyle="1" w:styleId="Huisstijl-KoptekstRapportvolgbladen">
    <w:name w:val="Huisstijl - Koptekst Rapport volgbladen"/>
    <w:basedOn w:val="Standaard"/>
    <w:uiPriority w:val="16"/>
    <w:rsid w:val="0096734F"/>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96734F"/>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96734F"/>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96734F"/>
    <w:rPr>
      <w:rFonts w:ascii="Verdana" w:hAnsi="Verdana"/>
      <w:sz w:val="13"/>
    </w:rPr>
  </w:style>
  <w:style w:type="paragraph" w:customStyle="1" w:styleId="Huisstijl-KopregelRapport">
    <w:name w:val="Huisstijl - Kopregel Rapport"/>
    <w:basedOn w:val="Standaard"/>
    <w:uiPriority w:val="16"/>
    <w:rsid w:val="0096734F"/>
    <w:rPr>
      <w:sz w:val="13"/>
    </w:rPr>
  </w:style>
  <w:style w:type="paragraph" w:customStyle="1" w:styleId="broodtekst0">
    <w:name w:val="broodtekst"/>
    <w:basedOn w:val="Standaard"/>
    <w:link w:val="broodtekstChar2"/>
    <w:qFormat/>
    <w:rsid w:val="0096734F"/>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96734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96734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96734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96734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96734F"/>
    <w:pPr>
      <w:tabs>
        <w:tab w:val="num" w:pos="631"/>
        <w:tab w:val="num" w:pos="1492"/>
      </w:tabs>
      <w:spacing w:before="240"/>
      <w:ind w:left="631" w:hanging="360"/>
    </w:pPr>
    <w:rPr>
      <w:b/>
    </w:rPr>
  </w:style>
  <w:style w:type="paragraph" w:customStyle="1" w:styleId="KopBijlageChar">
    <w:name w:val="KopBijlage Char"/>
    <w:basedOn w:val="broodtekst0"/>
    <w:next w:val="broodtekst0"/>
    <w:rsid w:val="0096734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96734F"/>
    <w:pPr>
      <w:tabs>
        <w:tab w:val="num" w:pos="360"/>
        <w:tab w:val="num" w:pos="926"/>
      </w:tabs>
      <w:spacing w:before="240"/>
    </w:pPr>
    <w:rPr>
      <w:b/>
    </w:rPr>
  </w:style>
  <w:style w:type="paragraph" w:customStyle="1" w:styleId="BijlageKop3">
    <w:name w:val="BijlageKop3"/>
    <w:basedOn w:val="broodtekst0"/>
    <w:next w:val="broodtekst0"/>
    <w:rsid w:val="0096734F"/>
    <w:pPr>
      <w:tabs>
        <w:tab w:val="num" w:pos="360"/>
      </w:tabs>
      <w:spacing w:before="240"/>
      <w:ind w:left="360"/>
    </w:pPr>
    <w:rPr>
      <w:i/>
    </w:rPr>
  </w:style>
  <w:style w:type="paragraph" w:customStyle="1" w:styleId="Opsomming">
    <w:name w:val="Opsomming"/>
    <w:basedOn w:val="Standaard"/>
    <w:rsid w:val="0096734F"/>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96734F"/>
    <w:pPr>
      <w:tabs>
        <w:tab w:val="num" w:pos="926"/>
        <w:tab w:val="left" w:pos="1276"/>
      </w:tabs>
      <w:ind w:left="0" w:firstLine="0"/>
    </w:pPr>
  </w:style>
  <w:style w:type="character" w:customStyle="1" w:styleId="Verborgentekst">
    <w:name w:val="Verborgen tekst"/>
    <w:rsid w:val="0096734F"/>
    <w:rPr>
      <w:rFonts w:ascii="Verdana" w:hAnsi="Verdana" w:cs="Arial"/>
      <w:b/>
      <w:i/>
      <w:vanish/>
      <w:color w:val="3366FF"/>
      <w:sz w:val="16"/>
      <w:szCs w:val="16"/>
    </w:rPr>
  </w:style>
  <w:style w:type="paragraph" w:customStyle="1" w:styleId="RapportBijschrift">
    <w:name w:val="RapportBijschrift"/>
    <w:basedOn w:val="Standaard"/>
    <w:next w:val="Standaard"/>
    <w:rsid w:val="0096734F"/>
    <w:rPr>
      <w:rFonts w:eastAsia="Times New Roman"/>
      <w:b/>
    </w:rPr>
  </w:style>
  <w:style w:type="paragraph" w:customStyle="1" w:styleId="Nummering">
    <w:name w:val="Nummering"/>
    <w:basedOn w:val="Standaard"/>
    <w:rsid w:val="0096734F"/>
    <w:pPr>
      <w:ind w:left="283" w:hanging="283"/>
    </w:pPr>
    <w:rPr>
      <w:rFonts w:eastAsia="Times New Roman"/>
    </w:rPr>
  </w:style>
  <w:style w:type="character" w:customStyle="1" w:styleId="OpmaakprofielArial">
    <w:name w:val="Opmaakprofiel Arial"/>
    <w:rsid w:val="0096734F"/>
    <w:rPr>
      <w:rFonts w:ascii="V&amp;W Syntax (Adobe)" w:hAnsi="V&amp;W Syntax (Adobe)" w:cs="V&amp;W Syntax (Adobe)"/>
    </w:rPr>
  </w:style>
  <w:style w:type="paragraph" w:customStyle="1" w:styleId="OpmaakprofielArialLinks525cm">
    <w:name w:val="Opmaakprofiel Arial Links:  5.25 cm"/>
    <w:basedOn w:val="Standaard"/>
    <w:rsid w:val="0096734F"/>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96734F"/>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96734F"/>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96734F"/>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96734F"/>
    <w:rPr>
      <w:rFonts w:ascii="V&amp;W Syntax (Adobe)" w:hAnsi="V&amp;W Syntax (Adobe)" w:cs="V&amp;W Syntax (Adobe)"/>
      <w:color w:val="000000"/>
    </w:rPr>
  </w:style>
  <w:style w:type="character" w:customStyle="1" w:styleId="OpmaakprofielArialZwartOnderstrepen">
    <w:name w:val="Opmaakprofiel Arial Zwart Onderstrepen"/>
    <w:rsid w:val="0096734F"/>
    <w:rPr>
      <w:rFonts w:ascii="V&amp;W Syntax (Adobe)" w:hAnsi="V&amp;W Syntax (Adobe)" w:cs="V&amp;W Syntax (Adobe)"/>
      <w:color w:val="000000"/>
      <w:u w:val="single"/>
    </w:rPr>
  </w:style>
  <w:style w:type="paragraph" w:customStyle="1" w:styleId="VBControls">
    <w:name w:val="VB Controls"/>
    <w:basedOn w:val="Standaard"/>
    <w:rsid w:val="0096734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96734F"/>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96734F"/>
    <w:rPr>
      <w:rFonts w:ascii="Verdana" w:hAnsi="Verdana"/>
      <w:sz w:val="24"/>
      <w:szCs w:val="18"/>
      <w:lang w:val="nl-NL" w:eastAsia="nl-NL" w:bidi="ar-SA"/>
    </w:rPr>
  </w:style>
  <w:style w:type="paragraph" w:customStyle="1" w:styleId="KopBijlage0">
    <w:name w:val="KopBijlage"/>
    <w:basedOn w:val="broodtekst0"/>
    <w:next w:val="broodtekst0"/>
    <w:rsid w:val="0096734F"/>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96734F"/>
    <w:rPr>
      <w:rFonts w:ascii="Verdana" w:hAnsi="Verdana"/>
      <w:sz w:val="18"/>
      <w:szCs w:val="18"/>
      <w:lang w:val="nl-NL" w:eastAsia="nl-NL" w:bidi="ar-SA"/>
    </w:rPr>
  </w:style>
  <w:style w:type="character" w:customStyle="1" w:styleId="OngenummerdeKopBijlageChar">
    <w:name w:val="OngenummerdeKopBijlage Char"/>
    <w:rsid w:val="0096734F"/>
    <w:rPr>
      <w:rFonts w:ascii="Verdana" w:hAnsi="Verdana"/>
      <w:sz w:val="24"/>
      <w:szCs w:val="18"/>
      <w:lang w:val="nl-NL" w:eastAsia="nl-NL" w:bidi="ar-SA"/>
    </w:rPr>
  </w:style>
  <w:style w:type="character" w:customStyle="1" w:styleId="KopbijlageChar0">
    <w:name w:val="Kopbijlage Char"/>
    <w:basedOn w:val="OngenummerdeKopBijlageChar"/>
    <w:rsid w:val="0096734F"/>
    <w:rPr>
      <w:rFonts w:ascii="Verdana" w:hAnsi="Verdana"/>
      <w:sz w:val="24"/>
      <w:szCs w:val="18"/>
      <w:lang w:val="nl-NL" w:eastAsia="nl-NL" w:bidi="ar-SA"/>
    </w:rPr>
  </w:style>
  <w:style w:type="paragraph" w:customStyle="1" w:styleId="broadtekst">
    <w:name w:val="broadtekst"/>
    <w:basedOn w:val="Standaard"/>
    <w:rsid w:val="0096734F"/>
    <w:pPr>
      <w:ind w:left="2610" w:hanging="2268"/>
    </w:pPr>
    <w:rPr>
      <w:rFonts w:eastAsia="Times New Roman"/>
    </w:rPr>
  </w:style>
  <w:style w:type="paragraph" w:customStyle="1" w:styleId="Label">
    <w:name w:val="Label"/>
    <w:basedOn w:val="Standaard"/>
    <w:rsid w:val="0096734F"/>
    <w:rPr>
      <w:rFonts w:eastAsia="Times New Roman" w:cs="Arial"/>
      <w:b/>
      <w:i/>
      <w:vanish/>
      <w:color w:val="3366FF"/>
      <w:sz w:val="28"/>
      <w:szCs w:val="28"/>
      <w:vertAlign w:val="superscript"/>
    </w:rPr>
  </w:style>
  <w:style w:type="character" w:customStyle="1" w:styleId="LabelChar">
    <w:name w:val="Label Char"/>
    <w:rsid w:val="0096734F"/>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96734F"/>
    <w:rPr>
      <w:rFonts w:eastAsia="Times New Roman"/>
      <w:sz w:val="20"/>
      <w:szCs w:val="20"/>
    </w:rPr>
  </w:style>
  <w:style w:type="character" w:customStyle="1" w:styleId="TekstopmerkingChar">
    <w:name w:val="Tekst opmerking Char"/>
    <w:basedOn w:val="Standaardalinea-lettertype"/>
    <w:link w:val="Tekstopmerking"/>
    <w:uiPriority w:val="99"/>
    <w:rsid w:val="0096734F"/>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96734F"/>
    <w:rPr>
      <w:b/>
      <w:bCs/>
    </w:rPr>
  </w:style>
  <w:style w:type="character" w:customStyle="1" w:styleId="OnderwerpvanopmerkingChar">
    <w:name w:val="Onderwerp van opmerking Char"/>
    <w:basedOn w:val="TekstopmerkingChar"/>
    <w:link w:val="Onderwerpvanopmerking"/>
    <w:semiHidden/>
    <w:rsid w:val="0096734F"/>
    <w:rPr>
      <w:rFonts w:ascii="Verdana" w:eastAsia="Times New Roman" w:hAnsi="Verdana" w:cs="Times New Roman"/>
      <w:b/>
      <w:bCs/>
      <w:sz w:val="20"/>
      <w:szCs w:val="20"/>
      <w:lang w:eastAsia="nl-NL"/>
    </w:rPr>
  </w:style>
  <w:style w:type="character" w:customStyle="1" w:styleId="VBControlsChar">
    <w:name w:val="VB Controls Char"/>
    <w:rsid w:val="0096734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96734F"/>
    <w:rPr>
      <w:b/>
      <w:sz w:val="14"/>
    </w:rPr>
  </w:style>
  <w:style w:type="character" w:styleId="Verwijzingopmerking">
    <w:name w:val="annotation reference"/>
    <w:uiPriority w:val="99"/>
    <w:semiHidden/>
    <w:rsid w:val="0096734F"/>
    <w:rPr>
      <w:sz w:val="16"/>
      <w:szCs w:val="16"/>
    </w:rPr>
  </w:style>
  <w:style w:type="character" w:customStyle="1" w:styleId="broodtekstChar1">
    <w:name w:val="broodtekst Char1"/>
    <w:rsid w:val="0096734F"/>
    <w:rPr>
      <w:rFonts w:ascii="Verdana" w:hAnsi="Verdana"/>
      <w:sz w:val="18"/>
      <w:szCs w:val="18"/>
      <w:lang w:val="nl-NL" w:eastAsia="nl-NL" w:bidi="ar-SA"/>
    </w:rPr>
  </w:style>
  <w:style w:type="character" w:customStyle="1" w:styleId="titelChar0">
    <w:name w:val="titel Char"/>
    <w:rsid w:val="0096734F"/>
    <w:rPr>
      <w:rFonts w:ascii="Verdana" w:hAnsi="Verdana"/>
      <w:b/>
      <w:sz w:val="24"/>
      <w:szCs w:val="18"/>
      <w:lang w:val="nl-NL" w:eastAsia="nl-NL" w:bidi="ar-SA"/>
    </w:rPr>
  </w:style>
  <w:style w:type="paragraph" w:customStyle="1" w:styleId="opsomming-letter">
    <w:name w:val="opsomming-letter"/>
    <w:basedOn w:val="Standaard"/>
    <w:rsid w:val="0096734F"/>
    <w:pPr>
      <w:tabs>
        <w:tab w:val="num" w:pos="3375"/>
      </w:tabs>
      <w:ind w:left="3375" w:hanging="357"/>
    </w:pPr>
    <w:rPr>
      <w:rFonts w:eastAsia="Times New Roman"/>
    </w:rPr>
  </w:style>
  <w:style w:type="paragraph" w:customStyle="1" w:styleId="Default">
    <w:name w:val="Default"/>
    <w:rsid w:val="0096734F"/>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96734F"/>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96734F"/>
    <w:rPr>
      <w:rFonts w:ascii="V&amp;W Syntax (Adobe)" w:hAnsi="V&amp;W Syntax (Adobe)" w:hint="default"/>
    </w:rPr>
  </w:style>
  <w:style w:type="paragraph" w:customStyle="1" w:styleId="RapportTitel">
    <w:name w:val="RapportTitel"/>
    <w:basedOn w:val="Standaard"/>
    <w:next w:val="Standaard"/>
    <w:rsid w:val="0096734F"/>
    <w:pPr>
      <w:spacing w:line="720" w:lineRule="atLeast"/>
    </w:pPr>
    <w:rPr>
      <w:rFonts w:eastAsia="Times New Roman"/>
      <w:sz w:val="56"/>
    </w:rPr>
  </w:style>
  <w:style w:type="paragraph" w:styleId="Revisie">
    <w:name w:val="Revision"/>
    <w:hidden/>
    <w:uiPriority w:val="99"/>
    <w:semiHidden/>
    <w:rsid w:val="0096734F"/>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96734F"/>
    <w:rPr>
      <w:rFonts w:ascii="Verdana" w:eastAsia="Times New Roman" w:hAnsi="Verdana" w:cs="Times New Roman"/>
      <w:lang w:eastAsia="nl-NL"/>
    </w:rPr>
  </w:style>
  <w:style w:type="paragraph" w:customStyle="1" w:styleId="RapportOpsomming">
    <w:name w:val="RapportOpsomming"/>
    <w:basedOn w:val="Standaard"/>
    <w:rsid w:val="0096734F"/>
    <w:pPr>
      <w:ind w:left="284" w:hanging="284"/>
    </w:pPr>
    <w:rPr>
      <w:rFonts w:eastAsia="Times New Roman"/>
      <w:sz w:val="20"/>
    </w:rPr>
  </w:style>
  <w:style w:type="paragraph" w:styleId="Kopvaninhoudsopgave">
    <w:name w:val="TOC Heading"/>
    <w:basedOn w:val="Kop1"/>
    <w:next w:val="Standaard"/>
    <w:uiPriority w:val="39"/>
    <w:semiHidden/>
    <w:unhideWhenUsed/>
    <w:qFormat/>
    <w:rsid w:val="0096734F"/>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qFormat/>
    <w:rsid w:val="0096734F"/>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96734F"/>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96734F"/>
    <w:pPr>
      <w:widowControl w:val="0"/>
      <w:suppressAutoHyphens/>
      <w:autoSpaceDN w:val="0"/>
      <w:spacing w:line="240" w:lineRule="exact"/>
      <w:textAlignment w:val="baseline"/>
    </w:pPr>
    <w:rPr>
      <w:rFonts w:cs="Lohit Hindi"/>
      <w:i/>
      <w:kern w:val="3"/>
      <w:lang w:eastAsia="zh-CN" w:bidi="hi-IN"/>
    </w:rPr>
  </w:style>
  <w:style w:type="paragraph" w:styleId="Lijstmetafbeeldingen">
    <w:name w:val="table of figures"/>
    <w:basedOn w:val="Standaard"/>
    <w:next w:val="Standaard"/>
    <w:semiHidden/>
    <w:rsid w:val="0096734F"/>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96734F"/>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96734F"/>
    <w:rPr>
      <w:color w:val="808080"/>
    </w:rPr>
  </w:style>
  <w:style w:type="paragraph" w:customStyle="1" w:styleId="Paragraafzonder">
    <w:name w:val="Paragraaf_zonder"/>
    <w:basedOn w:val="Paragraaf"/>
    <w:link w:val="ParagraafzonderChar"/>
    <w:uiPriority w:val="16"/>
    <w:qFormat/>
    <w:rsid w:val="0096734F"/>
    <w:pPr>
      <w:numPr>
        <w:ilvl w:val="0"/>
        <w:numId w:val="0"/>
      </w:numPr>
    </w:pPr>
  </w:style>
  <w:style w:type="character" w:customStyle="1" w:styleId="BroodtekstChar">
    <w:name w:val="Broodtekst Char"/>
    <w:basedOn w:val="Standaardalinea-lettertype"/>
    <w:link w:val="Broodtekst"/>
    <w:rsid w:val="0096734F"/>
    <w:rPr>
      <w:rFonts w:ascii="Verdana" w:eastAsia="DejaVu Sans" w:hAnsi="Verdana" w:cs="Times New Roman"/>
      <w:lang w:eastAsia="nl-NL"/>
    </w:rPr>
  </w:style>
  <w:style w:type="character" w:customStyle="1" w:styleId="ParagraafChar">
    <w:name w:val="Paragraaf Char"/>
    <w:basedOn w:val="BroodtekstChar"/>
    <w:link w:val="Paragraaf"/>
    <w:uiPriority w:val="3"/>
    <w:rsid w:val="0096734F"/>
    <w:rPr>
      <w:rFonts w:ascii="Verdana" w:eastAsia="DejaVu Sans" w:hAnsi="Verdana" w:cs="Times New Roman"/>
      <w:b/>
      <w:lang w:eastAsia="nl-NL"/>
    </w:rPr>
  </w:style>
  <w:style w:type="character" w:customStyle="1" w:styleId="ParagraafzonderChar">
    <w:name w:val="Paragraaf_zonder Char"/>
    <w:basedOn w:val="ParagraafChar"/>
    <w:link w:val="Paragraafzonder"/>
    <w:uiPriority w:val="16"/>
    <w:rsid w:val="0096734F"/>
    <w:rPr>
      <w:rFonts w:ascii="Verdana" w:eastAsia="DejaVu Sans" w:hAnsi="Verdana" w:cs="Times New Roman"/>
      <w:b/>
      <w:lang w:eastAsia="nl-NL"/>
    </w:rPr>
  </w:style>
  <w:style w:type="paragraph" w:customStyle="1" w:styleId="Standaardzonder">
    <w:name w:val="Standaard_zonder"/>
    <w:basedOn w:val="Standaard"/>
    <w:uiPriority w:val="16"/>
    <w:rsid w:val="0096734F"/>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96734F"/>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96734F"/>
    <w:pPr>
      <w:numPr>
        <w:numId w:val="0"/>
      </w:numPr>
    </w:pPr>
    <w:rPr>
      <w:color w:val="000000"/>
    </w:rPr>
  </w:style>
  <w:style w:type="character" w:customStyle="1" w:styleId="HoofdstukGenummerdChar">
    <w:name w:val="HoofdstukGenummerd Char"/>
    <w:basedOn w:val="BroodtekstChar"/>
    <w:link w:val="HoofdstukGenummerd"/>
    <w:uiPriority w:val="2"/>
    <w:rsid w:val="0096734F"/>
    <w:rPr>
      <w:rFonts w:ascii="Verdana" w:eastAsia="DejaVu Sans" w:hAnsi="Verdana" w:cs="Times New Roman"/>
      <w:sz w:val="24"/>
      <w:lang w:eastAsia="nl-NL"/>
    </w:rPr>
  </w:style>
  <w:style w:type="character" w:customStyle="1" w:styleId="HoofdstukGenummerdzonderChar">
    <w:name w:val="HoofdstukGenummerd_zonder Char"/>
    <w:basedOn w:val="HoofdstukGenummerdChar"/>
    <w:link w:val="HoofdstukGenummerdzonder"/>
    <w:uiPriority w:val="16"/>
    <w:rsid w:val="0096734F"/>
    <w:rPr>
      <w:rFonts w:ascii="Verdana" w:eastAsia="DejaVu Sans" w:hAnsi="Verdana" w:cs="Times New Roman"/>
      <w:color w:val="000000"/>
      <w:sz w:val="24"/>
      <w:lang w:eastAsia="nl-NL"/>
    </w:rPr>
  </w:style>
  <w:style w:type="paragraph" w:customStyle="1" w:styleId="Lijstalineazonder">
    <w:name w:val="Lijstalinea_zonder"/>
    <w:basedOn w:val="Lijstalinea"/>
    <w:link w:val="LijstalineazonderChar"/>
    <w:uiPriority w:val="16"/>
    <w:qFormat/>
    <w:rsid w:val="0096734F"/>
    <w:pPr>
      <w:numPr>
        <w:numId w:val="0"/>
      </w:numPr>
      <w:ind w:left="360"/>
      <w:contextualSpacing/>
    </w:pPr>
    <w:rPr>
      <w:rFonts w:cs="Arial"/>
      <w:b/>
      <w:vanish/>
      <w:color w:val="E0E0E0"/>
      <w:lang w:val="nl"/>
    </w:rPr>
  </w:style>
  <w:style w:type="paragraph" w:customStyle="1" w:styleId="Standaardnummer">
    <w:name w:val="Standaard_nummer"/>
    <w:basedOn w:val="Standaard"/>
    <w:link w:val="StandaardnummerChar"/>
    <w:uiPriority w:val="16"/>
    <w:qFormat/>
    <w:rsid w:val="0096734F"/>
    <w:pPr>
      <w:numPr>
        <w:numId w:val="34"/>
      </w:numPr>
    </w:pPr>
    <w:rPr>
      <w:rFonts w:cs="Arial"/>
      <w:lang w:val="nl"/>
    </w:rPr>
  </w:style>
  <w:style w:type="character" w:customStyle="1" w:styleId="LijstalineazonderChar">
    <w:name w:val="Lijstalinea_zonder Char"/>
    <w:basedOn w:val="LijstalineaChar"/>
    <w:link w:val="Lijstalineazonder"/>
    <w:uiPriority w:val="16"/>
    <w:rsid w:val="0096734F"/>
    <w:rPr>
      <w:rFonts w:ascii="Verdana" w:eastAsia="DejaVu Sans" w:hAnsi="Verdana" w:cs="Arial"/>
      <w:b/>
      <w:vanish/>
      <w:color w:val="E0E0E0"/>
      <w:szCs w:val="24"/>
      <w:lang w:val="nl" w:eastAsia="nl-NL"/>
    </w:rPr>
  </w:style>
  <w:style w:type="paragraph" w:customStyle="1" w:styleId="Standaardnummerzonder">
    <w:name w:val="Standaard_nummer_zonder"/>
    <w:basedOn w:val="Standaard"/>
    <w:link w:val="StandaardnummerzonderChar"/>
    <w:uiPriority w:val="16"/>
    <w:qFormat/>
    <w:rsid w:val="0096734F"/>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96734F"/>
    <w:rPr>
      <w:rFonts w:ascii="Verdana" w:eastAsia="DejaVu Sans" w:hAnsi="Verdana" w:cs="Arial"/>
      <w:szCs w:val="24"/>
      <w:lang w:val="nl" w:eastAsia="nl-NL"/>
    </w:rPr>
  </w:style>
  <w:style w:type="character" w:customStyle="1" w:styleId="StandaardnummerzonderChar">
    <w:name w:val="Standaard_nummer_zonder Char"/>
    <w:basedOn w:val="Standaardalinea-lettertype"/>
    <w:link w:val="Standaardnummerzonder"/>
    <w:uiPriority w:val="16"/>
    <w:rsid w:val="0096734F"/>
    <w:rPr>
      <w:rFonts w:ascii="Verdana" w:eastAsia="DejaVu Sans" w:hAnsi="Verdana" w:cs="Times New Roman"/>
      <w:vanish/>
      <w:color w:val="D9D9D9" w:themeColor="background1" w:themeShade="D9"/>
      <w:szCs w:val="24"/>
      <w:lang w:eastAsia="nl-NL"/>
    </w:rPr>
  </w:style>
  <w:style w:type="paragraph" w:customStyle="1" w:styleId="Subparagraafzonder">
    <w:name w:val="Subparagraaf_zonder"/>
    <w:basedOn w:val="Subparagraaf"/>
    <w:link w:val="SubparagraafzonderChar"/>
    <w:uiPriority w:val="16"/>
    <w:qFormat/>
    <w:rsid w:val="0096734F"/>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96734F"/>
    <w:pPr>
      <w:numPr>
        <w:ilvl w:val="0"/>
        <w:numId w:val="0"/>
      </w:numPr>
    </w:pPr>
    <w:rPr>
      <w:vanish/>
      <w:color w:val="E0E0E0"/>
    </w:rPr>
  </w:style>
  <w:style w:type="character" w:customStyle="1" w:styleId="SubparagraafChar">
    <w:name w:val="Subparagraaf Char"/>
    <w:basedOn w:val="BroodtekstChar"/>
    <w:link w:val="Subparagraaf"/>
    <w:uiPriority w:val="4"/>
    <w:rsid w:val="0096734F"/>
    <w:rPr>
      <w:rFonts w:ascii="Verdana" w:eastAsia="DejaVu Sans" w:hAnsi="Verdana" w:cs="Times New Roman"/>
      <w:i/>
      <w:lang w:val="nl" w:eastAsia="nl-NL"/>
    </w:rPr>
  </w:style>
  <w:style w:type="character" w:customStyle="1" w:styleId="SubparagraafzonderChar">
    <w:name w:val="Subparagraaf_zonder Char"/>
    <w:basedOn w:val="SubparagraafChar"/>
    <w:link w:val="Subparagraafzonder"/>
    <w:uiPriority w:val="16"/>
    <w:rsid w:val="0096734F"/>
    <w:rPr>
      <w:rFonts w:ascii="Verdana" w:eastAsia="DejaVu Sans" w:hAnsi="Verdana" w:cs="Times New Roman"/>
      <w:i/>
      <w:vanish/>
      <w:color w:val="E0E0E0"/>
      <w:lang w:val="nl" w:eastAsia="nl-NL"/>
    </w:rPr>
  </w:style>
  <w:style w:type="character" w:customStyle="1" w:styleId="SubsubparagraafChar">
    <w:name w:val="Subsubparagraaf Char"/>
    <w:basedOn w:val="SubparagraafChar"/>
    <w:link w:val="Subsubparagraaf"/>
    <w:uiPriority w:val="5"/>
    <w:rsid w:val="0096734F"/>
    <w:rPr>
      <w:rFonts w:ascii="Verdana" w:eastAsia="DejaVu Sans" w:hAnsi="Verdana" w:cs="Times New Roman"/>
      <w:i/>
      <w:lang w:val="nl" w:eastAsia="nl-NL"/>
    </w:rPr>
  </w:style>
  <w:style w:type="character" w:customStyle="1" w:styleId="SubsubparagraafzonderChar">
    <w:name w:val="Subsubparagraaf_zonder Char"/>
    <w:basedOn w:val="SubsubparagraafChar"/>
    <w:link w:val="Subsubparagraafzonder"/>
    <w:uiPriority w:val="16"/>
    <w:rsid w:val="0096734F"/>
    <w:rPr>
      <w:rFonts w:ascii="Verdana" w:eastAsia="DejaVu Sans" w:hAnsi="Verdana" w:cs="Times New Roman"/>
      <w:i/>
      <w:vanish/>
      <w:color w:val="E0E0E0"/>
      <w:lang w:val="nl" w:eastAsia="nl-NL"/>
    </w:rPr>
  </w:style>
  <w:style w:type="paragraph" w:customStyle="1" w:styleId="BijlageGenummerdKopzonder">
    <w:name w:val="BijlageGenummerdKop_zonder"/>
    <w:basedOn w:val="BijlageGenummerdKop"/>
    <w:link w:val="BijlageGenummerdKopzonderChar"/>
    <w:uiPriority w:val="16"/>
    <w:qFormat/>
    <w:rsid w:val="0096734F"/>
    <w:pPr>
      <w:numPr>
        <w:numId w:val="0"/>
      </w:numPr>
    </w:pPr>
    <w:rPr>
      <w:vanish/>
      <w:color w:val="E0E0E0"/>
    </w:rPr>
  </w:style>
  <w:style w:type="character" w:customStyle="1" w:styleId="BijlageGenummerdKopChar">
    <w:name w:val="BijlageGenummerdKop Char"/>
    <w:basedOn w:val="Standaardalinea-lettertype"/>
    <w:link w:val="BijlageGenummerdKop"/>
    <w:uiPriority w:val="12"/>
    <w:rsid w:val="0096734F"/>
    <w:rPr>
      <w:rFonts w:ascii="Verdana" w:eastAsia="DejaVu Sans" w:hAnsi="Verdana" w:cs="Times New Roman"/>
      <w:sz w:val="24"/>
      <w:lang w:eastAsia="nl-NL"/>
    </w:rPr>
  </w:style>
  <w:style w:type="character" w:customStyle="1" w:styleId="BijlageGenummerdKopzonderChar">
    <w:name w:val="BijlageGenummerdKop_zonder Char"/>
    <w:basedOn w:val="BijlageGenummerdKopChar"/>
    <w:link w:val="BijlageGenummerdKopzonder"/>
    <w:uiPriority w:val="16"/>
    <w:rsid w:val="0096734F"/>
    <w:rPr>
      <w:rFonts w:ascii="Verdana" w:eastAsia="DejaVu Sans" w:hAnsi="Verdana" w:cs="Times New Roman"/>
      <w:vanish/>
      <w:color w:val="E0E0E0"/>
      <w:sz w:val="24"/>
      <w:lang w:eastAsia="nl-NL"/>
    </w:rPr>
  </w:style>
  <w:style w:type="character" w:customStyle="1" w:styleId="Onopgelostemelding1">
    <w:name w:val="Onopgeloste melding1"/>
    <w:basedOn w:val="Standaardalinea-lettertype"/>
    <w:uiPriority w:val="99"/>
    <w:semiHidden/>
    <w:unhideWhenUsed/>
    <w:rsid w:val="0096734F"/>
    <w:rPr>
      <w:color w:val="605E5C"/>
      <w:shd w:val="clear" w:color="auto" w:fill="E1DFDD"/>
    </w:rPr>
  </w:style>
  <w:style w:type="character" w:customStyle="1" w:styleId="Onopgelostemelding2">
    <w:name w:val="Onopgeloste melding2"/>
    <w:basedOn w:val="Standaardalinea-lettertype"/>
    <w:uiPriority w:val="99"/>
    <w:semiHidden/>
    <w:unhideWhenUsed/>
    <w:rsid w:val="0096734F"/>
    <w:rPr>
      <w:color w:val="605E5C"/>
      <w:shd w:val="clear" w:color="auto" w:fill="E1DFDD"/>
    </w:rPr>
  </w:style>
  <w:style w:type="paragraph" w:customStyle="1" w:styleId="LijstalineaR1">
    <w:name w:val="Lijstalinea_R1"/>
    <w:basedOn w:val="Lijstalinea"/>
    <w:uiPriority w:val="16"/>
    <w:rsid w:val="0096734F"/>
    <w:pPr>
      <w:numPr>
        <w:numId w:val="35"/>
      </w:numPr>
      <w:ind w:left="714" w:hanging="357"/>
      <w:contextualSpacing/>
    </w:pPr>
  </w:style>
  <w:style w:type="character" w:customStyle="1" w:styleId="UnresolvedMention">
    <w:name w:val="Unresolved Mention"/>
    <w:basedOn w:val="Standaardalinea-lettertype"/>
    <w:uiPriority w:val="99"/>
    <w:semiHidden/>
    <w:unhideWhenUsed/>
    <w:rsid w:val="0096734F"/>
    <w:rPr>
      <w:color w:val="605E5C"/>
      <w:shd w:val="clear" w:color="auto" w:fill="E1DFDD"/>
    </w:rPr>
  </w:style>
  <w:style w:type="table" w:styleId="Rastertabel2">
    <w:name w:val="Grid Table 2"/>
    <w:basedOn w:val="Standaardtabel"/>
    <w:uiPriority w:val="47"/>
    <w:rsid w:val="0096734F"/>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raster10">
    <w:name w:val="Tabelraster1"/>
    <w:basedOn w:val="Standaardtabel"/>
    <w:next w:val="Tabelraster"/>
    <w:uiPriority w:val="59"/>
    <w:rsid w:val="0096734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table" w:customStyle="1" w:styleId="Tabelraster11">
    <w:name w:val="Tabelraster11"/>
    <w:basedOn w:val="Standaardtabel"/>
    <w:next w:val="Tabelraster"/>
    <w:uiPriority w:val="59"/>
    <w:rsid w:val="0096734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lieubarometer.nl/milieubarometer-certifica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121</TotalTime>
  <Pages>16</Pages>
  <Words>4091</Words>
  <Characters>22503</Characters>
  <Application>Microsoft Office Word</Application>
  <DocSecurity>0</DocSecurity>
  <Lines>187</Lines>
  <Paragraphs>53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Wildeboer, Sacha (GPO)</dc:creator>
  <cp:keywords/>
  <dc:description/>
  <cp:lastModifiedBy>Straten, Kim van (GPO)</cp:lastModifiedBy>
  <cp:revision>23</cp:revision>
  <dcterms:created xsi:type="dcterms:W3CDTF">2021-01-12T13:47:00Z</dcterms:created>
  <dcterms:modified xsi:type="dcterms:W3CDTF">2021-02-08T09:18:00Z</dcterms:modified>
</cp:coreProperties>
</file>